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1E9D0" w14:textId="009B3501" w:rsidR="005025CA" w:rsidRPr="00352F72" w:rsidRDefault="005025CA" w:rsidP="00352F72">
      <w:pPr>
        <w:spacing w:after="240"/>
        <w:ind w:left="5529"/>
        <w:rPr>
          <w:rFonts w:ascii="Arial" w:hAnsi="Arial" w:cs="Arial"/>
          <w:bCs/>
          <w:lang w:val="lt-LT"/>
        </w:rPr>
      </w:pPr>
      <w:r w:rsidRPr="00352F72">
        <w:rPr>
          <w:rFonts w:ascii="Arial" w:hAnsi="Arial" w:cs="Arial"/>
          <w:bCs/>
        </w:rPr>
        <w:t>PRITARTA</w:t>
      </w:r>
      <w:r w:rsidRPr="00352F72">
        <w:rPr>
          <w:rFonts w:ascii="Arial" w:hAnsi="Arial" w:cs="Arial"/>
          <w:bCs/>
        </w:rPr>
        <w:br/>
        <w:t>Klaipėdos rajono savivaldybės tarybos</w:t>
      </w:r>
      <w:r w:rsidRPr="00352F72">
        <w:rPr>
          <w:rFonts w:ascii="Arial" w:hAnsi="Arial" w:cs="Arial"/>
          <w:bCs/>
        </w:rPr>
        <w:br/>
        <w:t>2026 m. birželio d. sprendimu Nr. T11-</w:t>
      </w:r>
    </w:p>
    <w:p w14:paraId="3BF56F4C" w14:textId="43E07E16" w:rsidR="002C1EA6" w:rsidRPr="0072115E" w:rsidRDefault="00E90E61" w:rsidP="00352F72">
      <w:pPr>
        <w:spacing w:after="240"/>
        <w:jc w:val="center"/>
        <w:rPr>
          <w:rFonts w:ascii="Arial" w:hAnsi="Arial" w:cs="Arial"/>
          <w:lang w:val="lt-LT"/>
        </w:rPr>
      </w:pPr>
      <w:r w:rsidRPr="0072115E">
        <w:rPr>
          <w:rFonts w:ascii="Arial" w:hAnsi="Arial" w:cs="Arial"/>
          <w:b/>
          <w:lang w:val="lt-LT"/>
        </w:rPr>
        <w:t>[NOTARO BIURO PAVADINIMAS]</w:t>
      </w:r>
    </w:p>
    <w:p w14:paraId="51BB7B78" w14:textId="77777777" w:rsidR="002C1EA6" w:rsidRPr="00352F72" w:rsidRDefault="00E90E61" w:rsidP="00352F72">
      <w:pPr>
        <w:pStyle w:val="Antrat1"/>
        <w:spacing w:before="240"/>
        <w:jc w:val="center"/>
        <w:rPr>
          <w:rFonts w:ascii="Arial" w:hAnsi="Arial" w:cs="Arial"/>
          <w:color w:val="000000" w:themeColor="text1"/>
          <w:szCs w:val="24"/>
          <w:lang w:val="lt-LT"/>
        </w:rPr>
      </w:pPr>
      <w:r w:rsidRPr="00352F72">
        <w:rPr>
          <w:rFonts w:ascii="Arial" w:hAnsi="Arial" w:cs="Arial"/>
          <w:color w:val="000000" w:themeColor="text1"/>
          <w:sz w:val="24"/>
          <w:szCs w:val="24"/>
          <w:lang w:val="lt-LT"/>
        </w:rPr>
        <w:t>TURTO PATIKĖJIMO SUTARTIS</w:t>
      </w:r>
    </w:p>
    <w:p w14:paraId="207C81AA" w14:textId="77777777" w:rsidR="002C1EA6" w:rsidRPr="0072115E" w:rsidRDefault="00E90E61" w:rsidP="00352F72">
      <w:pPr>
        <w:spacing w:after="240"/>
        <w:jc w:val="center"/>
        <w:rPr>
          <w:rFonts w:ascii="Arial" w:hAnsi="Arial" w:cs="Arial"/>
          <w:lang w:val="lt-LT"/>
        </w:rPr>
      </w:pPr>
      <w:r w:rsidRPr="0072115E">
        <w:rPr>
          <w:rFonts w:ascii="Arial" w:hAnsi="Arial" w:cs="Arial"/>
          <w:lang w:val="lt-LT"/>
        </w:rPr>
        <w:t>Gargždai, 2026 m. __________ __ d.</w:t>
      </w:r>
    </w:p>
    <w:p w14:paraId="63870CC7" w14:textId="1878CA05"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 xml:space="preserve">Patikėtojas </w:t>
      </w:r>
      <w:r w:rsidR="00A90388" w:rsidRPr="0072115E">
        <w:rPr>
          <w:rFonts w:ascii="Arial" w:hAnsi="Arial" w:cs="Arial"/>
          <w:lang w:val="lt-LT"/>
        </w:rPr>
        <w:t>–</w:t>
      </w:r>
      <w:r w:rsidRPr="0072115E">
        <w:rPr>
          <w:rFonts w:ascii="Arial" w:hAnsi="Arial" w:cs="Arial"/>
          <w:lang w:val="lt-LT"/>
        </w:rPr>
        <w:t xml:space="preserve"> Klaipėdos rajono savivaldybė, juridinio asmens kodas 111103732, toliau vadinama Patikėtoju, atstovaujama Klaipėdos rajono savivaldybės administracijos, juridinio asmens kodas 188773688, direktoriaus Jevgenijaus Bardausko, veikiančio pagal Klaipėdos rajono savivaldybės tarybos 2026 m. __________ __ d. sprendimą Nr. T11-___ „Dėl Klaipėdos rajono savivaldybės ilgalaikio ir trumpalaikio materialiojo turto perdavimo UAB „Sip 3“ valdyti, naudoti ir disponuoti juo patikėjimo teise pagal partnerystės sutartį“, ir Patikėtinis </w:t>
      </w:r>
      <w:r w:rsidR="00A90388" w:rsidRPr="0072115E">
        <w:rPr>
          <w:rFonts w:ascii="Arial" w:hAnsi="Arial" w:cs="Arial"/>
          <w:lang w:val="lt-LT"/>
        </w:rPr>
        <w:t>–</w:t>
      </w:r>
      <w:r w:rsidRPr="0072115E">
        <w:rPr>
          <w:rFonts w:ascii="Arial" w:hAnsi="Arial" w:cs="Arial"/>
          <w:lang w:val="lt-LT"/>
        </w:rPr>
        <w:t xml:space="preserve"> UAB „Sip 3“, juridinio asmens kodas 306154570, buveinės adresas</w:t>
      </w:r>
      <w:r w:rsidR="002517B8">
        <w:rPr>
          <w:rFonts w:ascii="Arial" w:hAnsi="Arial" w:cs="Arial"/>
          <w:lang w:val="lt-LT"/>
        </w:rPr>
        <w:t>:</w:t>
      </w:r>
      <w:r w:rsidRPr="0072115E">
        <w:rPr>
          <w:rFonts w:ascii="Arial" w:hAnsi="Arial" w:cs="Arial"/>
          <w:lang w:val="lt-LT"/>
        </w:rPr>
        <w:t xml:space="preserve"> Krivių g. 48-31, Vilnius, toliau vadinama Patikėtiniu, atstovaujama direktoriaus Tomo Trumpos, toliau kartu vadinami Šalimis, o kiekvienas atskirai </w:t>
      </w:r>
      <w:r w:rsidR="00967D77">
        <w:rPr>
          <w:rFonts w:ascii="Arial" w:hAnsi="Arial" w:cs="Arial"/>
          <w:lang w:val="lt-LT"/>
        </w:rPr>
        <w:t>–</w:t>
      </w:r>
      <w:r w:rsidRPr="0072115E">
        <w:rPr>
          <w:rFonts w:ascii="Arial" w:hAnsi="Arial" w:cs="Arial"/>
          <w:lang w:val="lt-LT"/>
        </w:rPr>
        <w:t xml:space="preserve"> Šalimi,</w:t>
      </w:r>
    </w:p>
    <w:p w14:paraId="4F022D12" w14:textId="23A2E1DD"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 xml:space="preserve">atsižvelgdami į Klaipėdos rajono savivaldybės administracijos, UAB „Sip 3“ ir investuotojo sudarytą partnerystės sutartį dėl projekto „Daugiafunkcio centro Sendvario seniūnijoje statyba ir paslaugų teikimas“ (toliau </w:t>
      </w:r>
      <w:r w:rsidR="00A90388" w:rsidRPr="0072115E">
        <w:rPr>
          <w:rFonts w:ascii="Arial" w:hAnsi="Arial" w:cs="Arial"/>
          <w:lang w:val="lt-LT"/>
        </w:rPr>
        <w:t>–</w:t>
      </w:r>
      <w:r w:rsidRPr="0072115E">
        <w:rPr>
          <w:rFonts w:ascii="Arial" w:hAnsi="Arial" w:cs="Arial"/>
          <w:lang w:val="lt-LT"/>
        </w:rPr>
        <w:t xml:space="preserve"> Partnerystės sutartis),</w:t>
      </w:r>
    </w:p>
    <w:p w14:paraId="2187F245" w14:textId="677BFC3A"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 xml:space="preserve">sudarė šią turto patikėjimo sutartį (toliau </w:t>
      </w:r>
      <w:r w:rsidR="00A90388" w:rsidRPr="0072115E">
        <w:rPr>
          <w:rFonts w:ascii="Arial" w:hAnsi="Arial" w:cs="Arial"/>
          <w:lang w:val="lt-LT"/>
        </w:rPr>
        <w:t>–</w:t>
      </w:r>
      <w:r w:rsidRPr="0072115E">
        <w:rPr>
          <w:rFonts w:ascii="Arial" w:hAnsi="Arial" w:cs="Arial"/>
          <w:lang w:val="lt-LT"/>
        </w:rPr>
        <w:t xml:space="preserve"> Sutartis):</w:t>
      </w:r>
    </w:p>
    <w:p w14:paraId="7765F5AA"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1. Sutarties dalykas ir turto paskirtis</w:t>
      </w:r>
    </w:p>
    <w:p w14:paraId="1D8E683B" w14:textId="379E5DA9"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1.1. Patikėtojas Sutarties, Partnerystės sutarties ir Lietuvos Respublikos teisės aktų nustatytomis sąlygomis perduoda Patikėtiniui valdyti, naudoti ir disponuoti </w:t>
      </w:r>
      <w:r w:rsidR="002517B8">
        <w:rPr>
          <w:rFonts w:ascii="Arial" w:hAnsi="Arial" w:cs="Arial"/>
          <w:lang w:val="lt-LT"/>
        </w:rPr>
        <w:t xml:space="preserve">juo </w:t>
      </w:r>
      <w:r w:rsidRPr="0072115E">
        <w:rPr>
          <w:rFonts w:ascii="Arial" w:hAnsi="Arial" w:cs="Arial"/>
          <w:lang w:val="lt-LT"/>
        </w:rPr>
        <w:t xml:space="preserve">patikėjimo teise Sutarties 1 priede nurodytą ilgalaikį materialųjį turtą ir Sutarties 2 priede nurodytą trumpalaikį materialųjį turtą (toliau kartu </w:t>
      </w:r>
      <w:r w:rsidR="00A90388" w:rsidRPr="0072115E">
        <w:rPr>
          <w:rFonts w:ascii="Arial" w:hAnsi="Arial" w:cs="Arial"/>
          <w:lang w:val="lt-LT"/>
        </w:rPr>
        <w:t>–</w:t>
      </w:r>
      <w:r w:rsidRPr="0072115E">
        <w:rPr>
          <w:rFonts w:ascii="Arial" w:hAnsi="Arial" w:cs="Arial"/>
          <w:lang w:val="lt-LT"/>
        </w:rPr>
        <w:t xml:space="preserve"> Turtas), o Patikėtinis priima Turtą ir įsipareigoja jį valdyti, naudoti ir juo disponuoti išimtinai Partnerystės sutarties tikslams, šios Sutarties sąlygomis ir pagal perduodamo Turto paskirtį.</w:t>
      </w:r>
    </w:p>
    <w:p w14:paraId="23288E9C" w14:textId="77777777" w:rsidR="00A90388"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1.2. Turtą sudaro: </w:t>
      </w:r>
    </w:p>
    <w:p w14:paraId="53AA593F" w14:textId="1ABD384A" w:rsidR="00A90388"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1.2.1. ilgalaikis materialusis turtas pagal Sutarties 1 priedą, kurio bendra įsigijimo savikaina </w:t>
      </w:r>
      <w:r w:rsidR="00A90388" w:rsidRPr="0072115E">
        <w:rPr>
          <w:rFonts w:ascii="Arial" w:hAnsi="Arial" w:cs="Arial"/>
          <w:lang w:val="lt-LT"/>
        </w:rPr>
        <w:t>–</w:t>
      </w:r>
      <w:r w:rsidRPr="0072115E">
        <w:rPr>
          <w:rFonts w:ascii="Arial" w:hAnsi="Arial" w:cs="Arial"/>
          <w:lang w:val="lt-LT"/>
        </w:rPr>
        <w:t xml:space="preserve"> 18 512 759,96 Eur, sukauptas nusidėvėjimas </w:t>
      </w:r>
      <w:r w:rsidR="00A90388" w:rsidRPr="0072115E">
        <w:rPr>
          <w:rFonts w:ascii="Arial" w:hAnsi="Arial" w:cs="Arial"/>
          <w:lang w:val="lt-LT"/>
        </w:rPr>
        <w:t>–</w:t>
      </w:r>
      <w:r w:rsidRPr="0072115E">
        <w:rPr>
          <w:rFonts w:ascii="Arial" w:hAnsi="Arial" w:cs="Arial"/>
          <w:lang w:val="lt-LT"/>
        </w:rPr>
        <w:t xml:space="preserve"> </w:t>
      </w:r>
      <w:r w:rsidR="008E7230" w:rsidRPr="00CC6FB2">
        <w:rPr>
          <w:rFonts w:ascii="Arial" w:hAnsi="Arial" w:cs="Arial"/>
          <w:lang w:val="lt-LT"/>
        </w:rPr>
        <w:t xml:space="preserve">344 133,49 Eur, likutinė vertė 2026-06-30 – </w:t>
      </w:r>
      <w:r w:rsidR="008E7230" w:rsidRPr="00E81170">
        <w:rPr>
          <w:rFonts w:ascii="Arial" w:hAnsi="Arial" w:cs="Arial"/>
          <w:lang w:val="lt-LT"/>
        </w:rPr>
        <w:t>18 168 626,47</w:t>
      </w:r>
      <w:r w:rsidR="008E7230">
        <w:rPr>
          <w:rFonts w:ascii="Arial" w:hAnsi="Arial" w:cs="Arial"/>
          <w:lang w:val="lt-LT"/>
        </w:rPr>
        <w:t xml:space="preserve"> </w:t>
      </w:r>
      <w:r w:rsidRPr="0072115E">
        <w:rPr>
          <w:rFonts w:ascii="Arial" w:hAnsi="Arial" w:cs="Arial"/>
          <w:color w:val="EE0000"/>
          <w:lang w:val="lt-LT"/>
        </w:rPr>
        <w:t xml:space="preserve"> </w:t>
      </w:r>
      <w:r w:rsidRPr="0072115E">
        <w:rPr>
          <w:rFonts w:ascii="Arial" w:hAnsi="Arial" w:cs="Arial"/>
          <w:lang w:val="lt-LT"/>
        </w:rPr>
        <w:t xml:space="preserve">Eur; </w:t>
      </w:r>
    </w:p>
    <w:p w14:paraId="7B416171" w14:textId="191CFF6D"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1.2.2. trumpalaikis materialusis turtas pagal Sutarties 2 priedą, kurio bendras kiekis </w:t>
      </w:r>
      <w:r w:rsidR="00A90388" w:rsidRPr="0072115E">
        <w:rPr>
          <w:rFonts w:ascii="Arial" w:hAnsi="Arial" w:cs="Arial"/>
          <w:lang w:val="lt-LT"/>
        </w:rPr>
        <w:t>–</w:t>
      </w:r>
      <w:r w:rsidRPr="0072115E">
        <w:rPr>
          <w:rFonts w:ascii="Arial" w:hAnsi="Arial" w:cs="Arial"/>
          <w:lang w:val="lt-LT"/>
        </w:rPr>
        <w:t xml:space="preserve"> 4 033 vnt., bendra perduodamo turto suma </w:t>
      </w:r>
      <w:r w:rsidR="00A90388" w:rsidRPr="0072115E">
        <w:rPr>
          <w:rFonts w:ascii="Arial" w:hAnsi="Arial" w:cs="Arial"/>
          <w:lang w:val="lt-LT"/>
        </w:rPr>
        <w:t>–</w:t>
      </w:r>
      <w:r w:rsidRPr="0072115E">
        <w:rPr>
          <w:rFonts w:ascii="Arial" w:hAnsi="Arial" w:cs="Arial"/>
          <w:lang w:val="lt-LT"/>
        </w:rPr>
        <w:t xml:space="preserve"> 628 253,95 Eur.</w:t>
      </w:r>
    </w:p>
    <w:p w14:paraId="16442D3B"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1.3. Turto perdavimas Patikėtiniui nepakeičia ir negali būti aiškinamas kaip keičiantis Klaipėdos rajono savivaldybės nuosavybės teisę į Turtą. Patikėtinis neturi teisės laikyti Turto savo nuosavybe, įtraukti jo į savo turto masę ar naudoti ne Partnerystės sutarties tikslams.</w:t>
      </w:r>
    </w:p>
    <w:p w14:paraId="5087E99A"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1.4. Turtas perduodamas neatlygintinai. Patikėtiniui už Turto valdymą, naudojimą ir disponavimą juo pagal šią Sutartį atskiras atlyginimas nemokamas; mokėjimai, jei tokie priklauso, atliekami tik Partnerystės sutarties nustatyta tvarka.</w:t>
      </w:r>
    </w:p>
    <w:p w14:paraId="0919A97E" w14:textId="77777777" w:rsidR="002C1EA6" w:rsidRPr="00413CBB" w:rsidRDefault="00E90E61" w:rsidP="00352F72">
      <w:pPr>
        <w:spacing w:after="0"/>
        <w:ind w:firstLine="567"/>
        <w:jc w:val="both"/>
        <w:rPr>
          <w:rFonts w:ascii="Arial" w:hAnsi="Arial" w:cs="Arial"/>
          <w:lang w:val="lt-LT"/>
        </w:rPr>
      </w:pPr>
      <w:r w:rsidRPr="0072115E">
        <w:rPr>
          <w:rFonts w:ascii="Arial" w:hAnsi="Arial" w:cs="Arial"/>
          <w:lang w:val="lt-LT"/>
        </w:rPr>
        <w:t>1.5. Turtas perduodamas tokios būklės, kokia yra perdavimo ir priėmimo akto pasirašymo dieną. Turto būklė, perduodami dokumentai, raktai, prieigos, techninė ir kita dokumentacija fiksuojami pagal Sutarties 3 priede pateiktą Turto perdavimo ir priėmimo akto projektą, kuris yra neatskiriama Sutarties dalis.</w:t>
      </w:r>
    </w:p>
    <w:p w14:paraId="3887F382" w14:textId="77777777" w:rsidR="002C1EA6" w:rsidRPr="0072115E" w:rsidRDefault="00E90E61" w:rsidP="00352F72">
      <w:pPr>
        <w:spacing w:before="120" w:after="120"/>
        <w:ind w:firstLine="567"/>
        <w:rPr>
          <w:rFonts w:ascii="Arial" w:hAnsi="Arial" w:cs="Arial"/>
          <w:lang w:val="lt-LT"/>
        </w:rPr>
      </w:pPr>
      <w:r w:rsidRPr="0072115E">
        <w:rPr>
          <w:rFonts w:ascii="Arial" w:hAnsi="Arial" w:cs="Arial"/>
          <w:b/>
          <w:lang w:val="lt-LT"/>
        </w:rPr>
        <w:lastRenderedPageBreak/>
        <w:t>2. Sutarties terminas</w:t>
      </w:r>
    </w:p>
    <w:p w14:paraId="5295868F"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2.1. Sutartis sudaroma 12 (dvylikos) metų laikotarpiui. Sutarties pasibaigimo data laikoma 2037 m. rugsėjo 1 d., jeigu Partnerystės sutartis nepasibaigia ar nėra nutraukiama anksčiau.</w:t>
      </w:r>
    </w:p>
    <w:p w14:paraId="4D580EF7"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2.2. Jeigu Partnerystės sutartis pasibaigia ar yra nutraukiama anksčiau, ši Sutartis pasibaigia tą pačią dieną be atskiro Šalių susitarimo, išskyrus nuostatas, kurios pagal savo esmę turi galioti po Sutarties pabaigos.</w:t>
      </w:r>
    </w:p>
    <w:p w14:paraId="4642EC9A"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2.3. Šalys susitaria, kad Sutartis negali būti automatiškai pratęsiama Lietuvos Respublikos civilinio kodekso 6.959 straipsnio 3 dalies pagrindu. Bet koks Turto perdavimas po šioje Sutartyje nustatyto termino galimas tik priėmus atskirą Klaipėdos rajono savivaldybės tarybos sprendimą ir sudarius naują rašytinę sutartį.</w:t>
      </w:r>
    </w:p>
    <w:p w14:paraId="107BA5BE"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3. Turto perdavimas, registravimas ir išlaidos</w:t>
      </w:r>
    </w:p>
    <w:p w14:paraId="72921CAC"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3.1. Turtas perduodamas pagal Šalių pasirašomą Turto perdavimo ir priėmimo aktą, parengtą pagal Sutarties 3 priede pateiktą formą. Pasirašytas aktas patvirtina faktinį Turto perdavimą Patikėtiniui, tačiau nekeičia Patikėtojo nuosavybės teisės </w:t>
      </w:r>
      <w:r w:rsidRPr="00995028">
        <w:rPr>
          <w:rFonts w:ascii="Arial" w:hAnsi="Arial" w:cs="Arial"/>
          <w:lang w:val="lt-LT"/>
        </w:rPr>
        <w:t>ir neriboja Patikėtojo teisės reikšti reikalavimus dėl paslėptų Turto trūkumų, neatitikimų ar žalos.</w:t>
      </w:r>
    </w:p>
    <w:p w14:paraId="6A62EA98" w14:textId="563D4D30"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3.2. Patikėtinis savo lėšomis ir rizika per 15 (penkiolika) dienų nuo Sutarties pasirašymo, jeigu teisės aktai ar notaras nenustato trumpesnio termino, įregistruoja Sutartį ir patikėjimo teisę Nekilnojamojo turto registre bei kituose privalomuose registruose, kiek tai taikoma perduodamam Turtui, o Sutarčiai pasibaigus ar ją nutraukus </w:t>
      </w:r>
      <w:r w:rsidR="00A90388" w:rsidRPr="0072115E">
        <w:rPr>
          <w:rFonts w:ascii="Arial" w:hAnsi="Arial" w:cs="Arial"/>
          <w:lang w:val="lt-LT"/>
        </w:rPr>
        <w:t>–</w:t>
      </w:r>
      <w:r w:rsidRPr="0072115E">
        <w:rPr>
          <w:rFonts w:ascii="Arial" w:hAnsi="Arial" w:cs="Arial"/>
          <w:lang w:val="lt-LT"/>
        </w:rPr>
        <w:t xml:space="preserve"> nedelsdamas išregistruoja patikėjimo teisę.</w:t>
      </w:r>
    </w:p>
    <w:p w14:paraId="6FCEA9A6"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3.3. Patikėtinis apmoka Sutarties notarinio tvirtinimo, registravimo, išregistravimo ir kitas su patikėjimo teisės įregistravimu bei išregistravimu susijusias išlaidas, jeigu Šalys raštu nesusitaria kitaip arba Partnerystės sutartis imperatyviai nenustato kitaip.</w:t>
      </w:r>
    </w:p>
    <w:p w14:paraId="664F3CBD"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3.4. Patikėtinis negali remtis tuo, kad Sutartis ar patikėjimo teisė neįregistruota dėl jo veiksmų ar neveikimo, siekdamas išvengti pareigų pagal šią Sutartį, Partnerystės sutartį ar teisės aktus.</w:t>
      </w:r>
    </w:p>
    <w:p w14:paraId="08DA0D2F"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4. Patikėtojo teisės ir pareigos</w:t>
      </w:r>
    </w:p>
    <w:p w14:paraId="3038747B"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4.1. Patikėtojas turi teisę tikrinti, ar Turtas naudojamas pagal paskirtį, šią Sutartį, Partnerystės sutartį ir teisės aktus, gauti iš Patikėtinio visus su Turto valdymu, naudojimu, priežiūra, draudimu, apskaita, remontu ir atnaujinimu susijusius dokumentus bei informaciją.</w:t>
      </w:r>
    </w:p>
    <w:p w14:paraId="00D95333"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4.2. Patikėtojas, jo administracija, jų įgalioti asmenys, Savivaldybės kontroliuojama švietimo įstaiga, jos darbuotojai, mokiniai, lankytojai ir kiti teisėti naudotojai turi teisę naudotis Turtu tiek, kiek tai būtina Partnerystės sutartyje, teisės aktuose ir Savivaldybės funkcijose nustatytiems švietimo, sporto, kultūros ir kitiems viešiesiems poreikiams tenkinti.</w:t>
      </w:r>
    </w:p>
    <w:p w14:paraId="2C598E11" w14:textId="69AAC9D0"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4.3. Patikėtojas turi teisę reikalauti nedelsiant pašalinti Sutarties, Partnerystės sutarties ar teisės aktų pažeidimus, o jų nepašalinus </w:t>
      </w:r>
      <w:r w:rsidR="00A90388" w:rsidRPr="0072115E">
        <w:rPr>
          <w:rFonts w:ascii="Arial" w:hAnsi="Arial" w:cs="Arial"/>
          <w:lang w:val="lt-LT"/>
        </w:rPr>
        <w:t>–</w:t>
      </w:r>
      <w:r w:rsidRPr="0072115E">
        <w:rPr>
          <w:rFonts w:ascii="Arial" w:hAnsi="Arial" w:cs="Arial"/>
          <w:lang w:val="lt-LT"/>
        </w:rPr>
        <w:t xml:space="preserve"> naudotis visomis Sutartyje, Partnerystės sutartyje ir teisės aktuose numatytomis teisių gynimo priemonėmis.</w:t>
      </w:r>
    </w:p>
    <w:p w14:paraId="02ABE10C" w14:textId="4886E70B" w:rsidR="002C1EA6" w:rsidRPr="0072115E" w:rsidRDefault="00E90E61" w:rsidP="00352F72">
      <w:pPr>
        <w:spacing w:after="600"/>
        <w:ind w:firstLine="567"/>
        <w:jc w:val="both"/>
        <w:rPr>
          <w:rFonts w:ascii="Arial" w:hAnsi="Arial" w:cs="Arial"/>
          <w:lang w:val="lt-LT"/>
        </w:rPr>
      </w:pPr>
      <w:r w:rsidRPr="00995028">
        <w:rPr>
          <w:rFonts w:ascii="Arial" w:hAnsi="Arial" w:cs="Arial"/>
          <w:lang w:val="lt-LT"/>
        </w:rPr>
        <w:t>4.4. Pasibaigus Sutarčiai ar ją nutraukus Patikėtojas priima grąžinamą Turtą</w:t>
      </w:r>
      <w:r w:rsidR="00995028">
        <w:rPr>
          <w:rFonts w:ascii="Arial" w:hAnsi="Arial" w:cs="Arial"/>
          <w:lang w:val="lt-LT"/>
        </w:rPr>
        <w:t xml:space="preserve"> Partnerystės sutartyje nustatyta tvarka ir sąlygomis, tokiu būdu </w:t>
      </w:r>
      <w:r w:rsidR="00CD199E">
        <w:rPr>
          <w:rFonts w:ascii="Arial" w:hAnsi="Arial" w:cs="Arial"/>
          <w:lang w:val="lt-LT"/>
        </w:rPr>
        <w:t xml:space="preserve">priimdamas </w:t>
      </w:r>
      <w:r w:rsidR="00995028">
        <w:rPr>
          <w:rFonts w:ascii="Arial" w:hAnsi="Arial" w:cs="Arial"/>
          <w:lang w:val="lt-LT"/>
        </w:rPr>
        <w:t>grąžin</w:t>
      </w:r>
      <w:r w:rsidR="00CD199E">
        <w:rPr>
          <w:rFonts w:ascii="Arial" w:hAnsi="Arial" w:cs="Arial"/>
          <w:lang w:val="lt-LT"/>
        </w:rPr>
        <w:t>amą</w:t>
      </w:r>
      <w:r w:rsidR="00995028">
        <w:rPr>
          <w:rFonts w:ascii="Arial" w:hAnsi="Arial" w:cs="Arial"/>
          <w:lang w:val="lt-LT"/>
        </w:rPr>
        <w:t xml:space="preserve"> Turtą tiek pagal Partnerystės sutartį, tiek pagal šią Sutartį</w:t>
      </w:r>
      <w:r w:rsidRPr="00995028">
        <w:rPr>
          <w:rFonts w:ascii="Arial" w:hAnsi="Arial" w:cs="Arial"/>
          <w:lang w:val="lt-LT"/>
        </w:rPr>
        <w:t>.</w:t>
      </w:r>
    </w:p>
    <w:p w14:paraId="16E53130"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lastRenderedPageBreak/>
        <w:t>5. Patikėtinio pareigos ir veiklos apribojimai</w:t>
      </w:r>
    </w:p>
    <w:p w14:paraId="719CB386"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5.1. Patikėtinis privalo naudoti Turtą tik pagal jo tiesioginę paskirtį, Partnerystės sutartį, šią Sutartį ir teisės aktus, laikydamasis statinių priežiūros, priešgaisrinės saugos, higienos, darbuotojų saugos ir sveikatos, aplinkos apsaugos, švietimo, sporto bei kultūros veiklai taikomų reikalavimų.</w:t>
      </w:r>
    </w:p>
    <w:p w14:paraId="23A013E7"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5.2. Patikėtinis negali perduoti Turto nuosavybės teise kitiems asmenims, jo įkeisti ar kitaip suvaržyti daiktines teises į jį, juo garantuoti, laiduoti ar kitu būdu užtikrinti savo ar kitų asmenų prievoles, išnuomoti, suteikti panaudos pagrindais ar perduoti naudotis tretiesiems asmenims, išskyrus Partnerystės sutartyje tiesiogiai numatytus </w:t>
      </w:r>
      <w:r w:rsidRPr="000712A7">
        <w:rPr>
          <w:rFonts w:ascii="Arial" w:hAnsi="Arial" w:cs="Arial"/>
          <w:lang w:val="lt-LT"/>
        </w:rPr>
        <w:t>ir su Patikėtoju raštu suderintus</w:t>
      </w:r>
      <w:r w:rsidRPr="0072115E">
        <w:rPr>
          <w:rFonts w:ascii="Arial" w:hAnsi="Arial" w:cs="Arial"/>
          <w:lang w:val="lt-LT"/>
        </w:rPr>
        <w:t xml:space="preserve"> naudojimo atvejus, kurie nesukuria daiktinių teisių į Turtą.</w:t>
      </w:r>
    </w:p>
    <w:p w14:paraId="4F285CA9" w14:textId="51DE377E"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5.3. Komercinė veikla Turte ar jo dalyje gali būti vykdoma tik Partnerystės sutartyje numatytomis sąlygomis, tik su Patikėtoju ar jo nurodyta švietimo įstaiga iš anksto raštu suderinus veiklos apimtį, laiką, vietą, naudotojus ir kitas sąlygas, ir tik tiek, kiek tai netrukdo </w:t>
      </w:r>
      <w:r w:rsidR="008612F4">
        <w:rPr>
          <w:rFonts w:ascii="Arial" w:hAnsi="Arial" w:cs="Arial"/>
          <w:lang w:val="lt-LT"/>
        </w:rPr>
        <w:t>S</w:t>
      </w:r>
      <w:r w:rsidRPr="0072115E">
        <w:rPr>
          <w:rFonts w:ascii="Arial" w:hAnsi="Arial" w:cs="Arial"/>
          <w:lang w:val="lt-LT"/>
        </w:rPr>
        <w:t>avivaldybės funkcijų vykdymui bei viešųjų paslaugų teikimui.</w:t>
      </w:r>
    </w:p>
    <w:p w14:paraId="5A778DC5"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5.4. Patikėtinis privalo savo lėšomis atlikti einamąjį remontą, kapitalinį remontą, atnaujinimo darbus, techninę priežiūrą ir kitus Turto būklės palaikymo veiksmus tiek, kiek tai numatyta Partnerystės sutartyje, šioje Sutartyje ir teisės aktuose.</w:t>
      </w:r>
    </w:p>
    <w:p w14:paraId="37869842"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5.5. Patikėtinis privalo gauti išankstinį rašytinį Patikėtojo sutikimą prieš keisdamas Turto paskirtį, atlikdamas pertvarkymus, pagerinimus, rekonstrukciją, kapitalinį remontą ar kitus darbus, kurie nėra tiesiogiai numatyti Partnerystės sutartyje arba gali turėti įtakos Turto vertei, paskirčiai, registriniams duomenims, viešųjų paslaugų teikimui ar Savivaldybės interesams.</w:t>
      </w:r>
    </w:p>
    <w:p w14:paraId="418BDFB6"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5.6. Visi neatskiriami Turto pagerinimai, įrenginiai, priklausiniai, konstrukciniai elementai ir kiti nuo Turto neatskiriami rezultatai, sukurti ar įrengti Sutarties galiojimo metu, nuo jų sukūrimo ar įrengimo momento tampa Klaipėdos rajono savivaldybės nuosavybe, jeigu Partnerystės sutartis nenustato kitaip.</w:t>
      </w:r>
    </w:p>
    <w:p w14:paraId="2E122AC0"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5.7. Patikėtinis privalo Turtą apskaityti atskirai nuo savo turto ir kitokio patikėjimo teise valdomo turto, saugoti su Turtu susijusius apskaitos, draudimo, priežiūros, remonto, garantijų, leidimų, techninius ir kitus dokumentus bei Patikėtojo reikalavimu pateikti jų kopijas ne vėliau kaip per 5 (penkias) darbo dienas, jeigu Patikėtojas nenurodo trumpesnio termino dėl skubių aplinkybių.</w:t>
      </w:r>
    </w:p>
    <w:p w14:paraId="09FED53B" w14:textId="5503B975"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5.8. Patikėtinis privalo nedelsdamas, bet ne vėliau kaip </w:t>
      </w:r>
      <w:r w:rsidRPr="001416F9">
        <w:rPr>
          <w:rFonts w:ascii="Arial" w:hAnsi="Arial" w:cs="Arial"/>
          <w:lang w:val="lt-LT"/>
        </w:rPr>
        <w:t xml:space="preserve">per </w:t>
      </w:r>
      <w:r w:rsidR="000712A7">
        <w:rPr>
          <w:rFonts w:ascii="Arial" w:hAnsi="Arial" w:cs="Arial"/>
          <w:lang w:val="lt-LT"/>
        </w:rPr>
        <w:t>3</w:t>
      </w:r>
      <w:r w:rsidRPr="001416F9">
        <w:rPr>
          <w:rFonts w:ascii="Arial" w:hAnsi="Arial" w:cs="Arial"/>
          <w:lang w:val="lt-LT"/>
        </w:rPr>
        <w:t xml:space="preserve"> (</w:t>
      </w:r>
      <w:r w:rsidR="000712A7">
        <w:rPr>
          <w:rFonts w:ascii="Arial" w:hAnsi="Arial" w:cs="Arial"/>
          <w:lang w:val="lt-LT"/>
        </w:rPr>
        <w:t>tris</w:t>
      </w:r>
      <w:r w:rsidRPr="001416F9">
        <w:rPr>
          <w:rFonts w:ascii="Arial" w:hAnsi="Arial" w:cs="Arial"/>
          <w:lang w:val="lt-LT"/>
        </w:rPr>
        <w:t>) darbo dien</w:t>
      </w:r>
      <w:r w:rsidR="001416F9">
        <w:rPr>
          <w:rFonts w:ascii="Arial" w:hAnsi="Arial" w:cs="Arial"/>
          <w:lang w:val="lt-LT"/>
        </w:rPr>
        <w:t>as</w:t>
      </w:r>
      <w:r w:rsidRPr="0072115E">
        <w:rPr>
          <w:rFonts w:ascii="Arial" w:hAnsi="Arial" w:cs="Arial"/>
          <w:lang w:val="lt-LT"/>
        </w:rPr>
        <w:t xml:space="preserve"> pranešti Patikėtojui apie bet kokį Turto sugadinimą, avariją, draudžiamąjį įvykį, trečiųjų asmenų pretenzijas, teisėsaugos ar priežiūros institucijų veiksmus, turinčius ar galinčius turėti įtakos Turtui, jo naudojimui ar Savivaldybės interesams.</w:t>
      </w:r>
    </w:p>
    <w:p w14:paraId="1046E4DF" w14:textId="686CA0E8" w:rsidR="002C1EA6" w:rsidRPr="0072115E" w:rsidRDefault="00E90E61" w:rsidP="00352F72">
      <w:pPr>
        <w:spacing w:after="120"/>
        <w:ind w:firstLine="567"/>
        <w:jc w:val="both"/>
        <w:rPr>
          <w:rFonts w:ascii="Arial" w:hAnsi="Arial" w:cs="Arial"/>
          <w:lang w:val="lt-LT"/>
        </w:rPr>
      </w:pPr>
      <w:r w:rsidRPr="001416F9">
        <w:rPr>
          <w:rFonts w:ascii="Arial" w:hAnsi="Arial" w:cs="Arial"/>
          <w:lang w:val="lt-LT"/>
        </w:rPr>
        <w:t>5.9. Patikėtinis privalo</w:t>
      </w:r>
      <w:r w:rsidR="00072BA9">
        <w:rPr>
          <w:rFonts w:ascii="Arial" w:hAnsi="Arial" w:cs="Arial"/>
          <w:lang w:val="lt-LT"/>
        </w:rPr>
        <w:t xml:space="preserve"> pateikti ataskaitas apie savo veiklą Partnerystės sutartyje nustatyta tvarka ir sąlygomis</w:t>
      </w:r>
      <w:r w:rsidRPr="001416F9">
        <w:rPr>
          <w:rFonts w:ascii="Arial" w:hAnsi="Arial" w:cs="Arial"/>
          <w:lang w:val="lt-LT"/>
        </w:rPr>
        <w:t>.</w:t>
      </w:r>
    </w:p>
    <w:p w14:paraId="0AC6E77A"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6. Draudimas</w:t>
      </w:r>
    </w:p>
    <w:p w14:paraId="0BAAEA19"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6.1. Patikėtinis privalo savo lėšomis ir rizika sudaryti, palaikyti ir laiku pratęsti visas Partnerystės sutarties 32 punkte ir 5 priede „Privalomų draudimo sutarčių sąrašas“ nurodytas draudimo sutartis bei visas teisės aktų reikalaujamas draudimo sutartis.</w:t>
      </w:r>
    </w:p>
    <w:p w14:paraId="36E36C17"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6.2. Nuo Eksploatacijos pradžios ir iki Sutarties pabaigos Patikėtinis privalo užtikrinti, kad Objektas būtų apdraustas maksimaliu Turto atkuriamosios vertės draudimu nuo visų </w:t>
      </w:r>
      <w:r w:rsidRPr="0072115E">
        <w:rPr>
          <w:rFonts w:ascii="Arial" w:hAnsi="Arial" w:cs="Arial"/>
          <w:lang w:val="lt-LT"/>
        </w:rPr>
        <w:lastRenderedPageBreak/>
        <w:t>galimų rizikos atvejų, bet ne mažesnei kaip Partnerystės sutartyje ir Pasiūlyme nurodyta investicijų vertė, jeigu Partnerystės sutartis nenustato didesnės draudimo apsaugos.</w:t>
      </w:r>
    </w:p>
    <w:p w14:paraId="4DB6923C"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6.3. Patikėtinis ne vėliau kaip per 10 (dešimt) dienų nuo draudimo sutarčių sudarymo, pratęsimo, pakeitimo ar draudimo įmokų sumokėjimo pateikia Patikėtojui draudimo polisų, sutarčių, įmokų sumokėjimo dokumentų ir kitų draudimo apsaugą patvirtinančių dokumentų kopijas.</w:t>
      </w:r>
    </w:p>
    <w:p w14:paraId="7014E681"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6.4. Patikėtinis neturi teisės atlikti veiksmų ar neveikti taip, kad draudikas įgytų teisę atsisakyti mokėti draudimo išmoką, sumažinti draudimo išmoką ar nutraukti draudimo sutartį. Jeigu draudimo išmoka dėl Patikėtinio veiksmų ar neveikimo nemokama ar sumažinama, Patikėtinis privalo atlyginti Patikėtojui visus dėl to patirtus nuostolius.</w:t>
      </w:r>
    </w:p>
    <w:p w14:paraId="6CDBD37A" w14:textId="2A2CE4B5"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6.5. Draudimo išmokos naudojamos Turto atkūrimui ar kitiems Partnerystės sutartyje numatytiems tikslams. Bet koks draudimo išmokos naudojimas ne Turto atkūrimui galimas tik Partnerystės sutartyje leidžiamais atvejais.</w:t>
      </w:r>
    </w:p>
    <w:p w14:paraId="484CEFD2"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7. Atsakomybė</w:t>
      </w:r>
    </w:p>
    <w:p w14:paraId="4A9938E9"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7.1. Patikėtinis atsako už Turto praradimą, sugadinimą, pabloginimą, netinkamą naudojimą, netinkamą priežiūrą, draudimo apsaugos nebuvimą ar nepakankamumą, neteisėtą perdavimą tretiesiems asmenims ir kitus Sutarties, Partnerystės sutarties ar teisės aktų pažeidimus.</w:t>
      </w:r>
    </w:p>
    <w:p w14:paraId="73291284" w14:textId="33F29240"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7.2. Patikėtinis privalo atlyginti Patikėtojui visus tiesioginius nuostolius, įskaitant Turto atkūrimo, trūkumų šalinimo, ekspertizių, vertinimų, registro, notaro, teisinių paslaugų, ginčų nagrinėjimo, baudų ir kitas pagrįstas išlaidas, patirtas dėl Patikėtinio ar jo pasitelktų asmenų veiksmų ar neveikimo.</w:t>
      </w:r>
    </w:p>
    <w:p w14:paraId="09B843EC"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7.3. Ši Sutartis neriboja ir nemažina Patikėtinio, investuotojo ar kitų asmenų prievolių, atsakomybės, netesybų, išskaitų, prievolių įvykdymo užtikrinimo, garantijų ir kitų Patikėtojo teisių pagal Partnerystės sutartį ar teisės aktus.</w:t>
      </w:r>
    </w:p>
    <w:p w14:paraId="7D1272D9"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8. Sutarties nutraukimas prieš terminą</w:t>
      </w:r>
    </w:p>
    <w:p w14:paraId="47CCDEED" w14:textId="35C6C961"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8.1. Sutartis gali būti nutraukta prieš terminą</w:t>
      </w:r>
      <w:r w:rsidRPr="001416F9">
        <w:rPr>
          <w:rFonts w:ascii="Arial" w:hAnsi="Arial" w:cs="Arial"/>
          <w:lang w:val="lt-LT"/>
        </w:rPr>
        <w:t>,</w:t>
      </w:r>
      <w:r w:rsidRPr="00DE59DC">
        <w:rPr>
          <w:rFonts w:ascii="Arial" w:hAnsi="Arial" w:cs="Arial"/>
          <w:lang w:val="lt-LT"/>
        </w:rPr>
        <w:t xml:space="preserve"> Partnerystės sutarties nutraukimo atveju</w:t>
      </w:r>
      <w:r w:rsidRPr="0072115E">
        <w:rPr>
          <w:rFonts w:ascii="Arial" w:hAnsi="Arial" w:cs="Arial"/>
          <w:lang w:val="lt-LT"/>
        </w:rPr>
        <w:t>.</w:t>
      </w:r>
    </w:p>
    <w:p w14:paraId="0340932F" w14:textId="6F354F79"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8.</w:t>
      </w:r>
      <w:r w:rsidR="00DE59DC">
        <w:rPr>
          <w:rFonts w:ascii="Arial" w:hAnsi="Arial" w:cs="Arial"/>
          <w:lang w:val="lt-LT"/>
        </w:rPr>
        <w:t>2</w:t>
      </w:r>
      <w:r w:rsidRPr="0072115E">
        <w:rPr>
          <w:rFonts w:ascii="Arial" w:hAnsi="Arial" w:cs="Arial"/>
          <w:lang w:val="lt-LT"/>
        </w:rPr>
        <w:t xml:space="preserve">. Sutarties nutraukimas neatleidžia Patikėtinio nuo pareigos grąžinti Turtą, atlyginti </w:t>
      </w:r>
      <w:r w:rsidR="00DE59DC">
        <w:rPr>
          <w:rFonts w:ascii="Arial" w:hAnsi="Arial" w:cs="Arial"/>
          <w:lang w:val="lt-LT"/>
        </w:rPr>
        <w:t xml:space="preserve">tiesioginius </w:t>
      </w:r>
      <w:r w:rsidRPr="001416F9">
        <w:rPr>
          <w:rFonts w:ascii="Arial" w:hAnsi="Arial" w:cs="Arial"/>
          <w:lang w:val="lt-LT"/>
        </w:rPr>
        <w:t>nuostolius</w:t>
      </w:r>
      <w:r w:rsidRPr="0072115E">
        <w:rPr>
          <w:rFonts w:ascii="Arial" w:hAnsi="Arial" w:cs="Arial"/>
          <w:lang w:val="lt-LT"/>
        </w:rPr>
        <w:t>, pateikti dokumentus, įvykdyti draudimo, garantinius ir kitus įsipareigojimus, kurie pagal savo esmę turi būti vykdomi ir po Sutarties pabaigos.</w:t>
      </w:r>
    </w:p>
    <w:p w14:paraId="5F5B33B6"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9. Turto grąžinimas</w:t>
      </w:r>
    </w:p>
    <w:p w14:paraId="48DBAB74" w14:textId="5FFD4D45"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9.1. </w:t>
      </w:r>
      <w:r w:rsidRPr="001416F9">
        <w:rPr>
          <w:rFonts w:ascii="Arial" w:hAnsi="Arial" w:cs="Arial"/>
          <w:lang w:val="lt-LT"/>
        </w:rPr>
        <w:t>Pasibaigus Sutarčiai ar ją nutraukus Patikėtinis privalo</w:t>
      </w:r>
      <w:r w:rsidR="00DE59DC">
        <w:rPr>
          <w:rFonts w:ascii="Arial" w:hAnsi="Arial" w:cs="Arial"/>
          <w:lang w:val="lt-LT"/>
        </w:rPr>
        <w:t xml:space="preserve"> Partnerystės sutartyje nustatyta tvarka ir sąlygomis</w:t>
      </w:r>
      <w:r w:rsidR="000712A7">
        <w:rPr>
          <w:rFonts w:ascii="Arial" w:hAnsi="Arial" w:cs="Arial"/>
          <w:lang w:val="lt-LT"/>
        </w:rPr>
        <w:t xml:space="preserve"> </w:t>
      </w:r>
      <w:r w:rsidRPr="000712A7">
        <w:rPr>
          <w:rFonts w:ascii="Arial" w:hAnsi="Arial" w:cs="Arial"/>
          <w:lang w:val="lt-LT"/>
        </w:rPr>
        <w:t>grąžinti Turtą.</w:t>
      </w:r>
      <w:r w:rsidR="00DE59DC">
        <w:rPr>
          <w:rFonts w:ascii="Arial" w:hAnsi="Arial" w:cs="Arial"/>
          <w:lang w:val="lt-LT"/>
        </w:rPr>
        <w:t xml:space="preserve"> Turto grąžinimas pagal Partnerystės sutartį taip pat laikomas jo grąžinimu pagal šią Sutartį.</w:t>
      </w:r>
    </w:p>
    <w:p w14:paraId="2E4D65EC"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9.2. Grąžinamas Turtas turi atitikti Partnerystės sutartyje, jos prieduose, šioje Sutartyje ir teisės aktuose nustatytus kiekybinius ir kokybinius reikalavimus, būti tinkamas tolesnei eksploatacijai pagal paskirtį, atsižvelgiant į normalų nusidėvėjimą.</w:t>
      </w:r>
    </w:p>
    <w:p w14:paraId="6A4BCDF9"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9.3. Visi neatskiriami Turto pagerinimai grąžinami kartu su Turtu be papildomo atlyginimo Patikėtiniui, išskyrus Partnerystės sutartyje aiškiai numatytus kompensavimo atvejus.</w:t>
      </w:r>
    </w:p>
    <w:p w14:paraId="7929AEFB"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 xml:space="preserve">9.4. Jeigu grąžinimo metu nustatomi Turto trūkumai, neatitikimai ar žala, Patikėtinis privalo juos pašalinti savo lėšomis per Patikėtojo nustatytą protingą terminą arba atlyginti </w:t>
      </w:r>
      <w:r w:rsidRPr="0072115E">
        <w:rPr>
          <w:rFonts w:ascii="Arial" w:hAnsi="Arial" w:cs="Arial"/>
          <w:lang w:val="lt-LT"/>
        </w:rPr>
        <w:lastRenderedPageBreak/>
        <w:t xml:space="preserve">Patikėtojui jų pašalinimo išlaidas. </w:t>
      </w:r>
      <w:r w:rsidRPr="001416F9">
        <w:rPr>
          <w:rFonts w:ascii="Arial" w:hAnsi="Arial" w:cs="Arial"/>
          <w:lang w:val="lt-LT"/>
        </w:rPr>
        <w:t>Patikėtojo teisė reikšti reikalavimus dėl paslėptų trūkumų išlieka ir po perdavimo ir priėmimo akto pasirašymo.</w:t>
      </w:r>
    </w:p>
    <w:p w14:paraId="4F2AD81B"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10. Trečiųjų asmenų teisės ir išieškojimo ribojimai</w:t>
      </w:r>
    </w:p>
    <w:p w14:paraId="39B166A4"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10.1. Į Turtą, perduotą Patikėtiniui pagal šią Sutartį, negali būti nukreipiamas išieškojimas pagal Patikėtinio, jo dalyvių, kreditorių, subtiekėjų ar kitų asmenų prievoles, įskaitant prievoles, atsiradusias Turtą valdant, naudojant ar juo disponuojant.</w:t>
      </w:r>
    </w:p>
    <w:p w14:paraId="65BB6B75" w14:textId="77777777" w:rsidR="002C1EA6" w:rsidRPr="0072115E" w:rsidRDefault="00E90E61" w:rsidP="00352F72">
      <w:pPr>
        <w:spacing w:after="240"/>
        <w:ind w:firstLine="567"/>
        <w:jc w:val="both"/>
        <w:rPr>
          <w:rFonts w:ascii="Arial" w:hAnsi="Arial" w:cs="Arial"/>
          <w:lang w:val="lt-LT"/>
        </w:rPr>
      </w:pPr>
      <w:r w:rsidRPr="0072115E">
        <w:rPr>
          <w:rFonts w:ascii="Arial" w:hAnsi="Arial" w:cs="Arial"/>
          <w:lang w:val="lt-LT"/>
        </w:rPr>
        <w:t>10.2. Turtui netaikomos jokios trečiųjų asmenų teisės, išskyrus viešuosiuose registruose įregistruotus apribojimus, Partnerystės sutartyje nustatytas Patikėtojo, jo administracijos, švietimo įstaigos ir teisėtų naudotojų naudojimosi teises, taip pat kitas teises, kurios aiškiai nurodytos Sutartyje ar teisės aktuose ir nesuvaržo Klaipėdos rajono savivaldybės nuosavybės teisės.</w:t>
      </w:r>
    </w:p>
    <w:p w14:paraId="62164516"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11. Pranešimai ir ginčų sprendimas</w:t>
      </w:r>
    </w:p>
    <w:p w14:paraId="0B65582E"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11.1. Visi su Sutartimi susiję pranešimai teikiami raštu elektroniniu paštu, registruotu paštu ar įteikiami asmeniškai Sutartyje nurodytais Šalių adresais. Elektroniniu paštu išsiųstas pranešimas laikomas gautu jo išsiuntimo darbo dieną, jeigu išsiųstas darbo valandomis, arba kitą darbo dieną, jeigu išsiųstas ne darbo valandomis, išskyrus atvejus, kai siuntėjas gauna automatinį pranešimą apie nepristatymą.</w:t>
      </w:r>
    </w:p>
    <w:p w14:paraId="49F48180"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11.2. Šalys įsipareigoja nedelsdamos informuoti viena kitą apie rekvizitų pasikeitimus. Šalis, neįvykdžiusi šio įsipareigojimo, prisiima riziką dėl pranešimų negavimo.</w:t>
      </w:r>
    </w:p>
    <w:p w14:paraId="4418EC75"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11.3. Ginčai dėl Sutarties vykdymo sprendžiami derybomis. Nepavykus susitarti per 30 (trisdešimt) dienų, ginčai sprendžiami Lietuvos Respublikos teisės aktų nustatyta tvarka kompetentingame teisme.</w:t>
      </w:r>
    </w:p>
    <w:p w14:paraId="0B341FFF"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12. Sutarties priedai</w:t>
      </w:r>
    </w:p>
    <w:p w14:paraId="69BC24CB" w14:textId="0DC02B44"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 xml:space="preserve">12.1. Neatskiriama Sutarties dalis yra šie priedai: 1 priedas </w:t>
      </w:r>
      <w:r w:rsidR="0072115E" w:rsidRPr="0072115E">
        <w:rPr>
          <w:rFonts w:ascii="Arial" w:hAnsi="Arial" w:cs="Arial"/>
          <w:lang w:val="lt-LT"/>
        </w:rPr>
        <w:t>–</w:t>
      </w:r>
      <w:r w:rsidRPr="0072115E">
        <w:rPr>
          <w:rFonts w:ascii="Arial" w:hAnsi="Arial" w:cs="Arial"/>
          <w:lang w:val="lt-LT"/>
        </w:rPr>
        <w:t xml:space="preserve"> Patikėjimo teise perduodamo ilgalaikio materialiojo turto sąrašas; 2 priedas </w:t>
      </w:r>
      <w:r w:rsidR="0072115E" w:rsidRPr="0072115E">
        <w:rPr>
          <w:rFonts w:ascii="Arial" w:hAnsi="Arial" w:cs="Arial"/>
          <w:lang w:val="lt-LT"/>
        </w:rPr>
        <w:t>–</w:t>
      </w:r>
      <w:r w:rsidRPr="0072115E">
        <w:rPr>
          <w:rFonts w:ascii="Arial" w:hAnsi="Arial" w:cs="Arial"/>
          <w:lang w:val="lt-LT"/>
        </w:rPr>
        <w:t xml:space="preserve"> Patikėjimo teise perduodamo trumpalaikio materialiojo turto sąrašas; 3 priedas </w:t>
      </w:r>
      <w:r w:rsidR="0072115E" w:rsidRPr="0072115E">
        <w:rPr>
          <w:rFonts w:ascii="Arial" w:hAnsi="Arial" w:cs="Arial"/>
          <w:lang w:val="lt-LT"/>
        </w:rPr>
        <w:t>–</w:t>
      </w:r>
      <w:r w:rsidRPr="0072115E">
        <w:rPr>
          <w:rFonts w:ascii="Arial" w:hAnsi="Arial" w:cs="Arial"/>
          <w:lang w:val="lt-LT"/>
        </w:rPr>
        <w:t xml:space="preserve"> Turto perdavimo ir priėmimo akto projektas.</w:t>
      </w:r>
    </w:p>
    <w:p w14:paraId="71DC718F"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 xml:space="preserve">12.2. Jeigu tarp Sutarties teksto ir jos priedų kyla neatitikimų, </w:t>
      </w:r>
      <w:r w:rsidRPr="001416F9">
        <w:rPr>
          <w:rFonts w:ascii="Arial" w:hAnsi="Arial" w:cs="Arial"/>
          <w:lang w:val="lt-LT"/>
        </w:rPr>
        <w:t>jie aiškinami taip, kad būtų maksimaliai apsaugota Klaipėdos rajono savivaldybės nuosavybės teisė, viešasis interesas ir Partnerystės sutarties tikslai.</w:t>
      </w:r>
    </w:p>
    <w:p w14:paraId="30FD77C8"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13. Baigiamosios nuostatos</w:t>
      </w:r>
    </w:p>
    <w:p w14:paraId="06E8FED0" w14:textId="15FB07DC"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13.1. Sutartis papildo Partnerystės sutartį</w:t>
      </w:r>
      <w:r w:rsidR="00FD04B2">
        <w:rPr>
          <w:rFonts w:ascii="Arial" w:hAnsi="Arial" w:cs="Arial"/>
          <w:lang w:val="lt-LT"/>
        </w:rPr>
        <w:t>, tačiau šios Sutarties nuostatos negali prieštarauti Partnerystės sutarties nuostatoms.</w:t>
      </w:r>
      <w:r w:rsidRPr="0072115E">
        <w:rPr>
          <w:rFonts w:ascii="Arial" w:hAnsi="Arial" w:cs="Arial"/>
          <w:lang w:val="lt-LT"/>
        </w:rPr>
        <w:t xml:space="preserve"> </w:t>
      </w:r>
      <w:r w:rsidR="00FD04B2">
        <w:rPr>
          <w:rFonts w:ascii="Arial" w:hAnsi="Arial" w:cs="Arial"/>
          <w:lang w:val="lt-LT"/>
        </w:rPr>
        <w:t>Ši Sutartis</w:t>
      </w:r>
      <w:r w:rsidR="00FD04B2" w:rsidRPr="0072115E">
        <w:rPr>
          <w:rFonts w:ascii="Arial" w:hAnsi="Arial" w:cs="Arial"/>
          <w:lang w:val="lt-LT"/>
        </w:rPr>
        <w:t xml:space="preserve"> </w:t>
      </w:r>
      <w:r w:rsidRPr="0072115E">
        <w:rPr>
          <w:rFonts w:ascii="Arial" w:hAnsi="Arial" w:cs="Arial"/>
          <w:lang w:val="lt-LT"/>
        </w:rPr>
        <w:t xml:space="preserve">negali būti aiškinama kaip </w:t>
      </w:r>
      <w:r w:rsidRPr="001416F9">
        <w:rPr>
          <w:rFonts w:ascii="Arial" w:hAnsi="Arial" w:cs="Arial"/>
          <w:lang w:val="lt-LT"/>
        </w:rPr>
        <w:t>mažinanti</w:t>
      </w:r>
      <w:r w:rsidR="00FD04B2">
        <w:rPr>
          <w:rFonts w:ascii="Arial" w:hAnsi="Arial" w:cs="Arial"/>
          <w:lang w:val="lt-LT"/>
        </w:rPr>
        <w:t xml:space="preserve"> ir didinanti</w:t>
      </w:r>
      <w:r w:rsidRPr="0072115E">
        <w:rPr>
          <w:rFonts w:ascii="Arial" w:hAnsi="Arial" w:cs="Arial"/>
          <w:lang w:val="lt-LT"/>
        </w:rPr>
        <w:t xml:space="preserve"> Patikėtinio ar investuotojo pareigas ir atsakomybę pagal Partnerystės sutartį. </w:t>
      </w:r>
      <w:r w:rsidRPr="001416F9">
        <w:rPr>
          <w:rFonts w:ascii="Arial" w:hAnsi="Arial" w:cs="Arial"/>
          <w:lang w:val="lt-LT"/>
        </w:rPr>
        <w:t>Jeigu Sutarties ir Partnerystės sutarties nuostatos skiriasi,</w:t>
      </w:r>
      <w:r w:rsidR="00FD04B2">
        <w:rPr>
          <w:rFonts w:ascii="Arial" w:hAnsi="Arial" w:cs="Arial"/>
          <w:lang w:val="lt-LT"/>
        </w:rPr>
        <w:t xml:space="preserve"> pirmenybė teikiama Partnerystės sutarties nuostatoms</w:t>
      </w:r>
      <w:r w:rsidRPr="001416F9">
        <w:rPr>
          <w:rFonts w:ascii="Arial" w:hAnsi="Arial" w:cs="Arial"/>
          <w:lang w:val="lt-LT"/>
        </w:rPr>
        <w:t>.</w:t>
      </w:r>
    </w:p>
    <w:p w14:paraId="33842C28"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13.2. Sutarties pakeitimai ir papildymai galioja tik sudaryti raštu, laikantis teisės aktų nustatytos formos ir, kai būtina, gavus Savivaldybės tarybos pritarimą.</w:t>
      </w:r>
    </w:p>
    <w:p w14:paraId="709ED604" w14:textId="77777777" w:rsidR="002C1EA6" w:rsidRPr="0072115E" w:rsidRDefault="00E90E61" w:rsidP="00352F72">
      <w:pPr>
        <w:spacing w:after="0"/>
        <w:ind w:firstLine="567"/>
        <w:jc w:val="both"/>
        <w:rPr>
          <w:rFonts w:ascii="Arial" w:hAnsi="Arial" w:cs="Arial"/>
          <w:lang w:val="lt-LT"/>
        </w:rPr>
      </w:pPr>
      <w:r w:rsidRPr="0072115E">
        <w:rPr>
          <w:rFonts w:ascii="Arial" w:hAnsi="Arial" w:cs="Arial"/>
          <w:lang w:val="lt-LT"/>
        </w:rPr>
        <w:t>13.3. Jeigu kuri nors Sutarties nuostata pripažįstama negaliojančia, kitos Sutarties nuostatos lieka galioti. Šalys įsipareigoja negaliojančią nuostatą pakeisti teisėta nuostata, kuo labiau atitinkančia pirminį Šalių tikslą ir Savivaldybės interesų apsaugą.</w:t>
      </w:r>
    </w:p>
    <w:p w14:paraId="18854F57"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lastRenderedPageBreak/>
        <w:t>13.4. Sutartis sudaryta trimis vienodą teisinę galią turinčiais egzemplioriais: vienas saugomas notaro biure, po vieną perduodama kiekvienai Šaliai.</w:t>
      </w:r>
    </w:p>
    <w:p w14:paraId="4D41880F"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14. Šalių rekvizitai ir parašai</w:t>
      </w:r>
    </w:p>
    <w:tbl>
      <w:tblPr>
        <w:tblStyle w:val="Lentelstinklelis"/>
        <w:tblW w:w="0" w:type="auto"/>
        <w:jc w:val="center"/>
        <w:tblLook w:val="04A0" w:firstRow="1" w:lastRow="0" w:firstColumn="1" w:lastColumn="0" w:noHBand="0" w:noVBand="1"/>
      </w:tblPr>
      <w:tblGrid>
        <w:gridCol w:w="4536"/>
        <w:gridCol w:w="4536"/>
      </w:tblGrid>
      <w:tr w:rsidR="002C1EA6" w:rsidRPr="0076510B" w14:paraId="74B814E5" w14:textId="77777777">
        <w:trPr>
          <w:jc w:val="center"/>
        </w:trPr>
        <w:tc>
          <w:tcPr>
            <w:tcW w:w="4536" w:type="dxa"/>
            <w:vAlign w:val="center"/>
          </w:tcPr>
          <w:p w14:paraId="660D7DEA" w14:textId="77777777" w:rsidR="002C1EA6" w:rsidRPr="0076510B" w:rsidRDefault="00E90E61" w:rsidP="00352F72">
            <w:pPr>
              <w:spacing w:line="276" w:lineRule="auto"/>
              <w:rPr>
                <w:rFonts w:ascii="Arial" w:hAnsi="Arial" w:cs="Arial"/>
                <w:szCs w:val="24"/>
                <w:lang w:val="lt-LT"/>
              </w:rPr>
            </w:pPr>
            <w:r w:rsidRPr="0076510B">
              <w:rPr>
                <w:rFonts w:ascii="Arial" w:hAnsi="Arial" w:cs="Arial"/>
                <w:b/>
                <w:szCs w:val="24"/>
                <w:lang w:val="lt-LT"/>
              </w:rPr>
              <w:t>Patikėtojas</w:t>
            </w:r>
          </w:p>
        </w:tc>
        <w:tc>
          <w:tcPr>
            <w:tcW w:w="4536" w:type="dxa"/>
            <w:vAlign w:val="center"/>
          </w:tcPr>
          <w:p w14:paraId="2EA46B60" w14:textId="77777777" w:rsidR="002C1EA6" w:rsidRPr="0076510B" w:rsidRDefault="00E90E61" w:rsidP="00352F72">
            <w:pPr>
              <w:spacing w:line="276" w:lineRule="auto"/>
              <w:rPr>
                <w:rFonts w:ascii="Arial" w:hAnsi="Arial" w:cs="Arial"/>
                <w:szCs w:val="24"/>
                <w:lang w:val="lt-LT"/>
              </w:rPr>
            </w:pPr>
            <w:r w:rsidRPr="0076510B">
              <w:rPr>
                <w:rFonts w:ascii="Arial" w:hAnsi="Arial" w:cs="Arial"/>
                <w:b/>
                <w:szCs w:val="24"/>
                <w:lang w:val="lt-LT"/>
              </w:rPr>
              <w:t>Patikėtinis</w:t>
            </w:r>
          </w:p>
        </w:tc>
      </w:tr>
      <w:tr w:rsidR="002C1EA6" w:rsidRPr="005025CA" w14:paraId="33241B98" w14:textId="77777777">
        <w:trPr>
          <w:jc w:val="center"/>
        </w:trPr>
        <w:tc>
          <w:tcPr>
            <w:tcW w:w="4536" w:type="dxa"/>
            <w:vAlign w:val="center"/>
          </w:tcPr>
          <w:p w14:paraId="550678EC" w14:textId="77777777" w:rsidR="002C1EA6" w:rsidRPr="0076510B" w:rsidRDefault="00E90E61" w:rsidP="00352F72">
            <w:pPr>
              <w:spacing w:line="276" w:lineRule="auto"/>
              <w:rPr>
                <w:rFonts w:ascii="Arial" w:hAnsi="Arial" w:cs="Arial"/>
                <w:szCs w:val="24"/>
                <w:lang w:val="lt-LT"/>
              </w:rPr>
            </w:pPr>
            <w:r w:rsidRPr="0076510B">
              <w:rPr>
                <w:rFonts w:ascii="Arial" w:hAnsi="Arial" w:cs="Arial"/>
                <w:szCs w:val="24"/>
                <w:lang w:val="lt-LT"/>
              </w:rPr>
              <w:t>Klaipėdos rajono savivaldybė, kodas 111103732, atstovaujama Klaipėdos rajono savivaldybės administracijos, kodas 188773688, Klaipėdos g. 2, LT-96130 Gargždai, el. p. savivaldybe@klaipedos-r.lt</w:t>
            </w:r>
          </w:p>
        </w:tc>
        <w:tc>
          <w:tcPr>
            <w:tcW w:w="4536" w:type="dxa"/>
            <w:vAlign w:val="center"/>
          </w:tcPr>
          <w:p w14:paraId="7459C694" w14:textId="77777777" w:rsidR="002C1EA6" w:rsidRPr="0076510B" w:rsidRDefault="00E90E61" w:rsidP="00352F72">
            <w:pPr>
              <w:spacing w:line="276" w:lineRule="auto"/>
              <w:rPr>
                <w:rFonts w:ascii="Arial" w:hAnsi="Arial" w:cs="Arial"/>
                <w:szCs w:val="24"/>
                <w:lang w:val="lt-LT"/>
              </w:rPr>
            </w:pPr>
            <w:r w:rsidRPr="0076510B">
              <w:rPr>
                <w:rFonts w:ascii="Arial" w:hAnsi="Arial" w:cs="Arial"/>
                <w:szCs w:val="24"/>
                <w:lang w:val="lt-LT"/>
              </w:rPr>
              <w:t>UAB „Sip 3“, kodas 306154570, Krivių g. 48-31, Vilnius, el. p. [įrašyti]</w:t>
            </w:r>
          </w:p>
        </w:tc>
      </w:tr>
      <w:tr w:rsidR="002C1EA6" w:rsidRPr="0076510B" w14:paraId="0532CA37" w14:textId="77777777">
        <w:trPr>
          <w:jc w:val="center"/>
        </w:trPr>
        <w:tc>
          <w:tcPr>
            <w:tcW w:w="4536" w:type="dxa"/>
            <w:vAlign w:val="center"/>
          </w:tcPr>
          <w:p w14:paraId="0B436B91" w14:textId="77777777" w:rsidR="002C1EA6" w:rsidRPr="0076510B" w:rsidRDefault="00E90E61" w:rsidP="00352F72">
            <w:pPr>
              <w:spacing w:line="276" w:lineRule="auto"/>
              <w:rPr>
                <w:rFonts w:ascii="Arial" w:hAnsi="Arial" w:cs="Arial"/>
                <w:szCs w:val="24"/>
                <w:lang w:val="lt-LT"/>
              </w:rPr>
            </w:pPr>
            <w:r w:rsidRPr="0076510B">
              <w:rPr>
                <w:rFonts w:ascii="Arial" w:hAnsi="Arial" w:cs="Arial"/>
                <w:b/>
                <w:szCs w:val="24"/>
                <w:lang w:val="lt-LT"/>
              </w:rPr>
              <w:t>Administracijos direktorius</w:t>
            </w:r>
          </w:p>
        </w:tc>
        <w:tc>
          <w:tcPr>
            <w:tcW w:w="4536" w:type="dxa"/>
            <w:vAlign w:val="center"/>
          </w:tcPr>
          <w:p w14:paraId="348248E2" w14:textId="77777777" w:rsidR="002C1EA6" w:rsidRPr="0076510B" w:rsidRDefault="00E90E61" w:rsidP="00352F72">
            <w:pPr>
              <w:spacing w:line="276" w:lineRule="auto"/>
              <w:rPr>
                <w:rFonts w:ascii="Arial" w:hAnsi="Arial" w:cs="Arial"/>
                <w:szCs w:val="24"/>
                <w:lang w:val="lt-LT"/>
              </w:rPr>
            </w:pPr>
            <w:r w:rsidRPr="0076510B">
              <w:rPr>
                <w:rFonts w:ascii="Arial" w:hAnsi="Arial" w:cs="Arial"/>
                <w:b/>
                <w:szCs w:val="24"/>
                <w:lang w:val="lt-LT"/>
              </w:rPr>
              <w:t>Direktorius</w:t>
            </w:r>
          </w:p>
        </w:tc>
      </w:tr>
      <w:tr w:rsidR="002C1EA6" w:rsidRPr="0076510B" w14:paraId="52500881" w14:textId="77777777">
        <w:trPr>
          <w:jc w:val="center"/>
        </w:trPr>
        <w:tc>
          <w:tcPr>
            <w:tcW w:w="4536" w:type="dxa"/>
            <w:vAlign w:val="center"/>
          </w:tcPr>
          <w:p w14:paraId="088457BB" w14:textId="77777777" w:rsidR="002C1EA6" w:rsidRPr="0076510B" w:rsidRDefault="00E90E61" w:rsidP="00352F72">
            <w:pPr>
              <w:spacing w:line="276" w:lineRule="auto"/>
              <w:rPr>
                <w:rFonts w:ascii="Arial" w:hAnsi="Arial" w:cs="Arial"/>
                <w:szCs w:val="24"/>
                <w:lang w:val="lt-LT"/>
              </w:rPr>
            </w:pPr>
            <w:r w:rsidRPr="0076510B">
              <w:rPr>
                <w:rFonts w:ascii="Arial" w:hAnsi="Arial" w:cs="Arial"/>
                <w:szCs w:val="24"/>
                <w:lang w:val="lt-LT"/>
              </w:rPr>
              <w:t>Jevgenijus Bardauskas</w:t>
            </w:r>
          </w:p>
        </w:tc>
        <w:tc>
          <w:tcPr>
            <w:tcW w:w="4536" w:type="dxa"/>
            <w:vAlign w:val="center"/>
          </w:tcPr>
          <w:p w14:paraId="582659CE" w14:textId="77777777" w:rsidR="002C1EA6" w:rsidRPr="0076510B" w:rsidRDefault="00E90E61" w:rsidP="00352F72">
            <w:pPr>
              <w:spacing w:line="276" w:lineRule="auto"/>
              <w:rPr>
                <w:rFonts w:ascii="Arial" w:hAnsi="Arial" w:cs="Arial"/>
                <w:szCs w:val="24"/>
                <w:lang w:val="lt-LT"/>
              </w:rPr>
            </w:pPr>
            <w:r w:rsidRPr="0076510B">
              <w:rPr>
                <w:rFonts w:ascii="Arial" w:hAnsi="Arial" w:cs="Arial"/>
                <w:szCs w:val="24"/>
                <w:lang w:val="lt-LT"/>
              </w:rPr>
              <w:t>Tomas Trumpa</w:t>
            </w:r>
          </w:p>
        </w:tc>
      </w:tr>
      <w:tr w:rsidR="002C1EA6" w:rsidRPr="0076510B" w14:paraId="7A7209FC" w14:textId="77777777">
        <w:trPr>
          <w:jc w:val="center"/>
        </w:trPr>
        <w:tc>
          <w:tcPr>
            <w:tcW w:w="4536" w:type="dxa"/>
            <w:vAlign w:val="center"/>
          </w:tcPr>
          <w:p w14:paraId="63632071" w14:textId="77777777" w:rsidR="002C1EA6" w:rsidRPr="0076510B" w:rsidRDefault="00E90E61" w:rsidP="00352F72">
            <w:pPr>
              <w:spacing w:line="276" w:lineRule="auto"/>
              <w:rPr>
                <w:rFonts w:ascii="Arial" w:hAnsi="Arial" w:cs="Arial"/>
                <w:szCs w:val="24"/>
                <w:lang w:val="lt-LT"/>
              </w:rPr>
            </w:pPr>
            <w:r w:rsidRPr="0076510B">
              <w:rPr>
                <w:rFonts w:ascii="Arial" w:hAnsi="Arial" w:cs="Arial"/>
                <w:szCs w:val="24"/>
                <w:lang w:val="lt-LT"/>
              </w:rPr>
              <w:t>(parašas)</w:t>
            </w:r>
          </w:p>
        </w:tc>
        <w:tc>
          <w:tcPr>
            <w:tcW w:w="4536" w:type="dxa"/>
            <w:vAlign w:val="center"/>
          </w:tcPr>
          <w:p w14:paraId="6CE0783F" w14:textId="77777777" w:rsidR="002C1EA6" w:rsidRPr="0076510B" w:rsidRDefault="00E90E61" w:rsidP="00352F72">
            <w:pPr>
              <w:spacing w:line="276" w:lineRule="auto"/>
              <w:rPr>
                <w:rFonts w:ascii="Arial" w:hAnsi="Arial" w:cs="Arial"/>
                <w:szCs w:val="24"/>
                <w:lang w:val="lt-LT"/>
              </w:rPr>
            </w:pPr>
            <w:r w:rsidRPr="0076510B">
              <w:rPr>
                <w:rFonts w:ascii="Arial" w:hAnsi="Arial" w:cs="Arial"/>
                <w:szCs w:val="24"/>
                <w:lang w:val="lt-LT"/>
              </w:rPr>
              <w:t>(parašas)</w:t>
            </w:r>
          </w:p>
        </w:tc>
      </w:tr>
    </w:tbl>
    <w:p w14:paraId="03F6078E" w14:textId="77777777" w:rsidR="002C1EA6" w:rsidRPr="0072115E" w:rsidRDefault="00E90E61" w:rsidP="00352F72">
      <w:pPr>
        <w:spacing w:after="120"/>
        <w:ind w:firstLine="567"/>
        <w:rPr>
          <w:rFonts w:ascii="Arial" w:hAnsi="Arial" w:cs="Arial"/>
          <w:lang w:val="lt-LT"/>
        </w:rPr>
      </w:pPr>
      <w:r w:rsidRPr="0072115E">
        <w:rPr>
          <w:rFonts w:ascii="Arial" w:hAnsi="Arial" w:cs="Arial"/>
          <w:b/>
          <w:lang w:val="lt-LT"/>
        </w:rPr>
        <w:t>Notaro tvirtinimas</w:t>
      </w:r>
    </w:p>
    <w:p w14:paraId="108C8192" w14:textId="77777777" w:rsidR="002C1EA6" w:rsidRPr="0072115E" w:rsidRDefault="00E90E61" w:rsidP="00352F72">
      <w:pPr>
        <w:spacing w:after="120"/>
        <w:ind w:firstLine="567"/>
        <w:jc w:val="both"/>
        <w:rPr>
          <w:rFonts w:ascii="Arial" w:hAnsi="Arial" w:cs="Arial"/>
          <w:lang w:val="lt-LT"/>
        </w:rPr>
      </w:pPr>
      <w:r w:rsidRPr="0072115E">
        <w:rPr>
          <w:rFonts w:ascii="Arial" w:hAnsi="Arial" w:cs="Arial"/>
          <w:lang w:val="lt-LT"/>
        </w:rPr>
        <w:t>Aš, [notaro vardas, pavardė], [notaro biuro pavadinimas] notaras (-ė), šią Sutartį, kurią pasirašė Klaipėdos rajono savivaldybės administracijos direktorius Jevgenijus Bardauskas ir UAB „Sip 3“ direktorius Tomas Trumpa, tvirtinu.</w:t>
      </w:r>
    </w:p>
    <w:p w14:paraId="79536D3E" w14:textId="77777777" w:rsidR="002C1EA6" w:rsidRPr="0072115E" w:rsidRDefault="00E90E61" w:rsidP="00352F72">
      <w:pPr>
        <w:spacing w:after="120"/>
        <w:jc w:val="both"/>
        <w:rPr>
          <w:rFonts w:ascii="Arial" w:hAnsi="Arial" w:cs="Arial"/>
          <w:lang w:val="lt-LT"/>
        </w:rPr>
      </w:pPr>
      <w:r w:rsidRPr="0072115E">
        <w:rPr>
          <w:rFonts w:ascii="Arial" w:hAnsi="Arial" w:cs="Arial"/>
          <w:lang w:val="lt-LT"/>
        </w:rPr>
        <w:t>Notarinio registro Nr. ____________</w:t>
      </w:r>
    </w:p>
    <w:p w14:paraId="1092CE00" w14:textId="77777777" w:rsidR="002C1EA6" w:rsidRPr="0072115E" w:rsidRDefault="00E90E61" w:rsidP="00352F72">
      <w:pPr>
        <w:spacing w:after="120"/>
        <w:jc w:val="both"/>
        <w:rPr>
          <w:rFonts w:ascii="Arial" w:hAnsi="Arial" w:cs="Arial"/>
          <w:lang w:val="lt-LT"/>
        </w:rPr>
      </w:pPr>
      <w:r w:rsidRPr="0072115E">
        <w:rPr>
          <w:rFonts w:ascii="Arial" w:hAnsi="Arial" w:cs="Arial"/>
          <w:lang w:val="lt-LT"/>
        </w:rPr>
        <w:t>Notaro parašas ____________________</w:t>
      </w:r>
    </w:p>
    <w:p w14:paraId="6AF58DD2" w14:textId="77777777" w:rsidR="002C1EA6" w:rsidRPr="0072115E" w:rsidRDefault="002C1EA6" w:rsidP="005025CA">
      <w:pPr>
        <w:rPr>
          <w:rFonts w:ascii="Arial" w:hAnsi="Arial" w:cs="Arial"/>
          <w:lang w:val="lt-LT"/>
        </w:rPr>
        <w:sectPr w:rsidR="002C1EA6" w:rsidRPr="0072115E" w:rsidSect="00352F72">
          <w:headerReference w:type="default" r:id="rId11"/>
          <w:pgSz w:w="11906" w:h="16838"/>
          <w:pgMar w:top="1134" w:right="1134" w:bottom="1134" w:left="1134" w:header="720" w:footer="720" w:gutter="0"/>
          <w:cols w:space="720"/>
          <w:titlePg/>
          <w:docGrid w:linePitch="360"/>
        </w:sectPr>
      </w:pPr>
    </w:p>
    <w:p w14:paraId="694E977D" w14:textId="77777777" w:rsidR="002C1EA6" w:rsidRPr="00352F72" w:rsidRDefault="00E90E61" w:rsidP="00352F72">
      <w:pPr>
        <w:spacing w:after="240"/>
        <w:jc w:val="right"/>
        <w:rPr>
          <w:rFonts w:ascii="Arial" w:hAnsi="Arial" w:cs="Arial"/>
          <w:sz w:val="18"/>
          <w:szCs w:val="18"/>
          <w:lang w:val="lt-LT"/>
        </w:rPr>
      </w:pPr>
      <w:r w:rsidRPr="005025CA">
        <w:rPr>
          <w:rFonts w:ascii="Arial" w:hAnsi="Arial" w:cs="Arial"/>
          <w:sz w:val="18"/>
          <w:szCs w:val="18"/>
          <w:lang w:val="lt-LT"/>
        </w:rPr>
        <w:lastRenderedPageBreak/>
        <w:t>Turto patikėjimo sutarties 1 priedas</w:t>
      </w:r>
    </w:p>
    <w:p w14:paraId="07168D53" w14:textId="77777777" w:rsidR="002C1EA6" w:rsidRPr="0072115E" w:rsidRDefault="00E90E61" w:rsidP="00352F72">
      <w:pPr>
        <w:spacing w:after="120"/>
        <w:jc w:val="center"/>
        <w:rPr>
          <w:rFonts w:ascii="Arial" w:hAnsi="Arial" w:cs="Arial"/>
          <w:lang w:val="lt-LT"/>
        </w:rPr>
      </w:pPr>
      <w:r w:rsidRPr="0072115E">
        <w:rPr>
          <w:rFonts w:ascii="Arial" w:hAnsi="Arial" w:cs="Arial"/>
          <w:b/>
          <w:sz w:val="20"/>
          <w:lang w:val="lt-LT"/>
        </w:rPr>
        <w:t>PATIKĖJIMO TEISE PERDUODAMO ILGALAIKIO MATERIALIOJO TURTO SĄRAŠAS</w:t>
      </w:r>
    </w:p>
    <w:p w14:paraId="073866BF" w14:textId="1849B6C5" w:rsidR="002C1EA6" w:rsidRPr="00344871" w:rsidRDefault="00E90E61" w:rsidP="00352F72">
      <w:pPr>
        <w:spacing w:after="160"/>
        <w:jc w:val="both"/>
        <w:rPr>
          <w:rFonts w:ascii="Arial" w:hAnsi="Arial" w:cs="Arial"/>
          <w:color w:val="000000" w:themeColor="text1"/>
          <w:lang w:val="lt-LT"/>
        </w:rPr>
      </w:pPr>
      <w:r w:rsidRPr="0072115E">
        <w:rPr>
          <w:rFonts w:ascii="Arial" w:hAnsi="Arial" w:cs="Arial"/>
          <w:sz w:val="18"/>
          <w:lang w:val="lt-LT"/>
        </w:rPr>
        <w:t xml:space="preserve">Bendra įsigijimo savikaina </w:t>
      </w:r>
      <w:r w:rsidR="0072115E" w:rsidRPr="0072115E">
        <w:rPr>
          <w:rFonts w:ascii="Arial" w:hAnsi="Arial" w:cs="Arial"/>
          <w:sz w:val="18"/>
          <w:lang w:val="lt-LT"/>
        </w:rPr>
        <w:t>–</w:t>
      </w:r>
      <w:r w:rsidRPr="0072115E">
        <w:rPr>
          <w:rFonts w:ascii="Arial" w:hAnsi="Arial" w:cs="Arial"/>
          <w:sz w:val="18"/>
          <w:lang w:val="lt-LT"/>
        </w:rPr>
        <w:t xml:space="preserve"> 18 512 759,96 Eur, sukauptas nusidėvėjimas</w:t>
      </w:r>
      <w:r w:rsidRPr="00352F72">
        <w:rPr>
          <w:rFonts w:ascii="Arial" w:hAnsi="Arial" w:cs="Arial"/>
          <w:color w:val="000000" w:themeColor="text1"/>
          <w:sz w:val="18"/>
          <w:lang w:val="lt-LT"/>
        </w:rPr>
        <w:t xml:space="preserve"> </w:t>
      </w:r>
      <w:r w:rsidR="0072115E" w:rsidRPr="00352F72">
        <w:rPr>
          <w:rFonts w:ascii="Arial" w:hAnsi="Arial" w:cs="Arial"/>
          <w:color w:val="000000" w:themeColor="text1"/>
          <w:sz w:val="18"/>
          <w:lang w:val="lt-LT"/>
        </w:rPr>
        <w:t>–</w:t>
      </w:r>
      <w:r w:rsidRPr="00352F72">
        <w:rPr>
          <w:rFonts w:ascii="Arial" w:hAnsi="Arial" w:cs="Arial"/>
          <w:color w:val="000000" w:themeColor="text1"/>
          <w:sz w:val="18"/>
          <w:lang w:val="lt-LT"/>
        </w:rPr>
        <w:t xml:space="preserve"> </w:t>
      </w:r>
      <w:r w:rsidR="00344871" w:rsidRPr="00344871">
        <w:rPr>
          <w:rFonts w:ascii="Arial" w:hAnsi="Arial" w:cs="Arial"/>
          <w:color w:val="000000" w:themeColor="text1"/>
          <w:sz w:val="18"/>
          <w:lang w:val="lt-LT"/>
        </w:rPr>
        <w:t>344 133,49 Eur, likutinė vertė 2026-06-30 – 18 168 626,47</w:t>
      </w:r>
      <w:r w:rsidRPr="00344871">
        <w:rPr>
          <w:rFonts w:ascii="Arial" w:hAnsi="Arial" w:cs="Arial"/>
          <w:color w:val="000000" w:themeColor="text1"/>
          <w:sz w:val="18"/>
          <w:lang w:val="lt-LT"/>
        </w:rPr>
        <w:t xml:space="preserve"> Eur.</w:t>
      </w:r>
    </w:p>
    <w:tbl>
      <w:tblPr>
        <w:tblStyle w:val="Lentelstinklelis"/>
        <w:tblW w:w="0" w:type="auto"/>
        <w:jc w:val="center"/>
        <w:tblLayout w:type="fixed"/>
        <w:tblLook w:val="04A0" w:firstRow="1" w:lastRow="0" w:firstColumn="1" w:lastColumn="0" w:noHBand="0" w:noVBand="1"/>
      </w:tblPr>
      <w:tblGrid>
        <w:gridCol w:w="567"/>
        <w:gridCol w:w="4248"/>
        <w:gridCol w:w="1190"/>
        <w:gridCol w:w="1474"/>
        <w:gridCol w:w="2494"/>
        <w:gridCol w:w="6"/>
        <w:gridCol w:w="1695"/>
        <w:gridCol w:w="6"/>
        <w:gridCol w:w="1695"/>
        <w:gridCol w:w="6"/>
        <w:gridCol w:w="1695"/>
        <w:gridCol w:w="6"/>
      </w:tblGrid>
      <w:tr w:rsidR="002C1EA6" w:rsidRPr="0072115E" w14:paraId="6139DB57" w14:textId="77777777" w:rsidTr="00001EC2">
        <w:trPr>
          <w:gridAfter w:val="1"/>
          <w:wAfter w:w="6" w:type="dxa"/>
          <w:tblHeader/>
          <w:jc w:val="center"/>
        </w:trPr>
        <w:tc>
          <w:tcPr>
            <w:tcW w:w="567" w:type="dxa"/>
            <w:shd w:val="clear" w:color="auto" w:fill="D9EAF7"/>
            <w:vAlign w:val="center"/>
          </w:tcPr>
          <w:p w14:paraId="19CA6CB4" w14:textId="77777777" w:rsidR="002C1EA6" w:rsidRPr="0072115E" w:rsidRDefault="00E90E61" w:rsidP="00352F72">
            <w:pPr>
              <w:spacing w:line="276" w:lineRule="auto"/>
              <w:jc w:val="center"/>
              <w:rPr>
                <w:rFonts w:ascii="Arial" w:hAnsi="Arial" w:cs="Arial"/>
                <w:lang w:val="lt-LT"/>
              </w:rPr>
            </w:pPr>
            <w:r w:rsidRPr="0072115E">
              <w:rPr>
                <w:rFonts w:ascii="Arial" w:hAnsi="Arial" w:cs="Arial"/>
                <w:b/>
                <w:sz w:val="12"/>
                <w:lang w:val="lt-LT"/>
              </w:rPr>
              <w:t>Eil. Nr.</w:t>
            </w:r>
          </w:p>
        </w:tc>
        <w:tc>
          <w:tcPr>
            <w:tcW w:w="4248" w:type="dxa"/>
            <w:shd w:val="clear" w:color="auto" w:fill="D9EAF7"/>
            <w:vAlign w:val="center"/>
          </w:tcPr>
          <w:p w14:paraId="05B8FB87" w14:textId="77777777" w:rsidR="002C1EA6" w:rsidRPr="0072115E" w:rsidRDefault="00E90E61" w:rsidP="00352F72">
            <w:pPr>
              <w:spacing w:line="276" w:lineRule="auto"/>
              <w:jc w:val="center"/>
              <w:rPr>
                <w:rFonts w:ascii="Arial" w:hAnsi="Arial" w:cs="Arial"/>
                <w:lang w:val="lt-LT"/>
              </w:rPr>
            </w:pPr>
            <w:r w:rsidRPr="0072115E">
              <w:rPr>
                <w:rFonts w:ascii="Arial" w:hAnsi="Arial" w:cs="Arial"/>
                <w:b/>
                <w:sz w:val="12"/>
                <w:lang w:val="lt-LT"/>
              </w:rPr>
              <w:t>Turto pavadinimas</w:t>
            </w:r>
          </w:p>
        </w:tc>
        <w:tc>
          <w:tcPr>
            <w:tcW w:w="1190" w:type="dxa"/>
            <w:shd w:val="clear" w:color="auto" w:fill="D9EAF7"/>
            <w:vAlign w:val="center"/>
          </w:tcPr>
          <w:p w14:paraId="24961E1F" w14:textId="77777777" w:rsidR="002C1EA6" w:rsidRPr="0072115E" w:rsidRDefault="00E90E61" w:rsidP="00352F72">
            <w:pPr>
              <w:spacing w:line="276" w:lineRule="auto"/>
              <w:jc w:val="center"/>
              <w:rPr>
                <w:rFonts w:ascii="Arial" w:hAnsi="Arial" w:cs="Arial"/>
                <w:lang w:val="lt-LT"/>
              </w:rPr>
            </w:pPr>
            <w:r w:rsidRPr="0072115E">
              <w:rPr>
                <w:rFonts w:ascii="Arial" w:hAnsi="Arial" w:cs="Arial"/>
                <w:b/>
                <w:sz w:val="12"/>
                <w:lang w:val="lt-LT"/>
              </w:rPr>
              <w:t>Inventorinis Nr.</w:t>
            </w:r>
          </w:p>
        </w:tc>
        <w:tc>
          <w:tcPr>
            <w:tcW w:w="1474" w:type="dxa"/>
            <w:shd w:val="clear" w:color="auto" w:fill="D9EAF7"/>
            <w:vAlign w:val="center"/>
          </w:tcPr>
          <w:p w14:paraId="2E0E47F4" w14:textId="77777777" w:rsidR="002C1EA6" w:rsidRPr="0072115E" w:rsidRDefault="00E90E61" w:rsidP="00352F72">
            <w:pPr>
              <w:spacing w:line="276" w:lineRule="auto"/>
              <w:jc w:val="center"/>
              <w:rPr>
                <w:rFonts w:ascii="Arial" w:hAnsi="Arial" w:cs="Arial"/>
                <w:lang w:val="lt-LT"/>
              </w:rPr>
            </w:pPr>
            <w:r w:rsidRPr="0072115E">
              <w:rPr>
                <w:rFonts w:ascii="Arial" w:hAnsi="Arial" w:cs="Arial"/>
                <w:b/>
                <w:sz w:val="12"/>
                <w:lang w:val="lt-LT"/>
              </w:rPr>
              <w:t>Unikalus Nr.</w:t>
            </w:r>
          </w:p>
        </w:tc>
        <w:tc>
          <w:tcPr>
            <w:tcW w:w="2494" w:type="dxa"/>
            <w:shd w:val="clear" w:color="auto" w:fill="D9EAF7"/>
            <w:vAlign w:val="center"/>
          </w:tcPr>
          <w:p w14:paraId="74EB3A6C" w14:textId="77777777" w:rsidR="002C1EA6" w:rsidRPr="0072115E" w:rsidRDefault="00E90E61" w:rsidP="00352F72">
            <w:pPr>
              <w:spacing w:line="276" w:lineRule="auto"/>
              <w:jc w:val="center"/>
              <w:rPr>
                <w:rFonts w:ascii="Arial" w:hAnsi="Arial" w:cs="Arial"/>
                <w:lang w:val="lt-LT"/>
              </w:rPr>
            </w:pPr>
            <w:r w:rsidRPr="0072115E">
              <w:rPr>
                <w:rFonts w:ascii="Arial" w:hAnsi="Arial" w:cs="Arial"/>
                <w:b/>
                <w:sz w:val="12"/>
                <w:lang w:val="lt-LT"/>
              </w:rPr>
              <w:t>Turto tipas</w:t>
            </w:r>
          </w:p>
        </w:tc>
        <w:tc>
          <w:tcPr>
            <w:tcW w:w="1701" w:type="dxa"/>
            <w:gridSpan w:val="2"/>
            <w:shd w:val="clear" w:color="auto" w:fill="D9EAF7"/>
            <w:vAlign w:val="center"/>
          </w:tcPr>
          <w:p w14:paraId="7F2D38D1" w14:textId="77777777" w:rsidR="002C1EA6" w:rsidRPr="0072115E" w:rsidRDefault="00E90E61" w:rsidP="00352F72">
            <w:pPr>
              <w:spacing w:line="276" w:lineRule="auto"/>
              <w:jc w:val="center"/>
              <w:rPr>
                <w:rFonts w:ascii="Arial" w:hAnsi="Arial" w:cs="Arial"/>
                <w:lang w:val="lt-LT"/>
              </w:rPr>
            </w:pPr>
            <w:r w:rsidRPr="0072115E">
              <w:rPr>
                <w:rFonts w:ascii="Arial" w:hAnsi="Arial" w:cs="Arial"/>
                <w:b/>
                <w:sz w:val="12"/>
                <w:lang w:val="lt-LT"/>
              </w:rPr>
              <w:t>Įsigijimo savikaina, Eur</w:t>
            </w:r>
          </w:p>
        </w:tc>
        <w:tc>
          <w:tcPr>
            <w:tcW w:w="1701" w:type="dxa"/>
            <w:gridSpan w:val="2"/>
            <w:shd w:val="clear" w:color="auto" w:fill="D9EAF7"/>
            <w:vAlign w:val="center"/>
          </w:tcPr>
          <w:p w14:paraId="04E9A63C" w14:textId="77777777" w:rsidR="002C1EA6" w:rsidRPr="0076510B" w:rsidRDefault="00E90E61" w:rsidP="00352F72">
            <w:pPr>
              <w:spacing w:line="276" w:lineRule="auto"/>
              <w:jc w:val="center"/>
              <w:rPr>
                <w:rFonts w:ascii="Arial" w:hAnsi="Arial" w:cs="Arial"/>
                <w:color w:val="000000" w:themeColor="text1"/>
                <w:lang w:val="lt-LT"/>
              </w:rPr>
            </w:pPr>
            <w:r w:rsidRPr="0076510B">
              <w:rPr>
                <w:rFonts w:ascii="Arial" w:hAnsi="Arial" w:cs="Arial"/>
                <w:b/>
                <w:color w:val="000000" w:themeColor="text1"/>
                <w:sz w:val="12"/>
                <w:lang w:val="lt-LT"/>
              </w:rPr>
              <w:t>Sukauptas nusidėvėjimas, Eur</w:t>
            </w:r>
          </w:p>
        </w:tc>
        <w:tc>
          <w:tcPr>
            <w:tcW w:w="1701" w:type="dxa"/>
            <w:gridSpan w:val="2"/>
            <w:shd w:val="clear" w:color="auto" w:fill="D9EAF7"/>
            <w:vAlign w:val="center"/>
          </w:tcPr>
          <w:p w14:paraId="129B0C77" w14:textId="77777777" w:rsidR="002C1EA6" w:rsidRPr="0076510B" w:rsidRDefault="00E90E61" w:rsidP="00352F72">
            <w:pPr>
              <w:spacing w:line="276" w:lineRule="auto"/>
              <w:jc w:val="center"/>
              <w:rPr>
                <w:rFonts w:ascii="Arial" w:hAnsi="Arial" w:cs="Arial"/>
                <w:color w:val="000000" w:themeColor="text1"/>
                <w:lang w:val="lt-LT"/>
              </w:rPr>
            </w:pPr>
            <w:r w:rsidRPr="0076510B">
              <w:rPr>
                <w:rFonts w:ascii="Arial" w:hAnsi="Arial" w:cs="Arial"/>
                <w:b/>
                <w:color w:val="000000" w:themeColor="text1"/>
                <w:sz w:val="12"/>
                <w:lang w:val="lt-LT"/>
              </w:rPr>
              <w:t>Likutinė vertė 2026-03-31, Eur</w:t>
            </w:r>
          </w:p>
        </w:tc>
      </w:tr>
      <w:tr w:rsidR="00001EC2" w:rsidRPr="0072115E" w14:paraId="1EF55BB9" w14:textId="77777777" w:rsidTr="00001EC2">
        <w:trPr>
          <w:gridAfter w:val="1"/>
          <w:wAfter w:w="6" w:type="dxa"/>
          <w:jc w:val="center"/>
        </w:trPr>
        <w:tc>
          <w:tcPr>
            <w:tcW w:w="567" w:type="dxa"/>
            <w:vAlign w:val="center"/>
          </w:tcPr>
          <w:p w14:paraId="03A0759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w:t>
            </w:r>
          </w:p>
        </w:tc>
        <w:tc>
          <w:tcPr>
            <w:tcW w:w="4248" w:type="dxa"/>
            <w:vAlign w:val="center"/>
          </w:tcPr>
          <w:p w14:paraId="3DCC0BA8" w14:textId="7127B592" w:rsidR="00001EC2" w:rsidRPr="0072115E" w:rsidRDefault="00001EC2" w:rsidP="00352F72">
            <w:pPr>
              <w:spacing w:line="276" w:lineRule="auto"/>
              <w:rPr>
                <w:rFonts w:ascii="Arial" w:hAnsi="Arial" w:cs="Arial"/>
                <w:lang w:val="lt-LT"/>
              </w:rPr>
            </w:pPr>
            <w:r w:rsidRPr="008A2646">
              <w:rPr>
                <w:rFonts w:ascii="Arial" w:hAnsi="Arial"/>
                <w:sz w:val="13"/>
                <w:lang w:val="lt-LT"/>
              </w:rPr>
              <w:t>Krepšinio lenta mažoji sporto salė</w:t>
            </w:r>
          </w:p>
        </w:tc>
        <w:tc>
          <w:tcPr>
            <w:tcW w:w="1190" w:type="dxa"/>
            <w:vAlign w:val="center"/>
          </w:tcPr>
          <w:p w14:paraId="57E7F1CA" w14:textId="5518F72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01631528</w:t>
            </w:r>
          </w:p>
        </w:tc>
        <w:tc>
          <w:tcPr>
            <w:tcW w:w="1474" w:type="dxa"/>
            <w:vAlign w:val="center"/>
          </w:tcPr>
          <w:p w14:paraId="7833B05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200F143" w14:textId="5E27F31B"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29349AB1" w14:textId="2B480B4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1 446,80</w:t>
            </w:r>
          </w:p>
        </w:tc>
        <w:tc>
          <w:tcPr>
            <w:tcW w:w="1701" w:type="dxa"/>
            <w:gridSpan w:val="2"/>
            <w:vAlign w:val="center"/>
          </w:tcPr>
          <w:p w14:paraId="621F3BCF" w14:textId="37625F1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241,11</w:t>
            </w:r>
          </w:p>
        </w:tc>
        <w:tc>
          <w:tcPr>
            <w:tcW w:w="1701" w:type="dxa"/>
            <w:gridSpan w:val="2"/>
            <w:vAlign w:val="center"/>
          </w:tcPr>
          <w:p w14:paraId="6346674A" w14:textId="6834AFB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1 205,69</w:t>
            </w:r>
          </w:p>
        </w:tc>
      </w:tr>
      <w:tr w:rsidR="00001EC2" w:rsidRPr="0072115E" w14:paraId="6714F601" w14:textId="77777777" w:rsidTr="00001EC2">
        <w:trPr>
          <w:gridAfter w:val="1"/>
          <w:wAfter w:w="6" w:type="dxa"/>
          <w:jc w:val="center"/>
        </w:trPr>
        <w:tc>
          <w:tcPr>
            <w:tcW w:w="567" w:type="dxa"/>
            <w:vAlign w:val="center"/>
          </w:tcPr>
          <w:p w14:paraId="45CC99E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w:t>
            </w:r>
          </w:p>
        </w:tc>
        <w:tc>
          <w:tcPr>
            <w:tcW w:w="4248" w:type="dxa"/>
            <w:vAlign w:val="center"/>
          </w:tcPr>
          <w:p w14:paraId="55382620" w14:textId="41A24069" w:rsidR="00001EC2" w:rsidRPr="0072115E" w:rsidRDefault="00001EC2" w:rsidP="00352F72">
            <w:pPr>
              <w:spacing w:line="276" w:lineRule="auto"/>
              <w:rPr>
                <w:rFonts w:ascii="Arial" w:hAnsi="Arial" w:cs="Arial"/>
                <w:lang w:val="lt-LT"/>
              </w:rPr>
            </w:pPr>
            <w:r w:rsidRPr="008A2646">
              <w:rPr>
                <w:rFonts w:ascii="Arial" w:hAnsi="Arial"/>
                <w:sz w:val="13"/>
                <w:lang w:val="lt-LT"/>
              </w:rPr>
              <w:t>Lubų apsauginis tinklas mažoji sporto salė</w:t>
            </w:r>
          </w:p>
        </w:tc>
        <w:tc>
          <w:tcPr>
            <w:tcW w:w="1190" w:type="dxa"/>
            <w:vAlign w:val="center"/>
          </w:tcPr>
          <w:p w14:paraId="661B8E36" w14:textId="416E77B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01631529</w:t>
            </w:r>
          </w:p>
        </w:tc>
        <w:tc>
          <w:tcPr>
            <w:tcW w:w="1474" w:type="dxa"/>
            <w:vAlign w:val="center"/>
          </w:tcPr>
          <w:p w14:paraId="4A2B9FBC"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69BBB47" w14:textId="289E2502"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F6C4D50" w14:textId="1FA26E8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6 897,00</w:t>
            </w:r>
          </w:p>
        </w:tc>
        <w:tc>
          <w:tcPr>
            <w:tcW w:w="1701" w:type="dxa"/>
            <w:gridSpan w:val="2"/>
            <w:vAlign w:val="center"/>
          </w:tcPr>
          <w:p w14:paraId="18DECA96" w14:textId="3BBF8BF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1 149,50</w:t>
            </w:r>
          </w:p>
        </w:tc>
        <w:tc>
          <w:tcPr>
            <w:tcW w:w="1701" w:type="dxa"/>
            <w:gridSpan w:val="2"/>
            <w:vAlign w:val="center"/>
          </w:tcPr>
          <w:p w14:paraId="360E8BC6" w14:textId="15E1919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5 747,50</w:t>
            </w:r>
          </w:p>
        </w:tc>
      </w:tr>
      <w:tr w:rsidR="00001EC2" w:rsidRPr="0072115E" w14:paraId="0B49475D" w14:textId="77777777" w:rsidTr="00001EC2">
        <w:trPr>
          <w:gridAfter w:val="1"/>
          <w:wAfter w:w="6" w:type="dxa"/>
          <w:jc w:val="center"/>
        </w:trPr>
        <w:tc>
          <w:tcPr>
            <w:tcW w:w="567" w:type="dxa"/>
            <w:vAlign w:val="center"/>
          </w:tcPr>
          <w:p w14:paraId="2A2E84B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w:t>
            </w:r>
          </w:p>
        </w:tc>
        <w:tc>
          <w:tcPr>
            <w:tcW w:w="4248" w:type="dxa"/>
            <w:vAlign w:val="center"/>
          </w:tcPr>
          <w:p w14:paraId="55A64017" w14:textId="228AAF9A" w:rsidR="00001EC2" w:rsidRPr="0072115E" w:rsidRDefault="00001EC2" w:rsidP="00352F72">
            <w:pPr>
              <w:spacing w:line="276" w:lineRule="auto"/>
              <w:rPr>
                <w:rFonts w:ascii="Arial" w:hAnsi="Arial" w:cs="Arial"/>
                <w:lang w:val="lt-LT"/>
              </w:rPr>
            </w:pPr>
            <w:r w:rsidRPr="008A2646">
              <w:rPr>
                <w:rFonts w:ascii="Arial" w:hAnsi="Arial"/>
                <w:sz w:val="13"/>
                <w:lang w:val="lt-LT"/>
              </w:rPr>
              <w:t>Langų apsauginis tinklas mažoji sporto salė</w:t>
            </w:r>
          </w:p>
        </w:tc>
        <w:tc>
          <w:tcPr>
            <w:tcW w:w="1190" w:type="dxa"/>
            <w:vAlign w:val="center"/>
          </w:tcPr>
          <w:p w14:paraId="65F58380" w14:textId="5D406A6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01631530</w:t>
            </w:r>
          </w:p>
        </w:tc>
        <w:tc>
          <w:tcPr>
            <w:tcW w:w="1474" w:type="dxa"/>
            <w:vAlign w:val="center"/>
          </w:tcPr>
          <w:p w14:paraId="16C2BAD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7868ED1" w14:textId="27A06F2D"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021B10F" w14:textId="3919C8B5"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5 445,00</w:t>
            </w:r>
          </w:p>
        </w:tc>
        <w:tc>
          <w:tcPr>
            <w:tcW w:w="1701" w:type="dxa"/>
            <w:gridSpan w:val="2"/>
            <w:vAlign w:val="center"/>
          </w:tcPr>
          <w:p w14:paraId="77924AB6" w14:textId="7A74593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907,50</w:t>
            </w:r>
          </w:p>
        </w:tc>
        <w:tc>
          <w:tcPr>
            <w:tcW w:w="1701" w:type="dxa"/>
            <w:gridSpan w:val="2"/>
            <w:vAlign w:val="center"/>
          </w:tcPr>
          <w:p w14:paraId="42492626" w14:textId="6A5E9C3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4 537,50</w:t>
            </w:r>
          </w:p>
        </w:tc>
      </w:tr>
      <w:tr w:rsidR="00001EC2" w:rsidRPr="0072115E" w14:paraId="51C79822" w14:textId="77777777" w:rsidTr="00001EC2">
        <w:trPr>
          <w:gridAfter w:val="1"/>
          <w:wAfter w:w="6" w:type="dxa"/>
          <w:jc w:val="center"/>
        </w:trPr>
        <w:tc>
          <w:tcPr>
            <w:tcW w:w="567" w:type="dxa"/>
            <w:vAlign w:val="center"/>
          </w:tcPr>
          <w:p w14:paraId="1543802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w:t>
            </w:r>
          </w:p>
        </w:tc>
        <w:tc>
          <w:tcPr>
            <w:tcW w:w="4248" w:type="dxa"/>
            <w:vAlign w:val="center"/>
          </w:tcPr>
          <w:p w14:paraId="5998D31A" w14:textId="52F0D544" w:rsidR="00001EC2" w:rsidRPr="0072115E" w:rsidRDefault="00001EC2" w:rsidP="00352F72">
            <w:pPr>
              <w:spacing w:line="276" w:lineRule="auto"/>
              <w:rPr>
                <w:rFonts w:ascii="Arial" w:hAnsi="Arial" w:cs="Arial"/>
                <w:lang w:val="lt-LT"/>
              </w:rPr>
            </w:pPr>
            <w:r w:rsidRPr="008A2646">
              <w:rPr>
                <w:rFonts w:ascii="Arial" w:hAnsi="Arial"/>
                <w:sz w:val="13"/>
                <w:lang w:val="lt-LT"/>
              </w:rPr>
              <w:t>Hibridinio mokymosi įranga STEAM ugdymo erdvė</w:t>
            </w:r>
          </w:p>
        </w:tc>
        <w:tc>
          <w:tcPr>
            <w:tcW w:w="1190" w:type="dxa"/>
            <w:vAlign w:val="center"/>
          </w:tcPr>
          <w:p w14:paraId="56E77259" w14:textId="347CEED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01631536</w:t>
            </w:r>
          </w:p>
        </w:tc>
        <w:tc>
          <w:tcPr>
            <w:tcW w:w="1474" w:type="dxa"/>
            <w:vAlign w:val="center"/>
          </w:tcPr>
          <w:p w14:paraId="081A9B6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FC75995" w14:textId="57664DFA"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DC4B3AC" w14:textId="0FD44EE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1 815,00</w:t>
            </w:r>
          </w:p>
        </w:tc>
        <w:tc>
          <w:tcPr>
            <w:tcW w:w="1701" w:type="dxa"/>
            <w:gridSpan w:val="2"/>
            <w:vAlign w:val="center"/>
          </w:tcPr>
          <w:p w14:paraId="1E2DA1C8" w14:textId="6C917E7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302,50</w:t>
            </w:r>
          </w:p>
        </w:tc>
        <w:tc>
          <w:tcPr>
            <w:tcW w:w="1701" w:type="dxa"/>
            <w:gridSpan w:val="2"/>
            <w:vAlign w:val="center"/>
          </w:tcPr>
          <w:p w14:paraId="57A43665" w14:textId="467B24E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1 512,50</w:t>
            </w:r>
          </w:p>
        </w:tc>
      </w:tr>
      <w:tr w:rsidR="00001EC2" w:rsidRPr="0072115E" w14:paraId="71C8BA05" w14:textId="77777777" w:rsidTr="00001EC2">
        <w:trPr>
          <w:gridAfter w:val="1"/>
          <w:wAfter w:w="6" w:type="dxa"/>
          <w:jc w:val="center"/>
        </w:trPr>
        <w:tc>
          <w:tcPr>
            <w:tcW w:w="567" w:type="dxa"/>
            <w:vAlign w:val="center"/>
          </w:tcPr>
          <w:p w14:paraId="71242937"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w:t>
            </w:r>
          </w:p>
        </w:tc>
        <w:tc>
          <w:tcPr>
            <w:tcW w:w="4248" w:type="dxa"/>
            <w:vAlign w:val="center"/>
          </w:tcPr>
          <w:p w14:paraId="134E0D28" w14:textId="0FE5A304" w:rsidR="00001EC2" w:rsidRPr="0072115E" w:rsidRDefault="00001EC2" w:rsidP="00352F72">
            <w:pPr>
              <w:spacing w:line="276" w:lineRule="auto"/>
              <w:rPr>
                <w:rFonts w:ascii="Arial" w:hAnsi="Arial" w:cs="Arial"/>
                <w:lang w:val="lt-LT"/>
              </w:rPr>
            </w:pPr>
            <w:r w:rsidRPr="008A2646">
              <w:rPr>
                <w:rFonts w:ascii="Arial" w:hAnsi="Arial"/>
                <w:sz w:val="13"/>
                <w:lang w:val="lt-LT"/>
              </w:rPr>
              <w:t>Hibridinio mokymosi įranga</w:t>
            </w:r>
          </w:p>
        </w:tc>
        <w:tc>
          <w:tcPr>
            <w:tcW w:w="1190" w:type="dxa"/>
            <w:vAlign w:val="center"/>
          </w:tcPr>
          <w:p w14:paraId="345B79D8" w14:textId="0995174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01631545</w:t>
            </w:r>
          </w:p>
        </w:tc>
        <w:tc>
          <w:tcPr>
            <w:tcW w:w="1474" w:type="dxa"/>
            <w:vAlign w:val="center"/>
          </w:tcPr>
          <w:p w14:paraId="345E23CB"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A8FF1CC" w14:textId="273E7881"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F3BEACA" w14:textId="2F9C23B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2 864,07</w:t>
            </w:r>
          </w:p>
        </w:tc>
        <w:tc>
          <w:tcPr>
            <w:tcW w:w="1701" w:type="dxa"/>
            <w:gridSpan w:val="2"/>
            <w:vAlign w:val="center"/>
          </w:tcPr>
          <w:p w14:paraId="58AB0C64" w14:textId="5C8F5A3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477,32</w:t>
            </w:r>
          </w:p>
        </w:tc>
        <w:tc>
          <w:tcPr>
            <w:tcW w:w="1701" w:type="dxa"/>
            <w:gridSpan w:val="2"/>
            <w:vAlign w:val="center"/>
          </w:tcPr>
          <w:p w14:paraId="35073D55" w14:textId="2992DA8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2 386,75</w:t>
            </w:r>
          </w:p>
        </w:tc>
      </w:tr>
      <w:tr w:rsidR="00001EC2" w:rsidRPr="0072115E" w14:paraId="5EBFD73C" w14:textId="77777777" w:rsidTr="00001EC2">
        <w:trPr>
          <w:gridAfter w:val="1"/>
          <w:wAfter w:w="6" w:type="dxa"/>
          <w:jc w:val="center"/>
        </w:trPr>
        <w:tc>
          <w:tcPr>
            <w:tcW w:w="567" w:type="dxa"/>
            <w:vAlign w:val="center"/>
          </w:tcPr>
          <w:p w14:paraId="3C95515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w:t>
            </w:r>
          </w:p>
        </w:tc>
        <w:tc>
          <w:tcPr>
            <w:tcW w:w="4248" w:type="dxa"/>
            <w:vAlign w:val="center"/>
          </w:tcPr>
          <w:p w14:paraId="475E7CCD" w14:textId="0952348E" w:rsidR="00001EC2" w:rsidRPr="0072115E" w:rsidRDefault="00001EC2" w:rsidP="00352F72">
            <w:pPr>
              <w:spacing w:line="276" w:lineRule="auto"/>
              <w:rPr>
                <w:rFonts w:ascii="Arial" w:hAnsi="Arial" w:cs="Arial"/>
                <w:lang w:val="lt-LT"/>
              </w:rPr>
            </w:pPr>
            <w:r w:rsidRPr="008A2646">
              <w:rPr>
                <w:rFonts w:ascii="Arial" w:hAnsi="Arial"/>
                <w:sz w:val="13"/>
                <w:lang w:val="lt-LT"/>
              </w:rPr>
              <w:t>Pjovimo, gręžimo, šlifavimo staklės (kompl.) Technologijų kabinete</w:t>
            </w:r>
          </w:p>
        </w:tc>
        <w:tc>
          <w:tcPr>
            <w:tcW w:w="1190" w:type="dxa"/>
            <w:vAlign w:val="center"/>
          </w:tcPr>
          <w:p w14:paraId="0EE6AA87" w14:textId="4EEEB91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01631557</w:t>
            </w:r>
          </w:p>
        </w:tc>
        <w:tc>
          <w:tcPr>
            <w:tcW w:w="1474" w:type="dxa"/>
            <w:vAlign w:val="center"/>
          </w:tcPr>
          <w:p w14:paraId="4228BFA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04D55DE" w14:textId="35462618"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21E3E437" w14:textId="581B4BC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5 808,00</w:t>
            </w:r>
          </w:p>
        </w:tc>
        <w:tc>
          <w:tcPr>
            <w:tcW w:w="1701" w:type="dxa"/>
            <w:gridSpan w:val="2"/>
            <w:vAlign w:val="center"/>
          </w:tcPr>
          <w:p w14:paraId="3EB6DF28" w14:textId="1865C35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968,00</w:t>
            </w:r>
          </w:p>
        </w:tc>
        <w:tc>
          <w:tcPr>
            <w:tcW w:w="1701" w:type="dxa"/>
            <w:gridSpan w:val="2"/>
            <w:vAlign w:val="center"/>
          </w:tcPr>
          <w:p w14:paraId="089BDED2" w14:textId="07162C3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4 840,00</w:t>
            </w:r>
          </w:p>
        </w:tc>
      </w:tr>
      <w:tr w:rsidR="00001EC2" w:rsidRPr="0072115E" w14:paraId="2AE1C32B" w14:textId="77777777" w:rsidTr="00001EC2">
        <w:trPr>
          <w:gridAfter w:val="1"/>
          <w:wAfter w:w="6" w:type="dxa"/>
          <w:jc w:val="center"/>
        </w:trPr>
        <w:tc>
          <w:tcPr>
            <w:tcW w:w="567" w:type="dxa"/>
            <w:vAlign w:val="center"/>
          </w:tcPr>
          <w:p w14:paraId="00B0F47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w:t>
            </w:r>
          </w:p>
        </w:tc>
        <w:tc>
          <w:tcPr>
            <w:tcW w:w="4248" w:type="dxa"/>
            <w:vAlign w:val="center"/>
          </w:tcPr>
          <w:p w14:paraId="1F9E25C9" w14:textId="2B901B5E" w:rsidR="00001EC2" w:rsidRPr="0072115E" w:rsidRDefault="00001EC2" w:rsidP="00352F72">
            <w:pPr>
              <w:spacing w:line="276" w:lineRule="auto"/>
              <w:rPr>
                <w:rFonts w:ascii="Arial" w:hAnsi="Arial" w:cs="Arial"/>
                <w:lang w:val="lt-LT"/>
              </w:rPr>
            </w:pPr>
            <w:r w:rsidRPr="008A2646">
              <w:rPr>
                <w:rFonts w:ascii="Arial" w:hAnsi="Arial"/>
                <w:sz w:val="13"/>
                <w:lang w:val="lt-LT"/>
              </w:rPr>
              <w:t>Krepšinio lentos (4 vnt) su lankais prie sienos</w:t>
            </w:r>
          </w:p>
        </w:tc>
        <w:tc>
          <w:tcPr>
            <w:tcW w:w="1190" w:type="dxa"/>
            <w:vAlign w:val="center"/>
          </w:tcPr>
          <w:p w14:paraId="111C533C" w14:textId="2CB86D8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01631579</w:t>
            </w:r>
          </w:p>
        </w:tc>
        <w:tc>
          <w:tcPr>
            <w:tcW w:w="1474" w:type="dxa"/>
            <w:vAlign w:val="center"/>
          </w:tcPr>
          <w:p w14:paraId="06B1E12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11767C6" w14:textId="1CE1199A"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29F50DE1" w14:textId="4EB1B50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4 840,00</w:t>
            </w:r>
          </w:p>
        </w:tc>
        <w:tc>
          <w:tcPr>
            <w:tcW w:w="1701" w:type="dxa"/>
            <w:gridSpan w:val="2"/>
            <w:vAlign w:val="center"/>
          </w:tcPr>
          <w:p w14:paraId="39224509" w14:textId="154C584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806,69</w:t>
            </w:r>
          </w:p>
        </w:tc>
        <w:tc>
          <w:tcPr>
            <w:tcW w:w="1701" w:type="dxa"/>
            <w:gridSpan w:val="2"/>
            <w:vAlign w:val="center"/>
          </w:tcPr>
          <w:p w14:paraId="72BF2B01" w14:textId="59A4390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4 033,31</w:t>
            </w:r>
          </w:p>
        </w:tc>
      </w:tr>
      <w:tr w:rsidR="00001EC2" w:rsidRPr="0072115E" w14:paraId="18150ED8" w14:textId="77777777" w:rsidTr="00001EC2">
        <w:trPr>
          <w:gridAfter w:val="1"/>
          <w:wAfter w:w="6" w:type="dxa"/>
          <w:jc w:val="center"/>
        </w:trPr>
        <w:tc>
          <w:tcPr>
            <w:tcW w:w="567" w:type="dxa"/>
            <w:vAlign w:val="center"/>
          </w:tcPr>
          <w:p w14:paraId="3209219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w:t>
            </w:r>
          </w:p>
        </w:tc>
        <w:tc>
          <w:tcPr>
            <w:tcW w:w="4248" w:type="dxa"/>
            <w:vAlign w:val="center"/>
          </w:tcPr>
          <w:p w14:paraId="23595C18" w14:textId="0568AB55" w:rsidR="00001EC2" w:rsidRPr="0072115E" w:rsidRDefault="00001EC2" w:rsidP="00352F72">
            <w:pPr>
              <w:spacing w:line="276" w:lineRule="auto"/>
              <w:rPr>
                <w:rFonts w:ascii="Arial" w:hAnsi="Arial" w:cs="Arial"/>
                <w:lang w:val="lt-LT"/>
              </w:rPr>
            </w:pPr>
            <w:r w:rsidRPr="008A2646">
              <w:rPr>
                <w:rFonts w:ascii="Arial" w:hAnsi="Arial"/>
                <w:sz w:val="13"/>
                <w:lang w:val="lt-LT"/>
              </w:rPr>
              <w:t>Tinklinio tinklas</w:t>
            </w:r>
          </w:p>
        </w:tc>
        <w:tc>
          <w:tcPr>
            <w:tcW w:w="1190" w:type="dxa"/>
            <w:vAlign w:val="center"/>
          </w:tcPr>
          <w:p w14:paraId="362EC2D6" w14:textId="537C923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01631580</w:t>
            </w:r>
          </w:p>
        </w:tc>
        <w:tc>
          <w:tcPr>
            <w:tcW w:w="1474" w:type="dxa"/>
            <w:vAlign w:val="center"/>
          </w:tcPr>
          <w:p w14:paraId="3AF5557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0DCD29A" w14:textId="788FBFF3"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6288615E" w14:textId="1C1634C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1 089,00</w:t>
            </w:r>
          </w:p>
        </w:tc>
        <w:tc>
          <w:tcPr>
            <w:tcW w:w="1701" w:type="dxa"/>
            <w:gridSpan w:val="2"/>
            <w:vAlign w:val="center"/>
          </w:tcPr>
          <w:p w14:paraId="250C4411" w14:textId="08EB083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181,50</w:t>
            </w:r>
          </w:p>
        </w:tc>
        <w:tc>
          <w:tcPr>
            <w:tcW w:w="1701" w:type="dxa"/>
            <w:gridSpan w:val="2"/>
            <w:vAlign w:val="center"/>
          </w:tcPr>
          <w:p w14:paraId="629C0FBF" w14:textId="7023C3E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907,50</w:t>
            </w:r>
          </w:p>
        </w:tc>
      </w:tr>
      <w:tr w:rsidR="00001EC2" w:rsidRPr="0072115E" w14:paraId="4A55E0CA" w14:textId="77777777" w:rsidTr="00001EC2">
        <w:trPr>
          <w:gridAfter w:val="1"/>
          <w:wAfter w:w="6" w:type="dxa"/>
          <w:jc w:val="center"/>
        </w:trPr>
        <w:tc>
          <w:tcPr>
            <w:tcW w:w="567" w:type="dxa"/>
            <w:vAlign w:val="center"/>
          </w:tcPr>
          <w:p w14:paraId="7AE742F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w:t>
            </w:r>
          </w:p>
        </w:tc>
        <w:tc>
          <w:tcPr>
            <w:tcW w:w="4248" w:type="dxa"/>
            <w:vAlign w:val="center"/>
          </w:tcPr>
          <w:p w14:paraId="1501F1E7" w14:textId="51320F08" w:rsidR="00001EC2" w:rsidRPr="0072115E" w:rsidRDefault="00001EC2" w:rsidP="00352F72">
            <w:pPr>
              <w:spacing w:line="276" w:lineRule="auto"/>
              <w:rPr>
                <w:rFonts w:ascii="Arial" w:hAnsi="Arial" w:cs="Arial"/>
                <w:lang w:val="lt-LT"/>
              </w:rPr>
            </w:pPr>
            <w:r w:rsidRPr="008A2646">
              <w:rPr>
                <w:rFonts w:ascii="Arial" w:hAnsi="Arial"/>
                <w:sz w:val="13"/>
                <w:lang w:val="lt-LT"/>
              </w:rPr>
              <w:t>Laikikliai teniso, tinklinio tinklui</w:t>
            </w:r>
          </w:p>
        </w:tc>
        <w:tc>
          <w:tcPr>
            <w:tcW w:w="1190" w:type="dxa"/>
            <w:vAlign w:val="center"/>
          </w:tcPr>
          <w:p w14:paraId="06A9E67D" w14:textId="6C162C6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01631581</w:t>
            </w:r>
          </w:p>
        </w:tc>
        <w:tc>
          <w:tcPr>
            <w:tcW w:w="1474" w:type="dxa"/>
            <w:vAlign w:val="center"/>
          </w:tcPr>
          <w:p w14:paraId="3EFC0C6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674675D" w14:textId="5D536E4B"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AAE5179" w14:textId="7830E84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1 089,00</w:t>
            </w:r>
          </w:p>
        </w:tc>
        <w:tc>
          <w:tcPr>
            <w:tcW w:w="1701" w:type="dxa"/>
            <w:gridSpan w:val="2"/>
            <w:vAlign w:val="center"/>
          </w:tcPr>
          <w:p w14:paraId="2C785E02" w14:textId="2F46738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181,50</w:t>
            </w:r>
          </w:p>
        </w:tc>
        <w:tc>
          <w:tcPr>
            <w:tcW w:w="1701" w:type="dxa"/>
            <w:gridSpan w:val="2"/>
            <w:vAlign w:val="center"/>
          </w:tcPr>
          <w:p w14:paraId="20BB3E68" w14:textId="5B6E3CF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907,50</w:t>
            </w:r>
          </w:p>
        </w:tc>
      </w:tr>
      <w:tr w:rsidR="00001EC2" w:rsidRPr="0072115E" w14:paraId="410D4B3C" w14:textId="77777777" w:rsidTr="00001EC2">
        <w:trPr>
          <w:gridAfter w:val="1"/>
          <w:wAfter w:w="6" w:type="dxa"/>
          <w:jc w:val="center"/>
        </w:trPr>
        <w:tc>
          <w:tcPr>
            <w:tcW w:w="567" w:type="dxa"/>
            <w:vAlign w:val="center"/>
          </w:tcPr>
          <w:p w14:paraId="5B9D8A6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w:t>
            </w:r>
          </w:p>
        </w:tc>
        <w:tc>
          <w:tcPr>
            <w:tcW w:w="4248" w:type="dxa"/>
            <w:vAlign w:val="center"/>
          </w:tcPr>
          <w:p w14:paraId="45D2CC1C" w14:textId="731E04AC" w:rsidR="00001EC2" w:rsidRPr="0072115E" w:rsidRDefault="00001EC2" w:rsidP="00352F72">
            <w:pPr>
              <w:spacing w:line="276" w:lineRule="auto"/>
              <w:rPr>
                <w:rFonts w:ascii="Arial" w:hAnsi="Arial" w:cs="Arial"/>
                <w:lang w:val="lt-LT"/>
              </w:rPr>
            </w:pPr>
            <w:r w:rsidRPr="008A2646">
              <w:rPr>
                <w:rFonts w:ascii="Arial" w:hAnsi="Arial"/>
                <w:sz w:val="13"/>
                <w:lang w:val="lt-LT"/>
              </w:rPr>
              <w:t>Laikikliai teniso, tinklinio tinklui</w:t>
            </w:r>
          </w:p>
        </w:tc>
        <w:tc>
          <w:tcPr>
            <w:tcW w:w="1190" w:type="dxa"/>
            <w:vAlign w:val="center"/>
          </w:tcPr>
          <w:p w14:paraId="42ED2756" w14:textId="3FF8715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01631582</w:t>
            </w:r>
          </w:p>
        </w:tc>
        <w:tc>
          <w:tcPr>
            <w:tcW w:w="1474" w:type="dxa"/>
            <w:vAlign w:val="center"/>
          </w:tcPr>
          <w:p w14:paraId="1F0AEDEE"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1567538" w14:textId="3D95CF87"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6CDB89D5" w14:textId="4649C781"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1 936,00</w:t>
            </w:r>
          </w:p>
        </w:tc>
        <w:tc>
          <w:tcPr>
            <w:tcW w:w="1701" w:type="dxa"/>
            <w:gridSpan w:val="2"/>
            <w:vAlign w:val="center"/>
          </w:tcPr>
          <w:p w14:paraId="3D439BD4" w14:textId="5D6AE13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322,69</w:t>
            </w:r>
          </w:p>
        </w:tc>
        <w:tc>
          <w:tcPr>
            <w:tcW w:w="1701" w:type="dxa"/>
            <w:gridSpan w:val="2"/>
            <w:vAlign w:val="center"/>
          </w:tcPr>
          <w:p w14:paraId="65BDE529" w14:textId="44446A4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1 613,31</w:t>
            </w:r>
          </w:p>
        </w:tc>
      </w:tr>
      <w:tr w:rsidR="00001EC2" w:rsidRPr="0072115E" w14:paraId="18E3D0F5" w14:textId="77777777" w:rsidTr="00001EC2">
        <w:trPr>
          <w:gridAfter w:val="1"/>
          <w:wAfter w:w="6" w:type="dxa"/>
          <w:jc w:val="center"/>
        </w:trPr>
        <w:tc>
          <w:tcPr>
            <w:tcW w:w="567" w:type="dxa"/>
            <w:vAlign w:val="center"/>
          </w:tcPr>
          <w:p w14:paraId="360C018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w:t>
            </w:r>
          </w:p>
        </w:tc>
        <w:tc>
          <w:tcPr>
            <w:tcW w:w="4248" w:type="dxa"/>
            <w:vAlign w:val="center"/>
          </w:tcPr>
          <w:p w14:paraId="05A2A15C" w14:textId="3517767D" w:rsidR="00001EC2" w:rsidRPr="0072115E" w:rsidRDefault="00001EC2" w:rsidP="00352F72">
            <w:pPr>
              <w:spacing w:line="276" w:lineRule="auto"/>
              <w:rPr>
                <w:rFonts w:ascii="Arial" w:hAnsi="Arial" w:cs="Arial"/>
                <w:lang w:val="lt-LT"/>
              </w:rPr>
            </w:pPr>
            <w:r w:rsidRPr="008A2646">
              <w:rPr>
                <w:rFonts w:ascii="Arial" w:hAnsi="Arial"/>
                <w:sz w:val="13"/>
                <w:lang w:val="lt-LT"/>
              </w:rPr>
              <w:t>Pagrindinės krepšinio lentos (2 vnt)</w:t>
            </w:r>
          </w:p>
        </w:tc>
        <w:tc>
          <w:tcPr>
            <w:tcW w:w="1190" w:type="dxa"/>
            <w:vAlign w:val="center"/>
          </w:tcPr>
          <w:p w14:paraId="4B1504B0" w14:textId="2FBEA0D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01631583</w:t>
            </w:r>
          </w:p>
        </w:tc>
        <w:tc>
          <w:tcPr>
            <w:tcW w:w="1474" w:type="dxa"/>
            <w:vAlign w:val="center"/>
          </w:tcPr>
          <w:p w14:paraId="0061AB9C"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E0120B7" w14:textId="66B97149"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4C50EA4B" w14:textId="5D8A6A82"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4 598,00</w:t>
            </w:r>
          </w:p>
        </w:tc>
        <w:tc>
          <w:tcPr>
            <w:tcW w:w="1701" w:type="dxa"/>
            <w:gridSpan w:val="2"/>
            <w:vAlign w:val="center"/>
          </w:tcPr>
          <w:p w14:paraId="573910FE" w14:textId="7EE4C49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766,31</w:t>
            </w:r>
          </w:p>
        </w:tc>
        <w:tc>
          <w:tcPr>
            <w:tcW w:w="1701" w:type="dxa"/>
            <w:gridSpan w:val="2"/>
            <w:vAlign w:val="center"/>
          </w:tcPr>
          <w:p w14:paraId="434DC0A2" w14:textId="0C5C48E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3 831,69</w:t>
            </w:r>
          </w:p>
        </w:tc>
      </w:tr>
      <w:tr w:rsidR="00001EC2" w:rsidRPr="0072115E" w14:paraId="48EE276B" w14:textId="77777777" w:rsidTr="00001EC2">
        <w:trPr>
          <w:gridAfter w:val="1"/>
          <w:wAfter w:w="6" w:type="dxa"/>
          <w:jc w:val="center"/>
        </w:trPr>
        <w:tc>
          <w:tcPr>
            <w:tcW w:w="567" w:type="dxa"/>
            <w:vAlign w:val="center"/>
          </w:tcPr>
          <w:p w14:paraId="76D4132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w:t>
            </w:r>
          </w:p>
        </w:tc>
        <w:tc>
          <w:tcPr>
            <w:tcW w:w="4248" w:type="dxa"/>
            <w:vAlign w:val="center"/>
          </w:tcPr>
          <w:p w14:paraId="40EEC7CF" w14:textId="359D8BD6" w:rsidR="00001EC2" w:rsidRPr="0072115E" w:rsidRDefault="00001EC2" w:rsidP="00352F72">
            <w:pPr>
              <w:spacing w:line="276" w:lineRule="auto"/>
              <w:rPr>
                <w:rFonts w:ascii="Arial" w:hAnsi="Arial" w:cs="Arial"/>
                <w:lang w:val="lt-LT"/>
              </w:rPr>
            </w:pPr>
            <w:r w:rsidRPr="008A2646">
              <w:rPr>
                <w:rFonts w:ascii="Arial" w:hAnsi="Arial"/>
                <w:sz w:val="13"/>
                <w:lang w:val="lt-LT"/>
              </w:rPr>
              <w:t>Švieslentė- laikmatis</w:t>
            </w:r>
          </w:p>
        </w:tc>
        <w:tc>
          <w:tcPr>
            <w:tcW w:w="1190" w:type="dxa"/>
            <w:vAlign w:val="center"/>
          </w:tcPr>
          <w:p w14:paraId="23741C8E" w14:textId="4231CD1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01631584</w:t>
            </w:r>
          </w:p>
        </w:tc>
        <w:tc>
          <w:tcPr>
            <w:tcW w:w="1474" w:type="dxa"/>
            <w:vAlign w:val="center"/>
          </w:tcPr>
          <w:p w14:paraId="38782A9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5067C67" w14:textId="1F3EC012"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4DF794D" w14:textId="5677A5F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1 694,00</w:t>
            </w:r>
          </w:p>
        </w:tc>
        <w:tc>
          <w:tcPr>
            <w:tcW w:w="1701" w:type="dxa"/>
            <w:gridSpan w:val="2"/>
            <w:vAlign w:val="center"/>
          </w:tcPr>
          <w:p w14:paraId="5C3D3871" w14:textId="541277B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282,31</w:t>
            </w:r>
          </w:p>
        </w:tc>
        <w:tc>
          <w:tcPr>
            <w:tcW w:w="1701" w:type="dxa"/>
            <w:gridSpan w:val="2"/>
            <w:vAlign w:val="center"/>
          </w:tcPr>
          <w:p w14:paraId="33AB2D1B" w14:textId="387FC4D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1 411,69</w:t>
            </w:r>
          </w:p>
        </w:tc>
      </w:tr>
      <w:tr w:rsidR="00001EC2" w:rsidRPr="0072115E" w14:paraId="3A98E36A" w14:textId="77777777" w:rsidTr="00001EC2">
        <w:trPr>
          <w:gridAfter w:val="1"/>
          <w:wAfter w:w="6" w:type="dxa"/>
          <w:jc w:val="center"/>
        </w:trPr>
        <w:tc>
          <w:tcPr>
            <w:tcW w:w="567" w:type="dxa"/>
            <w:vAlign w:val="center"/>
          </w:tcPr>
          <w:p w14:paraId="736B201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w:t>
            </w:r>
          </w:p>
        </w:tc>
        <w:tc>
          <w:tcPr>
            <w:tcW w:w="4248" w:type="dxa"/>
            <w:vAlign w:val="center"/>
          </w:tcPr>
          <w:p w14:paraId="6FBA111A" w14:textId="3635805B" w:rsidR="00001EC2" w:rsidRPr="0072115E" w:rsidRDefault="00001EC2" w:rsidP="00352F72">
            <w:pPr>
              <w:spacing w:line="276" w:lineRule="auto"/>
              <w:rPr>
                <w:rFonts w:ascii="Arial" w:hAnsi="Arial" w:cs="Arial"/>
                <w:lang w:val="lt-LT"/>
              </w:rPr>
            </w:pPr>
            <w:r w:rsidRPr="008A2646">
              <w:rPr>
                <w:rFonts w:ascii="Arial" w:hAnsi="Arial"/>
                <w:sz w:val="13"/>
                <w:lang w:val="lt-LT"/>
              </w:rPr>
              <w:t>Tinklo nusileidimo įrenginys salės padalinimui į dvi dalis</w:t>
            </w:r>
          </w:p>
        </w:tc>
        <w:tc>
          <w:tcPr>
            <w:tcW w:w="1190" w:type="dxa"/>
            <w:vAlign w:val="center"/>
          </w:tcPr>
          <w:p w14:paraId="502F060F" w14:textId="6E707AF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01631585</w:t>
            </w:r>
          </w:p>
        </w:tc>
        <w:tc>
          <w:tcPr>
            <w:tcW w:w="1474" w:type="dxa"/>
            <w:vAlign w:val="center"/>
          </w:tcPr>
          <w:p w14:paraId="370851C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5362173" w14:textId="4DF960F5"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8AE10AC" w14:textId="4FCCF70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7 260,00</w:t>
            </w:r>
          </w:p>
        </w:tc>
        <w:tc>
          <w:tcPr>
            <w:tcW w:w="1701" w:type="dxa"/>
            <w:gridSpan w:val="2"/>
            <w:vAlign w:val="center"/>
          </w:tcPr>
          <w:p w14:paraId="68C24C6E" w14:textId="3058D04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1 210,00</w:t>
            </w:r>
          </w:p>
        </w:tc>
        <w:tc>
          <w:tcPr>
            <w:tcW w:w="1701" w:type="dxa"/>
            <w:gridSpan w:val="2"/>
            <w:vAlign w:val="center"/>
          </w:tcPr>
          <w:p w14:paraId="00FB0FC7" w14:textId="45CF293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6 050,00</w:t>
            </w:r>
          </w:p>
        </w:tc>
      </w:tr>
      <w:tr w:rsidR="00001EC2" w:rsidRPr="0072115E" w14:paraId="254684E9" w14:textId="77777777" w:rsidTr="00001EC2">
        <w:trPr>
          <w:gridAfter w:val="1"/>
          <w:wAfter w:w="6" w:type="dxa"/>
          <w:jc w:val="center"/>
        </w:trPr>
        <w:tc>
          <w:tcPr>
            <w:tcW w:w="567" w:type="dxa"/>
            <w:vAlign w:val="center"/>
          </w:tcPr>
          <w:p w14:paraId="1659341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14</w:t>
            </w:r>
          </w:p>
        </w:tc>
        <w:tc>
          <w:tcPr>
            <w:tcW w:w="4248" w:type="dxa"/>
            <w:vAlign w:val="center"/>
          </w:tcPr>
          <w:p w14:paraId="7730792C" w14:textId="7501E4AB" w:rsidR="00001EC2" w:rsidRPr="0072115E" w:rsidRDefault="00001EC2" w:rsidP="00352F72">
            <w:pPr>
              <w:spacing w:line="276" w:lineRule="auto"/>
              <w:rPr>
                <w:rFonts w:ascii="Arial" w:hAnsi="Arial" w:cs="Arial"/>
                <w:lang w:val="lt-LT"/>
              </w:rPr>
            </w:pPr>
            <w:r w:rsidRPr="008A2646">
              <w:rPr>
                <w:rFonts w:ascii="Arial" w:hAnsi="Arial"/>
                <w:sz w:val="13"/>
                <w:lang w:val="lt-LT"/>
              </w:rPr>
              <w:t>Lubų apsauginis tinklas</w:t>
            </w:r>
          </w:p>
        </w:tc>
        <w:tc>
          <w:tcPr>
            <w:tcW w:w="1190" w:type="dxa"/>
            <w:vAlign w:val="center"/>
          </w:tcPr>
          <w:p w14:paraId="19A581E0" w14:textId="130AAD6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01631586</w:t>
            </w:r>
          </w:p>
        </w:tc>
        <w:tc>
          <w:tcPr>
            <w:tcW w:w="1474" w:type="dxa"/>
            <w:vAlign w:val="center"/>
          </w:tcPr>
          <w:p w14:paraId="7D742FA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D546212" w14:textId="0BDB975B"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59432F12" w14:textId="732A48A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4 840,00</w:t>
            </w:r>
          </w:p>
        </w:tc>
        <w:tc>
          <w:tcPr>
            <w:tcW w:w="1701" w:type="dxa"/>
            <w:gridSpan w:val="2"/>
            <w:vAlign w:val="center"/>
          </w:tcPr>
          <w:p w14:paraId="017199FD" w14:textId="602CFEE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806,69</w:t>
            </w:r>
          </w:p>
        </w:tc>
        <w:tc>
          <w:tcPr>
            <w:tcW w:w="1701" w:type="dxa"/>
            <w:gridSpan w:val="2"/>
            <w:vAlign w:val="center"/>
          </w:tcPr>
          <w:p w14:paraId="7E2D2738" w14:textId="4A7761C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4 033,31</w:t>
            </w:r>
          </w:p>
        </w:tc>
      </w:tr>
      <w:tr w:rsidR="00001EC2" w:rsidRPr="0072115E" w14:paraId="5D68CA40" w14:textId="77777777" w:rsidTr="00001EC2">
        <w:trPr>
          <w:gridAfter w:val="1"/>
          <w:wAfter w:w="6" w:type="dxa"/>
          <w:jc w:val="center"/>
        </w:trPr>
        <w:tc>
          <w:tcPr>
            <w:tcW w:w="567" w:type="dxa"/>
            <w:vAlign w:val="center"/>
          </w:tcPr>
          <w:p w14:paraId="1D659D8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15</w:t>
            </w:r>
          </w:p>
        </w:tc>
        <w:tc>
          <w:tcPr>
            <w:tcW w:w="4248" w:type="dxa"/>
            <w:vAlign w:val="center"/>
          </w:tcPr>
          <w:p w14:paraId="5E586D46" w14:textId="2248269B" w:rsidR="00001EC2" w:rsidRPr="0072115E" w:rsidRDefault="00001EC2" w:rsidP="00352F72">
            <w:pPr>
              <w:spacing w:line="276" w:lineRule="auto"/>
              <w:rPr>
                <w:rFonts w:ascii="Arial" w:hAnsi="Arial" w:cs="Arial"/>
                <w:lang w:val="lt-LT"/>
              </w:rPr>
            </w:pPr>
            <w:r w:rsidRPr="008A2646">
              <w:rPr>
                <w:rFonts w:ascii="Arial" w:hAnsi="Arial"/>
                <w:sz w:val="13"/>
                <w:lang w:val="lt-LT"/>
              </w:rPr>
              <w:t>Sienų ir langų apsauginis tinklas</w:t>
            </w:r>
          </w:p>
        </w:tc>
        <w:tc>
          <w:tcPr>
            <w:tcW w:w="1190" w:type="dxa"/>
            <w:vAlign w:val="center"/>
          </w:tcPr>
          <w:p w14:paraId="01650999" w14:textId="55C3780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01631587</w:t>
            </w:r>
          </w:p>
        </w:tc>
        <w:tc>
          <w:tcPr>
            <w:tcW w:w="1474" w:type="dxa"/>
            <w:vAlign w:val="center"/>
          </w:tcPr>
          <w:p w14:paraId="1C2DED0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8EAF319" w14:textId="5F186A7D"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587CC4FC" w14:textId="6D59D59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6 050,00</w:t>
            </w:r>
          </w:p>
        </w:tc>
        <w:tc>
          <w:tcPr>
            <w:tcW w:w="1701" w:type="dxa"/>
            <w:gridSpan w:val="2"/>
            <w:vAlign w:val="center"/>
          </w:tcPr>
          <w:p w14:paraId="459DD0E6" w14:textId="31D0765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1 008,31</w:t>
            </w:r>
          </w:p>
        </w:tc>
        <w:tc>
          <w:tcPr>
            <w:tcW w:w="1701" w:type="dxa"/>
            <w:gridSpan w:val="2"/>
            <w:vAlign w:val="center"/>
          </w:tcPr>
          <w:p w14:paraId="5263E584" w14:textId="728D7DD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5 041,69</w:t>
            </w:r>
          </w:p>
        </w:tc>
      </w:tr>
      <w:tr w:rsidR="00001EC2" w:rsidRPr="0072115E" w14:paraId="69937B57" w14:textId="77777777" w:rsidTr="00001EC2">
        <w:trPr>
          <w:gridAfter w:val="1"/>
          <w:wAfter w:w="6" w:type="dxa"/>
          <w:jc w:val="center"/>
        </w:trPr>
        <w:tc>
          <w:tcPr>
            <w:tcW w:w="567" w:type="dxa"/>
            <w:vAlign w:val="center"/>
          </w:tcPr>
          <w:p w14:paraId="1823D62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16</w:t>
            </w:r>
          </w:p>
        </w:tc>
        <w:tc>
          <w:tcPr>
            <w:tcW w:w="4248" w:type="dxa"/>
            <w:vAlign w:val="center"/>
          </w:tcPr>
          <w:p w14:paraId="31DBC5BA" w14:textId="002CD020" w:rsidR="00001EC2" w:rsidRPr="0072115E" w:rsidRDefault="00001EC2" w:rsidP="00352F72">
            <w:pPr>
              <w:spacing w:line="276" w:lineRule="auto"/>
              <w:rPr>
                <w:rFonts w:ascii="Arial" w:hAnsi="Arial" w:cs="Arial"/>
                <w:lang w:val="lt-LT"/>
              </w:rPr>
            </w:pPr>
            <w:r w:rsidRPr="008A2646">
              <w:rPr>
                <w:rFonts w:ascii="Arial" w:hAnsi="Arial"/>
                <w:sz w:val="13"/>
                <w:lang w:val="lt-LT"/>
              </w:rPr>
              <w:t>Kojų presas</w:t>
            </w:r>
          </w:p>
        </w:tc>
        <w:tc>
          <w:tcPr>
            <w:tcW w:w="1190" w:type="dxa"/>
            <w:vAlign w:val="center"/>
          </w:tcPr>
          <w:p w14:paraId="573D3A73" w14:textId="70D757B2"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01631589</w:t>
            </w:r>
          </w:p>
        </w:tc>
        <w:tc>
          <w:tcPr>
            <w:tcW w:w="1474" w:type="dxa"/>
            <w:vAlign w:val="center"/>
          </w:tcPr>
          <w:p w14:paraId="62F82B5C"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5A4639A" w14:textId="575FD8FC"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6E8DFC76" w14:textId="083CBDD5"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1 089,00</w:t>
            </w:r>
          </w:p>
        </w:tc>
        <w:tc>
          <w:tcPr>
            <w:tcW w:w="1701" w:type="dxa"/>
            <w:gridSpan w:val="2"/>
            <w:vAlign w:val="center"/>
          </w:tcPr>
          <w:p w14:paraId="581B1BD3" w14:textId="6E8BB1A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181,50</w:t>
            </w:r>
          </w:p>
        </w:tc>
        <w:tc>
          <w:tcPr>
            <w:tcW w:w="1701" w:type="dxa"/>
            <w:gridSpan w:val="2"/>
            <w:vAlign w:val="center"/>
          </w:tcPr>
          <w:p w14:paraId="2307494B" w14:textId="0F2AF7D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907,50</w:t>
            </w:r>
          </w:p>
        </w:tc>
      </w:tr>
      <w:tr w:rsidR="00001EC2" w:rsidRPr="0072115E" w14:paraId="13934BEB" w14:textId="77777777" w:rsidTr="00001EC2">
        <w:trPr>
          <w:gridAfter w:val="1"/>
          <w:wAfter w:w="6" w:type="dxa"/>
          <w:jc w:val="center"/>
        </w:trPr>
        <w:tc>
          <w:tcPr>
            <w:tcW w:w="567" w:type="dxa"/>
            <w:vAlign w:val="center"/>
          </w:tcPr>
          <w:p w14:paraId="59EFA22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17</w:t>
            </w:r>
          </w:p>
        </w:tc>
        <w:tc>
          <w:tcPr>
            <w:tcW w:w="4248" w:type="dxa"/>
            <w:vAlign w:val="center"/>
          </w:tcPr>
          <w:p w14:paraId="592D95ED" w14:textId="1380F33A" w:rsidR="00001EC2" w:rsidRPr="0072115E" w:rsidRDefault="00001EC2" w:rsidP="00352F72">
            <w:pPr>
              <w:spacing w:line="276" w:lineRule="auto"/>
              <w:rPr>
                <w:rFonts w:ascii="Arial" w:hAnsi="Arial" w:cs="Arial"/>
                <w:lang w:val="lt-LT"/>
              </w:rPr>
            </w:pPr>
            <w:r w:rsidRPr="008A2646">
              <w:rPr>
                <w:rFonts w:ascii="Arial" w:hAnsi="Arial"/>
                <w:sz w:val="13"/>
                <w:lang w:val="lt-LT"/>
              </w:rPr>
              <w:t>Smito mašina</w:t>
            </w:r>
          </w:p>
        </w:tc>
        <w:tc>
          <w:tcPr>
            <w:tcW w:w="1190" w:type="dxa"/>
            <w:vAlign w:val="center"/>
          </w:tcPr>
          <w:p w14:paraId="44DD8F6C" w14:textId="6FD2269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01631590</w:t>
            </w:r>
          </w:p>
        </w:tc>
        <w:tc>
          <w:tcPr>
            <w:tcW w:w="1474" w:type="dxa"/>
            <w:vAlign w:val="center"/>
          </w:tcPr>
          <w:p w14:paraId="02D3F26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8076743" w14:textId="2EE8DD1E"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6F1122E5" w14:textId="22A7CDD2"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1 694,00</w:t>
            </w:r>
          </w:p>
        </w:tc>
        <w:tc>
          <w:tcPr>
            <w:tcW w:w="1701" w:type="dxa"/>
            <w:gridSpan w:val="2"/>
            <w:vAlign w:val="center"/>
          </w:tcPr>
          <w:p w14:paraId="7F74ACD0" w14:textId="191A468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282,31</w:t>
            </w:r>
          </w:p>
        </w:tc>
        <w:tc>
          <w:tcPr>
            <w:tcW w:w="1701" w:type="dxa"/>
            <w:gridSpan w:val="2"/>
            <w:vAlign w:val="center"/>
          </w:tcPr>
          <w:p w14:paraId="3A16B10E" w14:textId="46EF952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1 411,69</w:t>
            </w:r>
          </w:p>
        </w:tc>
      </w:tr>
      <w:tr w:rsidR="00001EC2" w:rsidRPr="0072115E" w14:paraId="788E795A" w14:textId="77777777" w:rsidTr="00001EC2">
        <w:trPr>
          <w:gridAfter w:val="1"/>
          <w:wAfter w:w="6" w:type="dxa"/>
          <w:jc w:val="center"/>
        </w:trPr>
        <w:tc>
          <w:tcPr>
            <w:tcW w:w="567" w:type="dxa"/>
            <w:vAlign w:val="center"/>
          </w:tcPr>
          <w:p w14:paraId="14D4241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18</w:t>
            </w:r>
          </w:p>
        </w:tc>
        <w:tc>
          <w:tcPr>
            <w:tcW w:w="4248" w:type="dxa"/>
            <w:vAlign w:val="center"/>
          </w:tcPr>
          <w:p w14:paraId="2978E577" w14:textId="0319675E" w:rsidR="00001EC2" w:rsidRPr="0072115E" w:rsidRDefault="00001EC2" w:rsidP="00352F72">
            <w:pPr>
              <w:spacing w:line="276" w:lineRule="auto"/>
              <w:rPr>
                <w:rFonts w:ascii="Arial" w:hAnsi="Arial" w:cs="Arial"/>
                <w:lang w:val="lt-LT"/>
              </w:rPr>
            </w:pPr>
            <w:r w:rsidRPr="008A2646">
              <w:rPr>
                <w:rFonts w:ascii="Arial" w:hAnsi="Arial"/>
                <w:sz w:val="13"/>
                <w:lang w:val="lt-LT"/>
              </w:rPr>
              <w:t>Krūtinės spaudimas sėdint</w:t>
            </w:r>
          </w:p>
        </w:tc>
        <w:tc>
          <w:tcPr>
            <w:tcW w:w="1190" w:type="dxa"/>
            <w:vAlign w:val="center"/>
          </w:tcPr>
          <w:p w14:paraId="1E07C3AD" w14:textId="7514C26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01631591</w:t>
            </w:r>
          </w:p>
        </w:tc>
        <w:tc>
          <w:tcPr>
            <w:tcW w:w="1474" w:type="dxa"/>
            <w:vAlign w:val="center"/>
          </w:tcPr>
          <w:p w14:paraId="2AEA753A"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FA00071" w14:textId="42CB646E"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383DEF1B" w14:textId="0472E09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2 299,00</w:t>
            </w:r>
          </w:p>
        </w:tc>
        <w:tc>
          <w:tcPr>
            <w:tcW w:w="1701" w:type="dxa"/>
            <w:gridSpan w:val="2"/>
            <w:vAlign w:val="center"/>
          </w:tcPr>
          <w:p w14:paraId="3B0AA29F" w14:textId="3CC9693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383,19</w:t>
            </w:r>
          </w:p>
        </w:tc>
        <w:tc>
          <w:tcPr>
            <w:tcW w:w="1701" w:type="dxa"/>
            <w:gridSpan w:val="2"/>
            <w:vAlign w:val="center"/>
          </w:tcPr>
          <w:p w14:paraId="220D7000" w14:textId="6E0C6B6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1 915,81</w:t>
            </w:r>
          </w:p>
        </w:tc>
      </w:tr>
      <w:tr w:rsidR="00001EC2" w:rsidRPr="0072115E" w14:paraId="301471BA" w14:textId="77777777" w:rsidTr="00001EC2">
        <w:trPr>
          <w:gridAfter w:val="1"/>
          <w:wAfter w:w="6" w:type="dxa"/>
          <w:jc w:val="center"/>
        </w:trPr>
        <w:tc>
          <w:tcPr>
            <w:tcW w:w="567" w:type="dxa"/>
            <w:vAlign w:val="center"/>
          </w:tcPr>
          <w:p w14:paraId="0CD26B3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19</w:t>
            </w:r>
          </w:p>
        </w:tc>
        <w:tc>
          <w:tcPr>
            <w:tcW w:w="4248" w:type="dxa"/>
            <w:vAlign w:val="center"/>
          </w:tcPr>
          <w:p w14:paraId="7F6881E2" w14:textId="29582DC1" w:rsidR="00001EC2" w:rsidRPr="0072115E" w:rsidRDefault="00001EC2" w:rsidP="00352F72">
            <w:pPr>
              <w:spacing w:line="276" w:lineRule="auto"/>
              <w:rPr>
                <w:rFonts w:ascii="Arial" w:hAnsi="Arial" w:cs="Arial"/>
                <w:lang w:val="lt-LT"/>
              </w:rPr>
            </w:pPr>
            <w:r w:rsidRPr="008A2646">
              <w:rPr>
                <w:rFonts w:ascii="Arial" w:hAnsi="Arial"/>
                <w:sz w:val="13"/>
                <w:lang w:val="lt-LT"/>
              </w:rPr>
              <w:t>Treniruoklis nugarai</w:t>
            </w:r>
          </w:p>
        </w:tc>
        <w:tc>
          <w:tcPr>
            <w:tcW w:w="1190" w:type="dxa"/>
            <w:vAlign w:val="center"/>
          </w:tcPr>
          <w:p w14:paraId="674BB7EE" w14:textId="4DF0D53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01631592</w:t>
            </w:r>
          </w:p>
        </w:tc>
        <w:tc>
          <w:tcPr>
            <w:tcW w:w="1474" w:type="dxa"/>
            <w:vAlign w:val="center"/>
          </w:tcPr>
          <w:p w14:paraId="5EDC16FA"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C6A55C7" w14:textId="2A092217"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56698EC8" w14:textId="7779AA4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1 815,00</w:t>
            </w:r>
          </w:p>
        </w:tc>
        <w:tc>
          <w:tcPr>
            <w:tcW w:w="1701" w:type="dxa"/>
            <w:gridSpan w:val="2"/>
            <w:vAlign w:val="center"/>
          </w:tcPr>
          <w:p w14:paraId="2A97602E" w14:textId="3FC0773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302,50</w:t>
            </w:r>
          </w:p>
        </w:tc>
        <w:tc>
          <w:tcPr>
            <w:tcW w:w="1701" w:type="dxa"/>
            <w:gridSpan w:val="2"/>
            <w:vAlign w:val="center"/>
          </w:tcPr>
          <w:p w14:paraId="0C51902B" w14:textId="57D4DC2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1 512,50</w:t>
            </w:r>
          </w:p>
        </w:tc>
      </w:tr>
      <w:tr w:rsidR="00001EC2" w:rsidRPr="0072115E" w14:paraId="6F1EB8C4" w14:textId="77777777" w:rsidTr="00001EC2">
        <w:trPr>
          <w:gridAfter w:val="1"/>
          <w:wAfter w:w="6" w:type="dxa"/>
          <w:jc w:val="center"/>
        </w:trPr>
        <w:tc>
          <w:tcPr>
            <w:tcW w:w="567" w:type="dxa"/>
            <w:vAlign w:val="center"/>
          </w:tcPr>
          <w:p w14:paraId="1B5BB79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20</w:t>
            </w:r>
          </w:p>
        </w:tc>
        <w:tc>
          <w:tcPr>
            <w:tcW w:w="4248" w:type="dxa"/>
            <w:vAlign w:val="center"/>
          </w:tcPr>
          <w:p w14:paraId="289E556D" w14:textId="0BF83C43" w:rsidR="00001EC2" w:rsidRPr="0072115E" w:rsidRDefault="00001EC2" w:rsidP="00352F72">
            <w:pPr>
              <w:spacing w:line="276" w:lineRule="auto"/>
              <w:rPr>
                <w:rFonts w:ascii="Arial" w:hAnsi="Arial" w:cs="Arial"/>
                <w:lang w:val="lt-LT"/>
              </w:rPr>
            </w:pPr>
            <w:r w:rsidRPr="008A2646">
              <w:rPr>
                <w:rFonts w:ascii="Arial" w:hAnsi="Arial"/>
                <w:sz w:val="13"/>
                <w:lang w:val="lt-LT"/>
              </w:rPr>
              <w:t>Suoliukai pratimams (4 vnt)</w:t>
            </w:r>
          </w:p>
        </w:tc>
        <w:tc>
          <w:tcPr>
            <w:tcW w:w="1190" w:type="dxa"/>
            <w:vAlign w:val="center"/>
          </w:tcPr>
          <w:p w14:paraId="5D3FF3F6" w14:textId="41A43D9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01631593</w:t>
            </w:r>
          </w:p>
        </w:tc>
        <w:tc>
          <w:tcPr>
            <w:tcW w:w="1474" w:type="dxa"/>
            <w:vAlign w:val="center"/>
          </w:tcPr>
          <w:p w14:paraId="797F1B8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C4EF65D" w14:textId="1F50D5EB"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1C4E00D0" w14:textId="4BCF3E8A"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4 356,00</w:t>
            </w:r>
          </w:p>
        </w:tc>
        <w:tc>
          <w:tcPr>
            <w:tcW w:w="1701" w:type="dxa"/>
            <w:gridSpan w:val="2"/>
            <w:vAlign w:val="center"/>
          </w:tcPr>
          <w:p w14:paraId="7781F9C9" w14:textId="3AD644E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726,00</w:t>
            </w:r>
          </w:p>
        </w:tc>
        <w:tc>
          <w:tcPr>
            <w:tcW w:w="1701" w:type="dxa"/>
            <w:gridSpan w:val="2"/>
            <w:vAlign w:val="center"/>
          </w:tcPr>
          <w:p w14:paraId="50588622" w14:textId="0BB3EC5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3 630,00</w:t>
            </w:r>
          </w:p>
        </w:tc>
      </w:tr>
      <w:tr w:rsidR="00001EC2" w:rsidRPr="0072115E" w14:paraId="2E355791" w14:textId="77777777" w:rsidTr="00001EC2">
        <w:trPr>
          <w:gridAfter w:val="1"/>
          <w:wAfter w:w="6" w:type="dxa"/>
          <w:jc w:val="center"/>
        </w:trPr>
        <w:tc>
          <w:tcPr>
            <w:tcW w:w="567" w:type="dxa"/>
            <w:vAlign w:val="center"/>
          </w:tcPr>
          <w:p w14:paraId="08A31F0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21</w:t>
            </w:r>
          </w:p>
        </w:tc>
        <w:tc>
          <w:tcPr>
            <w:tcW w:w="4248" w:type="dxa"/>
            <w:vAlign w:val="center"/>
          </w:tcPr>
          <w:p w14:paraId="74EB2CA2" w14:textId="63D1B46E" w:rsidR="00001EC2" w:rsidRPr="0072115E" w:rsidRDefault="00001EC2" w:rsidP="00352F72">
            <w:pPr>
              <w:spacing w:line="276" w:lineRule="auto"/>
              <w:rPr>
                <w:rFonts w:ascii="Arial" w:hAnsi="Arial" w:cs="Arial"/>
                <w:lang w:val="lt-LT"/>
              </w:rPr>
            </w:pPr>
            <w:r w:rsidRPr="008A2646">
              <w:rPr>
                <w:rFonts w:ascii="Arial" w:hAnsi="Arial"/>
                <w:sz w:val="13"/>
                <w:lang w:val="lt-LT"/>
              </w:rPr>
              <w:t>Olimpinių svarmenų komplektas</w:t>
            </w:r>
          </w:p>
        </w:tc>
        <w:tc>
          <w:tcPr>
            <w:tcW w:w="1190" w:type="dxa"/>
            <w:vAlign w:val="center"/>
          </w:tcPr>
          <w:p w14:paraId="7D1C26CD" w14:textId="5054589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01631594</w:t>
            </w:r>
          </w:p>
        </w:tc>
        <w:tc>
          <w:tcPr>
            <w:tcW w:w="1474" w:type="dxa"/>
            <w:vAlign w:val="center"/>
          </w:tcPr>
          <w:p w14:paraId="3C0992AA"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64C57E7" w14:textId="51346107" w:rsidR="00001EC2" w:rsidRPr="0072115E" w:rsidRDefault="00001EC2" w:rsidP="00352F72">
            <w:pPr>
              <w:spacing w:line="276" w:lineRule="auto"/>
              <w:rPr>
                <w:rFonts w:ascii="Arial" w:hAnsi="Arial" w:cs="Arial"/>
                <w:lang w:val="lt-LT"/>
              </w:rPr>
            </w:pPr>
            <w:r w:rsidRPr="008A2646">
              <w:rPr>
                <w:rFonts w:ascii="Arial" w:hAnsi="Arial"/>
                <w:sz w:val="13"/>
                <w:lang w:val="lt-LT"/>
              </w:rPr>
              <w:t>Kitos mašinos ir įrenginiai</w:t>
            </w:r>
          </w:p>
        </w:tc>
        <w:tc>
          <w:tcPr>
            <w:tcW w:w="1701" w:type="dxa"/>
            <w:gridSpan w:val="2"/>
            <w:vAlign w:val="center"/>
          </w:tcPr>
          <w:p w14:paraId="49D51215" w14:textId="4DA165E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1 815,00</w:t>
            </w:r>
          </w:p>
        </w:tc>
        <w:tc>
          <w:tcPr>
            <w:tcW w:w="1701" w:type="dxa"/>
            <w:gridSpan w:val="2"/>
            <w:vAlign w:val="center"/>
          </w:tcPr>
          <w:p w14:paraId="0E238F51" w14:textId="0753F95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302,50</w:t>
            </w:r>
          </w:p>
        </w:tc>
        <w:tc>
          <w:tcPr>
            <w:tcW w:w="1701" w:type="dxa"/>
            <w:gridSpan w:val="2"/>
            <w:vAlign w:val="center"/>
          </w:tcPr>
          <w:p w14:paraId="053DC82F" w14:textId="21ACCB7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1 512,50</w:t>
            </w:r>
          </w:p>
        </w:tc>
      </w:tr>
      <w:tr w:rsidR="00001EC2" w:rsidRPr="0072115E" w14:paraId="2CC500D9" w14:textId="77777777" w:rsidTr="00001EC2">
        <w:trPr>
          <w:gridAfter w:val="1"/>
          <w:wAfter w:w="6" w:type="dxa"/>
          <w:jc w:val="center"/>
        </w:trPr>
        <w:tc>
          <w:tcPr>
            <w:tcW w:w="567" w:type="dxa"/>
            <w:vAlign w:val="center"/>
          </w:tcPr>
          <w:p w14:paraId="4F6D1AC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22</w:t>
            </w:r>
          </w:p>
        </w:tc>
        <w:tc>
          <w:tcPr>
            <w:tcW w:w="4248" w:type="dxa"/>
            <w:vAlign w:val="center"/>
          </w:tcPr>
          <w:p w14:paraId="27A87073" w14:textId="5EA73D86" w:rsidR="00001EC2" w:rsidRPr="0072115E" w:rsidRDefault="00001EC2" w:rsidP="00352F72">
            <w:pPr>
              <w:spacing w:line="276" w:lineRule="auto"/>
              <w:rPr>
                <w:rFonts w:ascii="Arial" w:hAnsi="Arial" w:cs="Arial"/>
                <w:lang w:val="lt-LT"/>
              </w:rPr>
            </w:pPr>
            <w:r w:rsidRPr="008A2646">
              <w:rPr>
                <w:rFonts w:ascii="Arial" w:hAnsi="Arial"/>
                <w:sz w:val="13"/>
                <w:lang w:val="lt-LT"/>
              </w:rPr>
              <w:t>Daugiafunkcis centras, mokslo paskirties pastatas, 8466,78 kv.m. unik.4400-6358-5200, Trušelių k. Agilos g.12</w:t>
            </w:r>
          </w:p>
        </w:tc>
        <w:tc>
          <w:tcPr>
            <w:tcW w:w="1190" w:type="dxa"/>
            <w:vAlign w:val="center"/>
          </w:tcPr>
          <w:p w14:paraId="03EEBBCE" w14:textId="28E7F6C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012290</w:t>
            </w:r>
          </w:p>
        </w:tc>
        <w:tc>
          <w:tcPr>
            <w:tcW w:w="1474" w:type="dxa"/>
            <w:vAlign w:val="center"/>
          </w:tcPr>
          <w:p w14:paraId="78A78102" w14:textId="65F306A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4400-6358-5200</w:t>
            </w:r>
          </w:p>
        </w:tc>
        <w:tc>
          <w:tcPr>
            <w:tcW w:w="2494" w:type="dxa"/>
            <w:vAlign w:val="center"/>
          </w:tcPr>
          <w:p w14:paraId="4D0D2C40" w14:textId="38D99499" w:rsidR="00001EC2" w:rsidRPr="0072115E" w:rsidRDefault="00001EC2" w:rsidP="00352F72">
            <w:pPr>
              <w:spacing w:line="276" w:lineRule="auto"/>
              <w:rPr>
                <w:rFonts w:ascii="Arial" w:hAnsi="Arial" w:cs="Arial"/>
                <w:lang w:val="lt-LT"/>
              </w:rPr>
            </w:pPr>
            <w:r w:rsidRPr="008A2646">
              <w:rPr>
                <w:rFonts w:ascii="Arial" w:hAnsi="Arial"/>
                <w:sz w:val="13"/>
                <w:lang w:val="lt-LT"/>
              </w:rPr>
              <w:t>Negyvenamieji pastatai</w:t>
            </w:r>
          </w:p>
        </w:tc>
        <w:tc>
          <w:tcPr>
            <w:tcW w:w="1701" w:type="dxa"/>
            <w:gridSpan w:val="2"/>
            <w:vAlign w:val="center"/>
          </w:tcPr>
          <w:p w14:paraId="0D677D47" w14:textId="792C8F7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14 202 928,19</w:t>
            </w:r>
          </w:p>
        </w:tc>
        <w:tc>
          <w:tcPr>
            <w:tcW w:w="1701" w:type="dxa"/>
            <w:gridSpan w:val="2"/>
            <w:vAlign w:val="center"/>
          </w:tcPr>
          <w:p w14:paraId="563DC118" w14:textId="56BA1E7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118 357,71</w:t>
            </w:r>
          </w:p>
        </w:tc>
        <w:tc>
          <w:tcPr>
            <w:tcW w:w="1701" w:type="dxa"/>
            <w:gridSpan w:val="2"/>
            <w:vAlign w:val="center"/>
          </w:tcPr>
          <w:p w14:paraId="1A258751" w14:textId="5F91891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14 084 570,48</w:t>
            </w:r>
          </w:p>
        </w:tc>
      </w:tr>
      <w:tr w:rsidR="00001EC2" w:rsidRPr="0072115E" w14:paraId="5E73FB04" w14:textId="77777777" w:rsidTr="00001EC2">
        <w:trPr>
          <w:gridAfter w:val="1"/>
          <w:wAfter w:w="6" w:type="dxa"/>
          <w:jc w:val="center"/>
        </w:trPr>
        <w:tc>
          <w:tcPr>
            <w:tcW w:w="567" w:type="dxa"/>
            <w:vAlign w:val="center"/>
          </w:tcPr>
          <w:p w14:paraId="1CBE572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23</w:t>
            </w:r>
          </w:p>
        </w:tc>
        <w:tc>
          <w:tcPr>
            <w:tcW w:w="4248" w:type="dxa"/>
            <w:vAlign w:val="center"/>
          </w:tcPr>
          <w:p w14:paraId="4D234B17" w14:textId="26E6BA80" w:rsidR="00001EC2" w:rsidRPr="0072115E" w:rsidRDefault="00001EC2" w:rsidP="00352F72">
            <w:pPr>
              <w:spacing w:line="276" w:lineRule="auto"/>
              <w:rPr>
                <w:rFonts w:ascii="Arial" w:hAnsi="Arial" w:cs="Arial"/>
                <w:lang w:val="lt-LT"/>
              </w:rPr>
            </w:pPr>
            <w:r w:rsidRPr="008A2646">
              <w:rPr>
                <w:rFonts w:ascii="Arial" w:hAnsi="Arial"/>
                <w:sz w:val="13"/>
                <w:lang w:val="lt-LT"/>
              </w:rPr>
              <w:t>Buitinių nuotekų vamzdynas,189,67 m., unik.4400-6686-3738, Trušelių k. Agilos g.12</w:t>
            </w:r>
          </w:p>
        </w:tc>
        <w:tc>
          <w:tcPr>
            <w:tcW w:w="1190" w:type="dxa"/>
            <w:vAlign w:val="center"/>
          </w:tcPr>
          <w:p w14:paraId="5E0480DA" w14:textId="5E69D8A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014427</w:t>
            </w:r>
          </w:p>
        </w:tc>
        <w:tc>
          <w:tcPr>
            <w:tcW w:w="1474" w:type="dxa"/>
            <w:vAlign w:val="center"/>
          </w:tcPr>
          <w:p w14:paraId="6DD020AE" w14:textId="1DA98FF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4400-6686-3738</w:t>
            </w:r>
          </w:p>
        </w:tc>
        <w:tc>
          <w:tcPr>
            <w:tcW w:w="2494" w:type="dxa"/>
            <w:vAlign w:val="center"/>
          </w:tcPr>
          <w:p w14:paraId="6482AC38" w14:textId="7CAB1C08"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0415C7AD" w14:textId="24606BE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121 363,00</w:t>
            </w:r>
          </w:p>
        </w:tc>
        <w:tc>
          <w:tcPr>
            <w:tcW w:w="1701" w:type="dxa"/>
            <w:gridSpan w:val="2"/>
            <w:vAlign w:val="center"/>
          </w:tcPr>
          <w:p w14:paraId="5299D777" w14:textId="04CBBF3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5 056,80</w:t>
            </w:r>
          </w:p>
        </w:tc>
        <w:tc>
          <w:tcPr>
            <w:tcW w:w="1701" w:type="dxa"/>
            <w:gridSpan w:val="2"/>
            <w:vAlign w:val="center"/>
          </w:tcPr>
          <w:p w14:paraId="72EBE318" w14:textId="67F3609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116 306,20</w:t>
            </w:r>
          </w:p>
        </w:tc>
      </w:tr>
      <w:tr w:rsidR="00001EC2" w:rsidRPr="0072115E" w14:paraId="1CDD7C8C" w14:textId="77777777" w:rsidTr="00001EC2">
        <w:trPr>
          <w:gridAfter w:val="1"/>
          <w:wAfter w:w="6" w:type="dxa"/>
          <w:jc w:val="center"/>
        </w:trPr>
        <w:tc>
          <w:tcPr>
            <w:tcW w:w="567" w:type="dxa"/>
            <w:vAlign w:val="center"/>
          </w:tcPr>
          <w:p w14:paraId="2271A67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24</w:t>
            </w:r>
          </w:p>
        </w:tc>
        <w:tc>
          <w:tcPr>
            <w:tcW w:w="4248" w:type="dxa"/>
            <w:vAlign w:val="center"/>
          </w:tcPr>
          <w:p w14:paraId="7D0CE1AC" w14:textId="11B946B4" w:rsidR="00001EC2" w:rsidRPr="0072115E" w:rsidRDefault="00001EC2" w:rsidP="00352F72">
            <w:pPr>
              <w:spacing w:line="276" w:lineRule="auto"/>
              <w:rPr>
                <w:rFonts w:ascii="Arial" w:hAnsi="Arial" w:cs="Arial"/>
                <w:lang w:val="lt-LT"/>
              </w:rPr>
            </w:pPr>
            <w:r w:rsidRPr="008A2646">
              <w:rPr>
                <w:rFonts w:ascii="Arial" w:hAnsi="Arial"/>
                <w:sz w:val="13"/>
                <w:lang w:val="lt-LT"/>
              </w:rPr>
              <w:t>Buitinių nuotekų vamzdynas 17,19 m., siurblinė 4400-6703-4411, Trušelių k. Agilos g.12</w:t>
            </w:r>
          </w:p>
        </w:tc>
        <w:tc>
          <w:tcPr>
            <w:tcW w:w="1190" w:type="dxa"/>
            <w:vAlign w:val="center"/>
          </w:tcPr>
          <w:p w14:paraId="723A82A3" w14:textId="4CE31EA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014428</w:t>
            </w:r>
          </w:p>
        </w:tc>
        <w:tc>
          <w:tcPr>
            <w:tcW w:w="1474" w:type="dxa"/>
            <w:vAlign w:val="center"/>
          </w:tcPr>
          <w:p w14:paraId="49B28A7F" w14:textId="401CBBF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4400-6703-4411</w:t>
            </w:r>
          </w:p>
        </w:tc>
        <w:tc>
          <w:tcPr>
            <w:tcW w:w="2494" w:type="dxa"/>
            <w:vAlign w:val="center"/>
          </w:tcPr>
          <w:p w14:paraId="6177F789" w14:textId="7F4274C1"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526034F6" w14:textId="3763B9A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17 859,60</w:t>
            </w:r>
          </w:p>
        </w:tc>
        <w:tc>
          <w:tcPr>
            <w:tcW w:w="1701" w:type="dxa"/>
            <w:gridSpan w:val="2"/>
            <w:vAlign w:val="center"/>
          </w:tcPr>
          <w:p w14:paraId="4FDC9450" w14:textId="46E804F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744,15</w:t>
            </w:r>
          </w:p>
        </w:tc>
        <w:tc>
          <w:tcPr>
            <w:tcW w:w="1701" w:type="dxa"/>
            <w:gridSpan w:val="2"/>
            <w:vAlign w:val="center"/>
          </w:tcPr>
          <w:p w14:paraId="5C329DD3" w14:textId="34FEFDD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17 115,45</w:t>
            </w:r>
          </w:p>
        </w:tc>
      </w:tr>
      <w:tr w:rsidR="00001EC2" w:rsidRPr="0072115E" w14:paraId="448047D9" w14:textId="77777777" w:rsidTr="00001EC2">
        <w:trPr>
          <w:gridAfter w:val="1"/>
          <w:wAfter w:w="6" w:type="dxa"/>
          <w:jc w:val="center"/>
        </w:trPr>
        <w:tc>
          <w:tcPr>
            <w:tcW w:w="567" w:type="dxa"/>
            <w:vAlign w:val="center"/>
          </w:tcPr>
          <w:p w14:paraId="77FFD8F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25</w:t>
            </w:r>
          </w:p>
        </w:tc>
        <w:tc>
          <w:tcPr>
            <w:tcW w:w="4248" w:type="dxa"/>
            <w:vAlign w:val="center"/>
          </w:tcPr>
          <w:p w14:paraId="2D33F205" w14:textId="75BC1C46" w:rsidR="00001EC2" w:rsidRPr="0072115E" w:rsidRDefault="00001EC2" w:rsidP="00352F72">
            <w:pPr>
              <w:spacing w:line="276" w:lineRule="auto"/>
              <w:rPr>
                <w:rFonts w:ascii="Arial" w:hAnsi="Arial" w:cs="Arial"/>
                <w:lang w:val="lt-LT"/>
              </w:rPr>
            </w:pPr>
            <w:r w:rsidRPr="008A2646">
              <w:rPr>
                <w:rFonts w:ascii="Arial" w:hAnsi="Arial"/>
                <w:sz w:val="13"/>
                <w:lang w:val="lt-LT"/>
              </w:rPr>
              <w:t>Nuotekų šalinimo tinklai 316,55 m., riebalų gaudyklė 1,47 kub., unik. 4400-6617-4128, Trušelių k. Agilos g.12</w:t>
            </w:r>
          </w:p>
        </w:tc>
        <w:tc>
          <w:tcPr>
            <w:tcW w:w="1190" w:type="dxa"/>
            <w:vAlign w:val="center"/>
          </w:tcPr>
          <w:p w14:paraId="3CD885C1" w14:textId="23FB64A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014429</w:t>
            </w:r>
          </w:p>
        </w:tc>
        <w:tc>
          <w:tcPr>
            <w:tcW w:w="1474" w:type="dxa"/>
            <w:vAlign w:val="center"/>
          </w:tcPr>
          <w:p w14:paraId="59901215" w14:textId="7E50971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4400-6617-4128</w:t>
            </w:r>
          </w:p>
        </w:tc>
        <w:tc>
          <w:tcPr>
            <w:tcW w:w="2494" w:type="dxa"/>
            <w:vAlign w:val="center"/>
          </w:tcPr>
          <w:p w14:paraId="071288B9" w14:textId="2675B4BD"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6D13D38E" w14:textId="76423A5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126 929,00</w:t>
            </w:r>
          </w:p>
        </w:tc>
        <w:tc>
          <w:tcPr>
            <w:tcW w:w="1701" w:type="dxa"/>
            <w:gridSpan w:val="2"/>
            <w:vAlign w:val="center"/>
          </w:tcPr>
          <w:p w14:paraId="2CA7F130" w14:textId="4494EC1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5 288,70</w:t>
            </w:r>
          </w:p>
        </w:tc>
        <w:tc>
          <w:tcPr>
            <w:tcW w:w="1701" w:type="dxa"/>
            <w:gridSpan w:val="2"/>
            <w:vAlign w:val="center"/>
          </w:tcPr>
          <w:p w14:paraId="41DC88FE" w14:textId="21F3F1E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121 640,30</w:t>
            </w:r>
          </w:p>
        </w:tc>
      </w:tr>
      <w:tr w:rsidR="00001EC2" w:rsidRPr="0072115E" w14:paraId="32E637B5" w14:textId="77777777" w:rsidTr="00001EC2">
        <w:trPr>
          <w:gridAfter w:val="1"/>
          <w:wAfter w:w="6" w:type="dxa"/>
          <w:jc w:val="center"/>
        </w:trPr>
        <w:tc>
          <w:tcPr>
            <w:tcW w:w="567" w:type="dxa"/>
            <w:vAlign w:val="center"/>
          </w:tcPr>
          <w:p w14:paraId="085125E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26</w:t>
            </w:r>
          </w:p>
        </w:tc>
        <w:tc>
          <w:tcPr>
            <w:tcW w:w="4248" w:type="dxa"/>
            <w:vAlign w:val="center"/>
          </w:tcPr>
          <w:p w14:paraId="2C28C3A0" w14:textId="0D9D2A59" w:rsidR="00001EC2" w:rsidRPr="0072115E" w:rsidRDefault="00001EC2" w:rsidP="00352F72">
            <w:pPr>
              <w:spacing w:line="276" w:lineRule="auto"/>
              <w:rPr>
                <w:rFonts w:ascii="Arial" w:hAnsi="Arial" w:cs="Arial"/>
                <w:lang w:val="lt-LT"/>
              </w:rPr>
            </w:pPr>
            <w:r w:rsidRPr="008A2646">
              <w:rPr>
                <w:rFonts w:ascii="Arial" w:hAnsi="Arial"/>
                <w:sz w:val="13"/>
                <w:lang w:val="lt-LT"/>
              </w:rPr>
              <w:t>Lietaus nuotekų tinklai 807,27 m., naftos gaudyklė 2 kub., unik. 4400-6617-4174, Trušelių k. Agilos g.12</w:t>
            </w:r>
          </w:p>
        </w:tc>
        <w:tc>
          <w:tcPr>
            <w:tcW w:w="1190" w:type="dxa"/>
            <w:vAlign w:val="center"/>
          </w:tcPr>
          <w:p w14:paraId="32E59263" w14:textId="5E76405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014430</w:t>
            </w:r>
          </w:p>
        </w:tc>
        <w:tc>
          <w:tcPr>
            <w:tcW w:w="1474" w:type="dxa"/>
            <w:vAlign w:val="center"/>
          </w:tcPr>
          <w:p w14:paraId="2C2DC1D3" w14:textId="798F644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4400-6617-4174</w:t>
            </w:r>
          </w:p>
        </w:tc>
        <w:tc>
          <w:tcPr>
            <w:tcW w:w="2494" w:type="dxa"/>
            <w:vAlign w:val="center"/>
          </w:tcPr>
          <w:p w14:paraId="727177AB" w14:textId="3C5C56E1"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0608C7EC" w14:textId="20713CD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343 565,42</w:t>
            </w:r>
          </w:p>
        </w:tc>
        <w:tc>
          <w:tcPr>
            <w:tcW w:w="1701" w:type="dxa"/>
            <w:gridSpan w:val="2"/>
            <w:vAlign w:val="center"/>
          </w:tcPr>
          <w:p w14:paraId="19EA5252" w14:textId="01923B5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14 315,21</w:t>
            </w:r>
          </w:p>
        </w:tc>
        <w:tc>
          <w:tcPr>
            <w:tcW w:w="1701" w:type="dxa"/>
            <w:gridSpan w:val="2"/>
            <w:vAlign w:val="center"/>
          </w:tcPr>
          <w:p w14:paraId="4D64E65C" w14:textId="1493766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329 250,21</w:t>
            </w:r>
          </w:p>
        </w:tc>
      </w:tr>
      <w:tr w:rsidR="00001EC2" w:rsidRPr="0072115E" w14:paraId="3CBBE6C7" w14:textId="77777777" w:rsidTr="00001EC2">
        <w:trPr>
          <w:gridAfter w:val="1"/>
          <w:wAfter w:w="6" w:type="dxa"/>
          <w:jc w:val="center"/>
        </w:trPr>
        <w:tc>
          <w:tcPr>
            <w:tcW w:w="567" w:type="dxa"/>
            <w:vAlign w:val="center"/>
          </w:tcPr>
          <w:p w14:paraId="44F3DDE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27</w:t>
            </w:r>
          </w:p>
        </w:tc>
        <w:tc>
          <w:tcPr>
            <w:tcW w:w="4248" w:type="dxa"/>
            <w:vAlign w:val="center"/>
          </w:tcPr>
          <w:p w14:paraId="5A944413" w14:textId="2F427AEB" w:rsidR="00001EC2" w:rsidRPr="0072115E" w:rsidRDefault="00001EC2" w:rsidP="00352F72">
            <w:pPr>
              <w:spacing w:line="276" w:lineRule="auto"/>
              <w:rPr>
                <w:rFonts w:ascii="Arial" w:hAnsi="Arial" w:cs="Arial"/>
                <w:lang w:val="lt-LT"/>
              </w:rPr>
            </w:pPr>
            <w:r w:rsidRPr="008A2646">
              <w:rPr>
                <w:rFonts w:ascii="Arial" w:hAnsi="Arial"/>
                <w:sz w:val="13"/>
                <w:lang w:val="lt-LT"/>
              </w:rPr>
              <w:t>Lietaus nuotekų tinklai 147,97 m.,(vamzdyno atkarpa 5-6 savitakinė), unik. 4400-6617-4163, Trušelių k. Agilos g.12</w:t>
            </w:r>
          </w:p>
        </w:tc>
        <w:tc>
          <w:tcPr>
            <w:tcW w:w="1190" w:type="dxa"/>
            <w:vAlign w:val="center"/>
          </w:tcPr>
          <w:p w14:paraId="05047B5A" w14:textId="5326E25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014431</w:t>
            </w:r>
          </w:p>
        </w:tc>
        <w:tc>
          <w:tcPr>
            <w:tcW w:w="1474" w:type="dxa"/>
            <w:vAlign w:val="center"/>
          </w:tcPr>
          <w:p w14:paraId="17FCD522" w14:textId="15C6B20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4400-6617-4163</w:t>
            </w:r>
          </w:p>
        </w:tc>
        <w:tc>
          <w:tcPr>
            <w:tcW w:w="2494" w:type="dxa"/>
            <w:vAlign w:val="center"/>
          </w:tcPr>
          <w:p w14:paraId="59893DFC" w14:textId="0F5491E2"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011BD513" w14:textId="0D5CAD0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99 583,00</w:t>
            </w:r>
          </w:p>
        </w:tc>
        <w:tc>
          <w:tcPr>
            <w:tcW w:w="1701" w:type="dxa"/>
            <w:gridSpan w:val="2"/>
            <w:vAlign w:val="center"/>
          </w:tcPr>
          <w:p w14:paraId="23C9FC4A" w14:textId="1E19590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4 149,30</w:t>
            </w:r>
          </w:p>
        </w:tc>
        <w:tc>
          <w:tcPr>
            <w:tcW w:w="1701" w:type="dxa"/>
            <w:gridSpan w:val="2"/>
            <w:vAlign w:val="center"/>
          </w:tcPr>
          <w:p w14:paraId="16E07A2E" w14:textId="6576F42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95 433,70</w:t>
            </w:r>
          </w:p>
        </w:tc>
      </w:tr>
      <w:tr w:rsidR="00001EC2" w:rsidRPr="0072115E" w14:paraId="12F32CF2" w14:textId="77777777" w:rsidTr="00001EC2">
        <w:trPr>
          <w:gridAfter w:val="1"/>
          <w:wAfter w:w="6" w:type="dxa"/>
          <w:jc w:val="center"/>
        </w:trPr>
        <w:tc>
          <w:tcPr>
            <w:tcW w:w="567" w:type="dxa"/>
            <w:vAlign w:val="center"/>
          </w:tcPr>
          <w:p w14:paraId="0F913AF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lastRenderedPageBreak/>
              <w:t>28</w:t>
            </w:r>
          </w:p>
        </w:tc>
        <w:tc>
          <w:tcPr>
            <w:tcW w:w="4248" w:type="dxa"/>
            <w:vAlign w:val="center"/>
          </w:tcPr>
          <w:p w14:paraId="51910A93" w14:textId="5761CCD0" w:rsidR="00001EC2" w:rsidRPr="0072115E" w:rsidRDefault="00001EC2" w:rsidP="00352F72">
            <w:pPr>
              <w:spacing w:line="276" w:lineRule="auto"/>
              <w:rPr>
                <w:rFonts w:ascii="Arial" w:hAnsi="Arial" w:cs="Arial"/>
                <w:lang w:val="lt-LT"/>
              </w:rPr>
            </w:pPr>
            <w:r w:rsidRPr="008A2646">
              <w:rPr>
                <w:rFonts w:ascii="Arial" w:hAnsi="Arial"/>
                <w:sz w:val="13"/>
                <w:lang w:val="lt-LT"/>
              </w:rPr>
              <w:t>Vandentiekio tinklai 111,39 m., rezervuaras 324 kub., unik. 4400-6617-4109, Trušelių k. Agilos g.12</w:t>
            </w:r>
          </w:p>
        </w:tc>
        <w:tc>
          <w:tcPr>
            <w:tcW w:w="1190" w:type="dxa"/>
            <w:vAlign w:val="center"/>
          </w:tcPr>
          <w:p w14:paraId="444F7D3F" w14:textId="088D637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014433</w:t>
            </w:r>
          </w:p>
        </w:tc>
        <w:tc>
          <w:tcPr>
            <w:tcW w:w="1474" w:type="dxa"/>
            <w:vAlign w:val="center"/>
          </w:tcPr>
          <w:p w14:paraId="3884BD8B" w14:textId="332D073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4400-6617-4109</w:t>
            </w:r>
          </w:p>
        </w:tc>
        <w:tc>
          <w:tcPr>
            <w:tcW w:w="2494" w:type="dxa"/>
            <w:vAlign w:val="center"/>
          </w:tcPr>
          <w:p w14:paraId="5768474D" w14:textId="429852CD"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56842B97" w14:textId="5DB29B1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161 535,00</w:t>
            </w:r>
          </w:p>
        </w:tc>
        <w:tc>
          <w:tcPr>
            <w:tcW w:w="1701" w:type="dxa"/>
            <w:gridSpan w:val="2"/>
            <w:vAlign w:val="center"/>
          </w:tcPr>
          <w:p w14:paraId="278918CC" w14:textId="1DB9988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6 731,61</w:t>
            </w:r>
          </w:p>
        </w:tc>
        <w:tc>
          <w:tcPr>
            <w:tcW w:w="1701" w:type="dxa"/>
            <w:gridSpan w:val="2"/>
            <w:vAlign w:val="center"/>
          </w:tcPr>
          <w:p w14:paraId="518914E3" w14:textId="4AD2625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154 803,39</w:t>
            </w:r>
          </w:p>
        </w:tc>
      </w:tr>
      <w:tr w:rsidR="00001EC2" w:rsidRPr="0072115E" w14:paraId="399B5731" w14:textId="77777777" w:rsidTr="00001EC2">
        <w:trPr>
          <w:gridAfter w:val="1"/>
          <w:wAfter w:w="6" w:type="dxa"/>
          <w:jc w:val="center"/>
        </w:trPr>
        <w:tc>
          <w:tcPr>
            <w:tcW w:w="567" w:type="dxa"/>
            <w:vAlign w:val="center"/>
          </w:tcPr>
          <w:p w14:paraId="161009A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29</w:t>
            </w:r>
          </w:p>
        </w:tc>
        <w:tc>
          <w:tcPr>
            <w:tcW w:w="4248" w:type="dxa"/>
            <w:vAlign w:val="center"/>
          </w:tcPr>
          <w:p w14:paraId="004ECE98" w14:textId="06794913" w:rsidR="00001EC2" w:rsidRPr="0072115E" w:rsidRDefault="00001EC2" w:rsidP="00352F72">
            <w:pPr>
              <w:spacing w:line="276" w:lineRule="auto"/>
              <w:rPr>
                <w:rFonts w:ascii="Arial" w:hAnsi="Arial" w:cs="Arial"/>
                <w:lang w:val="lt-LT"/>
              </w:rPr>
            </w:pPr>
            <w:r w:rsidRPr="008A2646">
              <w:rPr>
                <w:rFonts w:ascii="Arial" w:hAnsi="Arial"/>
                <w:sz w:val="13"/>
                <w:lang w:val="lt-LT"/>
              </w:rPr>
              <w:t>Vandentiekio tinklai 93,40 m., unik. 4400-6617-4074, Trušelių k. Agilos g.12</w:t>
            </w:r>
          </w:p>
        </w:tc>
        <w:tc>
          <w:tcPr>
            <w:tcW w:w="1190" w:type="dxa"/>
            <w:vAlign w:val="center"/>
          </w:tcPr>
          <w:p w14:paraId="6A5853EA" w14:textId="54BCD28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014434</w:t>
            </w:r>
          </w:p>
        </w:tc>
        <w:tc>
          <w:tcPr>
            <w:tcW w:w="1474" w:type="dxa"/>
            <w:vAlign w:val="center"/>
          </w:tcPr>
          <w:p w14:paraId="599828C6" w14:textId="6AE4E3F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4400-6617-4074</w:t>
            </w:r>
          </w:p>
        </w:tc>
        <w:tc>
          <w:tcPr>
            <w:tcW w:w="2494" w:type="dxa"/>
            <w:vAlign w:val="center"/>
          </w:tcPr>
          <w:p w14:paraId="3D612A51" w14:textId="5C8089C8"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53A13EF7" w14:textId="122CD1D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35 646,60</w:t>
            </w:r>
          </w:p>
        </w:tc>
        <w:tc>
          <w:tcPr>
            <w:tcW w:w="1701" w:type="dxa"/>
            <w:gridSpan w:val="2"/>
            <w:vAlign w:val="center"/>
          </w:tcPr>
          <w:p w14:paraId="6BF965E4" w14:textId="6D0D9DB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1 485,29</w:t>
            </w:r>
          </w:p>
        </w:tc>
        <w:tc>
          <w:tcPr>
            <w:tcW w:w="1701" w:type="dxa"/>
            <w:gridSpan w:val="2"/>
            <w:vAlign w:val="center"/>
          </w:tcPr>
          <w:p w14:paraId="59C6C5B3" w14:textId="6DF57C9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34 161,31</w:t>
            </w:r>
          </w:p>
        </w:tc>
      </w:tr>
      <w:tr w:rsidR="00001EC2" w:rsidRPr="0072115E" w14:paraId="57890A01" w14:textId="77777777" w:rsidTr="00001EC2">
        <w:trPr>
          <w:gridAfter w:val="1"/>
          <w:wAfter w:w="6" w:type="dxa"/>
          <w:jc w:val="center"/>
        </w:trPr>
        <w:tc>
          <w:tcPr>
            <w:tcW w:w="567" w:type="dxa"/>
            <w:vAlign w:val="center"/>
          </w:tcPr>
          <w:p w14:paraId="176CD39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30</w:t>
            </w:r>
          </w:p>
        </w:tc>
        <w:tc>
          <w:tcPr>
            <w:tcW w:w="4248" w:type="dxa"/>
            <w:vAlign w:val="center"/>
          </w:tcPr>
          <w:p w14:paraId="44FED539" w14:textId="3E4C28FD" w:rsidR="00001EC2" w:rsidRPr="0072115E" w:rsidRDefault="00001EC2" w:rsidP="00352F72">
            <w:pPr>
              <w:spacing w:line="276" w:lineRule="auto"/>
              <w:rPr>
                <w:rFonts w:ascii="Arial" w:hAnsi="Arial" w:cs="Arial"/>
                <w:lang w:val="lt-LT"/>
              </w:rPr>
            </w:pPr>
            <w:r w:rsidRPr="008A2646">
              <w:rPr>
                <w:rFonts w:ascii="Arial" w:hAnsi="Arial"/>
                <w:sz w:val="13"/>
                <w:lang w:val="lt-LT"/>
              </w:rPr>
              <w:t>Vandentiekio tinklai 64,62 m., unik. 4400-6617-4085, Trušelių k. Agilos g.</w:t>
            </w:r>
          </w:p>
        </w:tc>
        <w:tc>
          <w:tcPr>
            <w:tcW w:w="1190" w:type="dxa"/>
            <w:vAlign w:val="center"/>
          </w:tcPr>
          <w:p w14:paraId="7F46C578" w14:textId="7E0B7702"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014435</w:t>
            </w:r>
          </w:p>
        </w:tc>
        <w:tc>
          <w:tcPr>
            <w:tcW w:w="1474" w:type="dxa"/>
            <w:vAlign w:val="center"/>
          </w:tcPr>
          <w:p w14:paraId="59127DA9" w14:textId="18E18A2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4400-6617-4085</w:t>
            </w:r>
          </w:p>
        </w:tc>
        <w:tc>
          <w:tcPr>
            <w:tcW w:w="2494" w:type="dxa"/>
            <w:vAlign w:val="center"/>
          </w:tcPr>
          <w:p w14:paraId="356B99FB" w14:textId="5D184555"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7BFF0700" w14:textId="3D0A974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45 967,90</w:t>
            </w:r>
          </w:p>
        </w:tc>
        <w:tc>
          <w:tcPr>
            <w:tcW w:w="1701" w:type="dxa"/>
            <w:gridSpan w:val="2"/>
            <w:vAlign w:val="center"/>
          </w:tcPr>
          <w:p w14:paraId="01BC7C85" w14:textId="53C5760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1 915,31</w:t>
            </w:r>
          </w:p>
        </w:tc>
        <w:tc>
          <w:tcPr>
            <w:tcW w:w="1701" w:type="dxa"/>
            <w:gridSpan w:val="2"/>
            <w:vAlign w:val="center"/>
          </w:tcPr>
          <w:p w14:paraId="3701B4FC" w14:textId="1842ABF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44 052,59</w:t>
            </w:r>
          </w:p>
        </w:tc>
      </w:tr>
      <w:tr w:rsidR="00001EC2" w:rsidRPr="0072115E" w14:paraId="3C7C389F" w14:textId="77777777" w:rsidTr="00001EC2">
        <w:trPr>
          <w:gridAfter w:val="1"/>
          <w:wAfter w:w="6" w:type="dxa"/>
          <w:jc w:val="center"/>
        </w:trPr>
        <w:tc>
          <w:tcPr>
            <w:tcW w:w="567" w:type="dxa"/>
            <w:vAlign w:val="center"/>
          </w:tcPr>
          <w:p w14:paraId="3F51ACC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31</w:t>
            </w:r>
          </w:p>
        </w:tc>
        <w:tc>
          <w:tcPr>
            <w:tcW w:w="4248" w:type="dxa"/>
            <w:vAlign w:val="center"/>
          </w:tcPr>
          <w:p w14:paraId="3B5DC454" w14:textId="385B301D" w:rsidR="00001EC2" w:rsidRPr="0072115E" w:rsidRDefault="00001EC2" w:rsidP="00352F72">
            <w:pPr>
              <w:spacing w:line="276" w:lineRule="auto"/>
              <w:rPr>
                <w:rFonts w:ascii="Arial" w:hAnsi="Arial" w:cs="Arial"/>
                <w:lang w:val="lt-LT"/>
              </w:rPr>
            </w:pPr>
            <w:r w:rsidRPr="008A2646">
              <w:rPr>
                <w:rFonts w:ascii="Arial" w:hAnsi="Arial"/>
                <w:sz w:val="13"/>
                <w:lang w:val="lt-LT"/>
              </w:rPr>
              <w:t>Pėsčiųjų takai 707,92 kv.m., unik.4400-6771-3477, Trušelių k. Agilos g.12</w:t>
            </w:r>
          </w:p>
        </w:tc>
        <w:tc>
          <w:tcPr>
            <w:tcW w:w="1190" w:type="dxa"/>
            <w:vAlign w:val="center"/>
          </w:tcPr>
          <w:p w14:paraId="17419E4A" w14:textId="5FF18CF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014440</w:t>
            </w:r>
          </w:p>
        </w:tc>
        <w:tc>
          <w:tcPr>
            <w:tcW w:w="1474" w:type="dxa"/>
            <w:vAlign w:val="center"/>
          </w:tcPr>
          <w:p w14:paraId="4B623335" w14:textId="50BAE0F0"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4400-6771-3477</w:t>
            </w:r>
          </w:p>
        </w:tc>
        <w:tc>
          <w:tcPr>
            <w:tcW w:w="2494" w:type="dxa"/>
            <w:vAlign w:val="center"/>
          </w:tcPr>
          <w:p w14:paraId="1153462F" w14:textId="33D89780"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42B828F4" w14:textId="7D92E57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60 016,00</w:t>
            </w:r>
          </w:p>
        </w:tc>
        <w:tc>
          <w:tcPr>
            <w:tcW w:w="1701" w:type="dxa"/>
            <w:gridSpan w:val="2"/>
            <w:vAlign w:val="center"/>
          </w:tcPr>
          <w:p w14:paraId="2E07F51B" w14:textId="771DA85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2 500,69</w:t>
            </w:r>
          </w:p>
        </w:tc>
        <w:tc>
          <w:tcPr>
            <w:tcW w:w="1701" w:type="dxa"/>
            <w:gridSpan w:val="2"/>
            <w:vAlign w:val="center"/>
          </w:tcPr>
          <w:p w14:paraId="0252C5D5" w14:textId="3FA8306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57 515,31</w:t>
            </w:r>
          </w:p>
        </w:tc>
      </w:tr>
      <w:tr w:rsidR="00001EC2" w:rsidRPr="0072115E" w14:paraId="10158DA1" w14:textId="77777777" w:rsidTr="00001EC2">
        <w:trPr>
          <w:gridAfter w:val="1"/>
          <w:wAfter w:w="6" w:type="dxa"/>
          <w:jc w:val="center"/>
        </w:trPr>
        <w:tc>
          <w:tcPr>
            <w:tcW w:w="567" w:type="dxa"/>
            <w:vAlign w:val="center"/>
          </w:tcPr>
          <w:p w14:paraId="0495071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32</w:t>
            </w:r>
          </w:p>
        </w:tc>
        <w:tc>
          <w:tcPr>
            <w:tcW w:w="4248" w:type="dxa"/>
            <w:vAlign w:val="center"/>
          </w:tcPr>
          <w:p w14:paraId="643E4B08" w14:textId="4DDF5FB6" w:rsidR="00001EC2" w:rsidRPr="0072115E" w:rsidRDefault="00001EC2" w:rsidP="00352F72">
            <w:pPr>
              <w:spacing w:line="276" w:lineRule="auto"/>
              <w:rPr>
                <w:rFonts w:ascii="Arial" w:hAnsi="Arial" w:cs="Arial"/>
                <w:lang w:val="lt-LT"/>
              </w:rPr>
            </w:pPr>
            <w:r w:rsidRPr="008A2646">
              <w:rPr>
                <w:rFonts w:ascii="Arial" w:hAnsi="Arial"/>
                <w:sz w:val="13"/>
                <w:lang w:val="lt-LT"/>
              </w:rPr>
              <w:t>Kelias-Privažiavimo kelias 0,260 km m., unik. 4400-6770-7548, Trušelių k. Agilos g.</w:t>
            </w:r>
          </w:p>
        </w:tc>
        <w:tc>
          <w:tcPr>
            <w:tcW w:w="1190" w:type="dxa"/>
            <w:vAlign w:val="center"/>
          </w:tcPr>
          <w:p w14:paraId="44D162E6" w14:textId="5C1FBFF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014442</w:t>
            </w:r>
          </w:p>
        </w:tc>
        <w:tc>
          <w:tcPr>
            <w:tcW w:w="1474" w:type="dxa"/>
            <w:vAlign w:val="center"/>
          </w:tcPr>
          <w:p w14:paraId="2FCBE819" w14:textId="49140FF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4400-6770-7548</w:t>
            </w:r>
          </w:p>
        </w:tc>
        <w:tc>
          <w:tcPr>
            <w:tcW w:w="2494" w:type="dxa"/>
            <w:vAlign w:val="center"/>
          </w:tcPr>
          <w:p w14:paraId="3C93D90E" w14:textId="20D29678" w:rsidR="00001EC2" w:rsidRPr="0072115E" w:rsidRDefault="00001EC2" w:rsidP="00352F72">
            <w:pPr>
              <w:spacing w:line="276" w:lineRule="auto"/>
              <w:rPr>
                <w:rFonts w:ascii="Arial" w:hAnsi="Arial" w:cs="Arial"/>
                <w:lang w:val="lt-LT"/>
              </w:rPr>
            </w:pPr>
            <w:r w:rsidRPr="008A2646">
              <w:rPr>
                <w:rFonts w:ascii="Arial" w:hAnsi="Arial"/>
                <w:sz w:val="13"/>
                <w:lang w:val="lt-LT"/>
              </w:rPr>
              <w:t>Infrastruktūros statiniai</w:t>
            </w:r>
          </w:p>
        </w:tc>
        <w:tc>
          <w:tcPr>
            <w:tcW w:w="1701" w:type="dxa"/>
            <w:gridSpan w:val="2"/>
            <w:vAlign w:val="center"/>
          </w:tcPr>
          <w:p w14:paraId="0EFABCFD" w14:textId="2D55C56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379 685,90</w:t>
            </w:r>
          </w:p>
        </w:tc>
        <w:tc>
          <w:tcPr>
            <w:tcW w:w="1701" w:type="dxa"/>
            <w:gridSpan w:val="2"/>
            <w:vAlign w:val="center"/>
          </w:tcPr>
          <w:p w14:paraId="4430F3A7" w14:textId="1F82D24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15 820,22</w:t>
            </w:r>
          </w:p>
        </w:tc>
        <w:tc>
          <w:tcPr>
            <w:tcW w:w="1701" w:type="dxa"/>
            <w:gridSpan w:val="2"/>
            <w:vAlign w:val="center"/>
          </w:tcPr>
          <w:p w14:paraId="25001AEC" w14:textId="5781FD7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363 865,68</w:t>
            </w:r>
          </w:p>
        </w:tc>
      </w:tr>
      <w:tr w:rsidR="00001EC2" w:rsidRPr="0072115E" w14:paraId="65F32ADC" w14:textId="77777777" w:rsidTr="00001EC2">
        <w:trPr>
          <w:gridAfter w:val="1"/>
          <w:wAfter w:w="6" w:type="dxa"/>
          <w:jc w:val="center"/>
        </w:trPr>
        <w:tc>
          <w:tcPr>
            <w:tcW w:w="567" w:type="dxa"/>
            <w:vAlign w:val="center"/>
          </w:tcPr>
          <w:p w14:paraId="25E70E5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33</w:t>
            </w:r>
          </w:p>
        </w:tc>
        <w:tc>
          <w:tcPr>
            <w:tcW w:w="4248" w:type="dxa"/>
            <w:vAlign w:val="center"/>
          </w:tcPr>
          <w:p w14:paraId="2C1CEF13" w14:textId="62C57779" w:rsidR="00001EC2" w:rsidRPr="0072115E" w:rsidRDefault="00001EC2" w:rsidP="00352F72">
            <w:pPr>
              <w:spacing w:line="276" w:lineRule="auto"/>
              <w:rPr>
                <w:rFonts w:ascii="Arial" w:hAnsi="Arial" w:cs="Arial"/>
                <w:lang w:val="lt-LT"/>
              </w:rPr>
            </w:pPr>
            <w:r w:rsidRPr="008A2646">
              <w:rPr>
                <w:rFonts w:ascii="Arial" w:hAnsi="Arial"/>
                <w:sz w:val="13"/>
                <w:lang w:val="lt-LT"/>
              </w:rPr>
              <w:t>Salės bendro įgarsinimo įranga</w:t>
            </w:r>
          </w:p>
        </w:tc>
        <w:tc>
          <w:tcPr>
            <w:tcW w:w="1190" w:type="dxa"/>
            <w:vAlign w:val="center"/>
          </w:tcPr>
          <w:p w14:paraId="6D0C87D6" w14:textId="30A79E5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0109670</w:t>
            </w:r>
          </w:p>
        </w:tc>
        <w:tc>
          <w:tcPr>
            <w:tcW w:w="1474" w:type="dxa"/>
            <w:vAlign w:val="center"/>
          </w:tcPr>
          <w:p w14:paraId="14C4181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1DC6A24" w14:textId="29688525"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3FE0CDBB" w14:textId="11091C3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4 840,00</w:t>
            </w:r>
          </w:p>
        </w:tc>
        <w:tc>
          <w:tcPr>
            <w:tcW w:w="1701" w:type="dxa"/>
            <w:gridSpan w:val="2"/>
            <w:vAlign w:val="center"/>
          </w:tcPr>
          <w:p w14:paraId="2E4152EE" w14:textId="258DB51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672,21</w:t>
            </w:r>
          </w:p>
        </w:tc>
        <w:tc>
          <w:tcPr>
            <w:tcW w:w="1701" w:type="dxa"/>
            <w:gridSpan w:val="2"/>
            <w:vAlign w:val="center"/>
          </w:tcPr>
          <w:p w14:paraId="1B173FB1" w14:textId="64B8108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4 167,79</w:t>
            </w:r>
          </w:p>
        </w:tc>
      </w:tr>
      <w:tr w:rsidR="00001EC2" w:rsidRPr="0072115E" w14:paraId="4520B339" w14:textId="77777777" w:rsidTr="00001EC2">
        <w:trPr>
          <w:gridAfter w:val="1"/>
          <w:wAfter w:w="6" w:type="dxa"/>
          <w:jc w:val="center"/>
        </w:trPr>
        <w:tc>
          <w:tcPr>
            <w:tcW w:w="567" w:type="dxa"/>
            <w:vAlign w:val="center"/>
          </w:tcPr>
          <w:p w14:paraId="3CC037A7"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34</w:t>
            </w:r>
          </w:p>
        </w:tc>
        <w:tc>
          <w:tcPr>
            <w:tcW w:w="4248" w:type="dxa"/>
            <w:vAlign w:val="center"/>
          </w:tcPr>
          <w:p w14:paraId="3523D391" w14:textId="655DABC4" w:rsidR="00001EC2" w:rsidRPr="0072115E" w:rsidRDefault="00001EC2" w:rsidP="00352F72">
            <w:pPr>
              <w:spacing w:line="276" w:lineRule="auto"/>
              <w:rPr>
                <w:rFonts w:ascii="Arial" w:hAnsi="Arial" w:cs="Arial"/>
                <w:lang w:val="lt-LT"/>
              </w:rPr>
            </w:pPr>
            <w:r w:rsidRPr="008A2646">
              <w:rPr>
                <w:rFonts w:ascii="Arial" w:hAnsi="Arial"/>
                <w:sz w:val="13"/>
                <w:lang w:val="lt-LT"/>
              </w:rPr>
              <w:t>Salės apšvietimo įranga</w:t>
            </w:r>
          </w:p>
        </w:tc>
        <w:tc>
          <w:tcPr>
            <w:tcW w:w="1190" w:type="dxa"/>
            <w:vAlign w:val="center"/>
          </w:tcPr>
          <w:p w14:paraId="3A78299C" w14:textId="120F9F60"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0109671</w:t>
            </w:r>
          </w:p>
        </w:tc>
        <w:tc>
          <w:tcPr>
            <w:tcW w:w="1474" w:type="dxa"/>
            <w:vAlign w:val="center"/>
          </w:tcPr>
          <w:p w14:paraId="2EE1078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9EADFA6" w14:textId="5377055D"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1292A4B8" w14:textId="10413925"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4 840,00</w:t>
            </w:r>
          </w:p>
        </w:tc>
        <w:tc>
          <w:tcPr>
            <w:tcW w:w="1701" w:type="dxa"/>
            <w:gridSpan w:val="2"/>
            <w:vAlign w:val="center"/>
          </w:tcPr>
          <w:p w14:paraId="1EC5F047" w14:textId="1801880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672,21</w:t>
            </w:r>
          </w:p>
        </w:tc>
        <w:tc>
          <w:tcPr>
            <w:tcW w:w="1701" w:type="dxa"/>
            <w:gridSpan w:val="2"/>
            <w:vAlign w:val="center"/>
          </w:tcPr>
          <w:p w14:paraId="2A9F8792" w14:textId="6E0B03C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4 167,79</w:t>
            </w:r>
          </w:p>
        </w:tc>
      </w:tr>
      <w:tr w:rsidR="00001EC2" w:rsidRPr="0072115E" w14:paraId="06408909" w14:textId="77777777" w:rsidTr="00001EC2">
        <w:trPr>
          <w:gridAfter w:val="1"/>
          <w:wAfter w:w="6" w:type="dxa"/>
          <w:jc w:val="center"/>
        </w:trPr>
        <w:tc>
          <w:tcPr>
            <w:tcW w:w="567" w:type="dxa"/>
            <w:vAlign w:val="center"/>
          </w:tcPr>
          <w:p w14:paraId="12885A9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35</w:t>
            </w:r>
          </w:p>
        </w:tc>
        <w:tc>
          <w:tcPr>
            <w:tcW w:w="4248" w:type="dxa"/>
            <w:vAlign w:val="center"/>
          </w:tcPr>
          <w:p w14:paraId="140908C3" w14:textId="7CA18DD6" w:rsidR="00001EC2" w:rsidRPr="0072115E" w:rsidRDefault="00001EC2" w:rsidP="00352F72">
            <w:pPr>
              <w:spacing w:line="276" w:lineRule="auto"/>
              <w:rPr>
                <w:rFonts w:ascii="Arial" w:hAnsi="Arial" w:cs="Arial"/>
                <w:lang w:val="lt-LT"/>
              </w:rPr>
            </w:pPr>
            <w:r w:rsidRPr="008A2646">
              <w:rPr>
                <w:rFonts w:ascii="Arial" w:hAnsi="Arial"/>
                <w:sz w:val="13"/>
                <w:lang w:val="lt-LT"/>
              </w:rPr>
              <w:t>Kilnojama garso įranga</w:t>
            </w:r>
          </w:p>
        </w:tc>
        <w:tc>
          <w:tcPr>
            <w:tcW w:w="1190" w:type="dxa"/>
            <w:vAlign w:val="center"/>
          </w:tcPr>
          <w:p w14:paraId="39A1DE82" w14:textId="7A88FFC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0109672</w:t>
            </w:r>
          </w:p>
        </w:tc>
        <w:tc>
          <w:tcPr>
            <w:tcW w:w="1474" w:type="dxa"/>
            <w:vAlign w:val="center"/>
          </w:tcPr>
          <w:p w14:paraId="11E1E783"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27B4E9B" w14:textId="1473536B"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6F8344C1" w14:textId="5B6A7AC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10 890,00</w:t>
            </w:r>
          </w:p>
        </w:tc>
        <w:tc>
          <w:tcPr>
            <w:tcW w:w="1701" w:type="dxa"/>
            <w:gridSpan w:val="2"/>
            <w:vAlign w:val="center"/>
          </w:tcPr>
          <w:p w14:paraId="19F1A603" w14:textId="4E40ED1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1 512,50</w:t>
            </w:r>
          </w:p>
        </w:tc>
        <w:tc>
          <w:tcPr>
            <w:tcW w:w="1701" w:type="dxa"/>
            <w:gridSpan w:val="2"/>
            <w:vAlign w:val="center"/>
          </w:tcPr>
          <w:p w14:paraId="667A8B57" w14:textId="3051F83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9 377,50</w:t>
            </w:r>
          </w:p>
        </w:tc>
      </w:tr>
      <w:tr w:rsidR="00001EC2" w:rsidRPr="0072115E" w14:paraId="0B946F2E" w14:textId="77777777" w:rsidTr="00001EC2">
        <w:trPr>
          <w:gridAfter w:val="1"/>
          <w:wAfter w:w="6" w:type="dxa"/>
          <w:jc w:val="center"/>
        </w:trPr>
        <w:tc>
          <w:tcPr>
            <w:tcW w:w="567" w:type="dxa"/>
            <w:vAlign w:val="center"/>
          </w:tcPr>
          <w:p w14:paraId="74D5DE7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36</w:t>
            </w:r>
          </w:p>
        </w:tc>
        <w:tc>
          <w:tcPr>
            <w:tcW w:w="4248" w:type="dxa"/>
            <w:vAlign w:val="center"/>
          </w:tcPr>
          <w:p w14:paraId="4BC50813" w14:textId="7D9F6D2C" w:rsidR="00001EC2" w:rsidRPr="0072115E" w:rsidRDefault="00001EC2" w:rsidP="00352F72">
            <w:pPr>
              <w:spacing w:line="276" w:lineRule="auto"/>
              <w:rPr>
                <w:rFonts w:ascii="Arial" w:hAnsi="Arial" w:cs="Arial"/>
                <w:lang w:val="lt-LT"/>
              </w:rPr>
            </w:pPr>
            <w:r w:rsidRPr="008A2646">
              <w:rPr>
                <w:rFonts w:ascii="Arial" w:hAnsi="Arial"/>
                <w:sz w:val="13"/>
                <w:lang w:val="lt-LT"/>
              </w:rPr>
              <w:t>Draperija (užuolaidos)</w:t>
            </w:r>
          </w:p>
        </w:tc>
        <w:tc>
          <w:tcPr>
            <w:tcW w:w="1190" w:type="dxa"/>
            <w:vAlign w:val="center"/>
          </w:tcPr>
          <w:p w14:paraId="60D39040" w14:textId="020BD45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0109673</w:t>
            </w:r>
          </w:p>
        </w:tc>
        <w:tc>
          <w:tcPr>
            <w:tcW w:w="1474" w:type="dxa"/>
            <w:vAlign w:val="center"/>
          </w:tcPr>
          <w:p w14:paraId="2F51CECD"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077695C" w14:textId="34C414F1"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3011D4ED" w14:textId="5E4FB11A"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9 075,00</w:t>
            </w:r>
          </w:p>
        </w:tc>
        <w:tc>
          <w:tcPr>
            <w:tcW w:w="1701" w:type="dxa"/>
            <w:gridSpan w:val="2"/>
            <w:vAlign w:val="center"/>
          </w:tcPr>
          <w:p w14:paraId="37224E28" w14:textId="5E61573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1 260,41</w:t>
            </w:r>
          </w:p>
        </w:tc>
        <w:tc>
          <w:tcPr>
            <w:tcW w:w="1701" w:type="dxa"/>
            <w:gridSpan w:val="2"/>
            <w:vAlign w:val="center"/>
          </w:tcPr>
          <w:p w14:paraId="3A1D2801" w14:textId="697C6BF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7 814,59</w:t>
            </w:r>
          </w:p>
        </w:tc>
      </w:tr>
      <w:tr w:rsidR="00001EC2" w:rsidRPr="0072115E" w14:paraId="599BC6A6" w14:textId="77777777" w:rsidTr="00001EC2">
        <w:trPr>
          <w:gridAfter w:val="1"/>
          <w:wAfter w:w="6" w:type="dxa"/>
          <w:jc w:val="center"/>
        </w:trPr>
        <w:tc>
          <w:tcPr>
            <w:tcW w:w="567" w:type="dxa"/>
            <w:vAlign w:val="center"/>
          </w:tcPr>
          <w:p w14:paraId="5879EFC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37</w:t>
            </w:r>
          </w:p>
        </w:tc>
        <w:tc>
          <w:tcPr>
            <w:tcW w:w="4248" w:type="dxa"/>
            <w:vAlign w:val="center"/>
          </w:tcPr>
          <w:p w14:paraId="58EFBA38" w14:textId="751F0D88"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7FC7E0E3" w14:textId="7E9C3050"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0109674</w:t>
            </w:r>
          </w:p>
        </w:tc>
        <w:tc>
          <w:tcPr>
            <w:tcW w:w="1474" w:type="dxa"/>
            <w:vAlign w:val="center"/>
          </w:tcPr>
          <w:p w14:paraId="320B6FE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BD0F277" w14:textId="31183809"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19F2C19C" w14:textId="3CFFC72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10FA3340" w14:textId="19FFCA2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698CCCDA" w14:textId="48AFDD3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5ADF44BA" w14:textId="77777777" w:rsidTr="00001EC2">
        <w:trPr>
          <w:gridAfter w:val="1"/>
          <w:wAfter w:w="6" w:type="dxa"/>
          <w:jc w:val="center"/>
        </w:trPr>
        <w:tc>
          <w:tcPr>
            <w:tcW w:w="567" w:type="dxa"/>
            <w:vAlign w:val="center"/>
          </w:tcPr>
          <w:p w14:paraId="4820A70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38</w:t>
            </w:r>
          </w:p>
        </w:tc>
        <w:tc>
          <w:tcPr>
            <w:tcW w:w="4248" w:type="dxa"/>
            <w:vAlign w:val="center"/>
          </w:tcPr>
          <w:p w14:paraId="27B4470E" w14:textId="61266B4F"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4A16AE90" w14:textId="196D6FC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0109675</w:t>
            </w:r>
          </w:p>
        </w:tc>
        <w:tc>
          <w:tcPr>
            <w:tcW w:w="1474" w:type="dxa"/>
            <w:vAlign w:val="center"/>
          </w:tcPr>
          <w:p w14:paraId="6333B94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257D95E" w14:textId="4485C03F"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0F3ADFAA" w14:textId="0B9A036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60A3418A" w14:textId="3C7A97E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72164197" w14:textId="176CCFE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66ADE337" w14:textId="77777777" w:rsidTr="00001EC2">
        <w:trPr>
          <w:gridAfter w:val="1"/>
          <w:wAfter w:w="6" w:type="dxa"/>
          <w:jc w:val="center"/>
        </w:trPr>
        <w:tc>
          <w:tcPr>
            <w:tcW w:w="567" w:type="dxa"/>
            <w:vAlign w:val="center"/>
          </w:tcPr>
          <w:p w14:paraId="425C6B9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39</w:t>
            </w:r>
          </w:p>
        </w:tc>
        <w:tc>
          <w:tcPr>
            <w:tcW w:w="4248" w:type="dxa"/>
            <w:vAlign w:val="center"/>
          </w:tcPr>
          <w:p w14:paraId="6E9929EB" w14:textId="264A0547"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04EA0BF1" w14:textId="5DA62A1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0109676</w:t>
            </w:r>
          </w:p>
        </w:tc>
        <w:tc>
          <w:tcPr>
            <w:tcW w:w="1474" w:type="dxa"/>
            <w:vAlign w:val="center"/>
          </w:tcPr>
          <w:p w14:paraId="21D8E1DD"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85D8F70" w14:textId="4841A50A"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58547F59" w14:textId="5DC4572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3CA653FF" w14:textId="5D7D758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53F12F3C" w14:textId="3545A02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63152DC5" w14:textId="77777777" w:rsidTr="00001EC2">
        <w:trPr>
          <w:gridAfter w:val="1"/>
          <w:wAfter w:w="6" w:type="dxa"/>
          <w:jc w:val="center"/>
        </w:trPr>
        <w:tc>
          <w:tcPr>
            <w:tcW w:w="567" w:type="dxa"/>
            <w:vAlign w:val="center"/>
          </w:tcPr>
          <w:p w14:paraId="37F2ADB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40</w:t>
            </w:r>
          </w:p>
        </w:tc>
        <w:tc>
          <w:tcPr>
            <w:tcW w:w="4248" w:type="dxa"/>
            <w:vAlign w:val="center"/>
          </w:tcPr>
          <w:p w14:paraId="73FE2AAD" w14:textId="49FE8541"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78B824B5" w14:textId="0970F40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0109677</w:t>
            </w:r>
          </w:p>
        </w:tc>
        <w:tc>
          <w:tcPr>
            <w:tcW w:w="1474" w:type="dxa"/>
            <w:vAlign w:val="center"/>
          </w:tcPr>
          <w:p w14:paraId="4B652951"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2EEE21E" w14:textId="7EBD3207"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21655CA3" w14:textId="043A06D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489F947C" w14:textId="65C3FC3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2D103D87" w14:textId="16D7793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72DBE1AF" w14:textId="77777777" w:rsidTr="00001EC2">
        <w:trPr>
          <w:gridAfter w:val="1"/>
          <w:wAfter w:w="6" w:type="dxa"/>
          <w:jc w:val="center"/>
        </w:trPr>
        <w:tc>
          <w:tcPr>
            <w:tcW w:w="567" w:type="dxa"/>
            <w:vAlign w:val="center"/>
          </w:tcPr>
          <w:p w14:paraId="3E89D49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41</w:t>
            </w:r>
          </w:p>
        </w:tc>
        <w:tc>
          <w:tcPr>
            <w:tcW w:w="4248" w:type="dxa"/>
            <w:vAlign w:val="center"/>
          </w:tcPr>
          <w:p w14:paraId="48AD0ED4" w14:textId="56B2974E"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321EA56C" w14:textId="2F607C2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0109678</w:t>
            </w:r>
          </w:p>
        </w:tc>
        <w:tc>
          <w:tcPr>
            <w:tcW w:w="1474" w:type="dxa"/>
            <w:vAlign w:val="center"/>
          </w:tcPr>
          <w:p w14:paraId="5CBCE1DF"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5320658" w14:textId="3735A745"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7B2A521B" w14:textId="6F1C27F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219CC47B" w14:textId="3643E05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162A611A" w14:textId="16A7EAE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3C8EBCA1" w14:textId="77777777" w:rsidTr="00001EC2">
        <w:trPr>
          <w:gridAfter w:val="1"/>
          <w:wAfter w:w="6" w:type="dxa"/>
          <w:jc w:val="center"/>
        </w:trPr>
        <w:tc>
          <w:tcPr>
            <w:tcW w:w="567" w:type="dxa"/>
            <w:vAlign w:val="center"/>
          </w:tcPr>
          <w:p w14:paraId="786DDC1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42</w:t>
            </w:r>
          </w:p>
        </w:tc>
        <w:tc>
          <w:tcPr>
            <w:tcW w:w="4248" w:type="dxa"/>
            <w:vAlign w:val="center"/>
          </w:tcPr>
          <w:p w14:paraId="29A1B015" w14:textId="7B3E7003"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3AECD8FD" w14:textId="5875809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0109679</w:t>
            </w:r>
          </w:p>
        </w:tc>
        <w:tc>
          <w:tcPr>
            <w:tcW w:w="1474" w:type="dxa"/>
            <w:vAlign w:val="center"/>
          </w:tcPr>
          <w:p w14:paraId="2B4D4711"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EAC12E5" w14:textId="5FCE1E47"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3A5DAC1D" w14:textId="38EBD05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36A0B4F8" w14:textId="5C7F4A1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4E4B5F2A" w14:textId="32556FB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31AEDAE3" w14:textId="77777777" w:rsidTr="00001EC2">
        <w:trPr>
          <w:gridAfter w:val="1"/>
          <w:wAfter w:w="6" w:type="dxa"/>
          <w:jc w:val="center"/>
        </w:trPr>
        <w:tc>
          <w:tcPr>
            <w:tcW w:w="567" w:type="dxa"/>
            <w:vAlign w:val="center"/>
          </w:tcPr>
          <w:p w14:paraId="4AE7355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43</w:t>
            </w:r>
          </w:p>
        </w:tc>
        <w:tc>
          <w:tcPr>
            <w:tcW w:w="4248" w:type="dxa"/>
            <w:vAlign w:val="center"/>
          </w:tcPr>
          <w:p w14:paraId="22F5538C" w14:textId="4D75D99E"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3892E3A6" w14:textId="1FFB80F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0109680</w:t>
            </w:r>
          </w:p>
        </w:tc>
        <w:tc>
          <w:tcPr>
            <w:tcW w:w="1474" w:type="dxa"/>
            <w:vAlign w:val="center"/>
          </w:tcPr>
          <w:p w14:paraId="76341D3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8518C84" w14:textId="480F444B"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7B886D01" w14:textId="1D3C87B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3BCAC363" w14:textId="4DEE23E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6CB688E6" w14:textId="0005773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7F69F74C" w14:textId="77777777" w:rsidTr="00001EC2">
        <w:trPr>
          <w:gridAfter w:val="1"/>
          <w:wAfter w:w="6" w:type="dxa"/>
          <w:jc w:val="center"/>
        </w:trPr>
        <w:tc>
          <w:tcPr>
            <w:tcW w:w="567" w:type="dxa"/>
            <w:vAlign w:val="center"/>
          </w:tcPr>
          <w:p w14:paraId="1C100FB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44</w:t>
            </w:r>
          </w:p>
        </w:tc>
        <w:tc>
          <w:tcPr>
            <w:tcW w:w="4248" w:type="dxa"/>
            <w:vAlign w:val="center"/>
          </w:tcPr>
          <w:p w14:paraId="2F37530B" w14:textId="69EF0DC1"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7879A0FD" w14:textId="0A059B62"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0109681</w:t>
            </w:r>
          </w:p>
        </w:tc>
        <w:tc>
          <w:tcPr>
            <w:tcW w:w="1474" w:type="dxa"/>
            <w:vAlign w:val="center"/>
          </w:tcPr>
          <w:p w14:paraId="6D21FB8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BBA456D" w14:textId="2CF4AAA5"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44063E0A" w14:textId="4C19CF8A"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3E86DE80" w14:textId="2FE26FB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5712984F" w14:textId="21C8115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37CF4087" w14:textId="77777777" w:rsidTr="00001EC2">
        <w:trPr>
          <w:gridAfter w:val="1"/>
          <w:wAfter w:w="6" w:type="dxa"/>
          <w:jc w:val="center"/>
        </w:trPr>
        <w:tc>
          <w:tcPr>
            <w:tcW w:w="567" w:type="dxa"/>
            <w:vAlign w:val="center"/>
          </w:tcPr>
          <w:p w14:paraId="1F410E5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45</w:t>
            </w:r>
          </w:p>
        </w:tc>
        <w:tc>
          <w:tcPr>
            <w:tcW w:w="4248" w:type="dxa"/>
            <w:vAlign w:val="center"/>
          </w:tcPr>
          <w:p w14:paraId="1DCF7FC3" w14:textId="4EC9CC58"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3C652E1D" w14:textId="5C1E523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0109682</w:t>
            </w:r>
          </w:p>
        </w:tc>
        <w:tc>
          <w:tcPr>
            <w:tcW w:w="1474" w:type="dxa"/>
            <w:vAlign w:val="center"/>
          </w:tcPr>
          <w:p w14:paraId="10A6D2F3"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AF76188" w14:textId="7AF0A06B"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2F659385" w14:textId="50DD113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66D92B8F" w14:textId="6106684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3468E969" w14:textId="1072F44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50160332" w14:textId="77777777" w:rsidTr="00001EC2">
        <w:trPr>
          <w:gridAfter w:val="1"/>
          <w:wAfter w:w="6" w:type="dxa"/>
          <w:jc w:val="center"/>
        </w:trPr>
        <w:tc>
          <w:tcPr>
            <w:tcW w:w="567" w:type="dxa"/>
            <w:vAlign w:val="center"/>
          </w:tcPr>
          <w:p w14:paraId="24EB5DA7"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46</w:t>
            </w:r>
          </w:p>
        </w:tc>
        <w:tc>
          <w:tcPr>
            <w:tcW w:w="4248" w:type="dxa"/>
            <w:vAlign w:val="center"/>
          </w:tcPr>
          <w:p w14:paraId="747484A4" w14:textId="54B250F2"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35117187" w14:textId="1F70A7F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0109683</w:t>
            </w:r>
          </w:p>
        </w:tc>
        <w:tc>
          <w:tcPr>
            <w:tcW w:w="1474" w:type="dxa"/>
            <w:vAlign w:val="center"/>
          </w:tcPr>
          <w:p w14:paraId="793D1BE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863B71F" w14:textId="5D2151C5"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6474EA37" w14:textId="6CE0A8C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744A2488" w14:textId="3275037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5B686C77" w14:textId="51F7E8E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4B36BDB3" w14:textId="77777777" w:rsidTr="00001EC2">
        <w:trPr>
          <w:gridAfter w:val="1"/>
          <w:wAfter w:w="6" w:type="dxa"/>
          <w:jc w:val="center"/>
        </w:trPr>
        <w:tc>
          <w:tcPr>
            <w:tcW w:w="567" w:type="dxa"/>
            <w:vAlign w:val="center"/>
          </w:tcPr>
          <w:p w14:paraId="7785799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47</w:t>
            </w:r>
          </w:p>
        </w:tc>
        <w:tc>
          <w:tcPr>
            <w:tcW w:w="4248" w:type="dxa"/>
            <w:vAlign w:val="center"/>
          </w:tcPr>
          <w:p w14:paraId="569598CD" w14:textId="06D603E7"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4413C451" w14:textId="1D4F73D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0109684</w:t>
            </w:r>
          </w:p>
        </w:tc>
        <w:tc>
          <w:tcPr>
            <w:tcW w:w="1474" w:type="dxa"/>
            <w:vAlign w:val="center"/>
          </w:tcPr>
          <w:p w14:paraId="455F3B1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16A5E6E" w14:textId="1189DAF5"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18B59EF2" w14:textId="064A065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0A9F5C7F" w14:textId="529A7D9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1EAC188E" w14:textId="0DEEFD5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53C0C600" w14:textId="77777777" w:rsidTr="00001EC2">
        <w:trPr>
          <w:gridAfter w:val="1"/>
          <w:wAfter w:w="6" w:type="dxa"/>
          <w:jc w:val="center"/>
        </w:trPr>
        <w:tc>
          <w:tcPr>
            <w:tcW w:w="567" w:type="dxa"/>
            <w:vAlign w:val="center"/>
          </w:tcPr>
          <w:p w14:paraId="0E186C2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48</w:t>
            </w:r>
          </w:p>
        </w:tc>
        <w:tc>
          <w:tcPr>
            <w:tcW w:w="4248" w:type="dxa"/>
            <w:vAlign w:val="center"/>
          </w:tcPr>
          <w:p w14:paraId="59F8B0E9" w14:textId="1AFC8FE4"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34A7B7B5" w14:textId="48E6988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0109685</w:t>
            </w:r>
          </w:p>
        </w:tc>
        <w:tc>
          <w:tcPr>
            <w:tcW w:w="1474" w:type="dxa"/>
            <w:vAlign w:val="center"/>
          </w:tcPr>
          <w:p w14:paraId="213F652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8189789" w14:textId="21A6C568"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027A1ABF" w14:textId="31607BF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2160B8CD" w14:textId="7D87F36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169E58C9" w14:textId="0291D29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04465093" w14:textId="77777777" w:rsidTr="00001EC2">
        <w:trPr>
          <w:gridAfter w:val="1"/>
          <w:wAfter w:w="6" w:type="dxa"/>
          <w:jc w:val="center"/>
        </w:trPr>
        <w:tc>
          <w:tcPr>
            <w:tcW w:w="567" w:type="dxa"/>
            <w:vAlign w:val="center"/>
          </w:tcPr>
          <w:p w14:paraId="2578C39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49</w:t>
            </w:r>
          </w:p>
        </w:tc>
        <w:tc>
          <w:tcPr>
            <w:tcW w:w="4248" w:type="dxa"/>
            <w:vAlign w:val="center"/>
          </w:tcPr>
          <w:p w14:paraId="24F37C27" w14:textId="66F02CB8"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2BEE9BEB" w14:textId="74705F4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0109686</w:t>
            </w:r>
          </w:p>
        </w:tc>
        <w:tc>
          <w:tcPr>
            <w:tcW w:w="1474" w:type="dxa"/>
            <w:vAlign w:val="center"/>
          </w:tcPr>
          <w:p w14:paraId="7BE03F3D"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4E70231" w14:textId="14BAF09C"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0D4BF589" w14:textId="2B9ADD4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3617332E" w14:textId="7FB5273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33133E35" w14:textId="33AD115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2F9F9611" w14:textId="77777777" w:rsidTr="00001EC2">
        <w:trPr>
          <w:gridAfter w:val="1"/>
          <w:wAfter w:w="6" w:type="dxa"/>
          <w:jc w:val="center"/>
        </w:trPr>
        <w:tc>
          <w:tcPr>
            <w:tcW w:w="567" w:type="dxa"/>
            <w:vAlign w:val="center"/>
          </w:tcPr>
          <w:p w14:paraId="188DB84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50</w:t>
            </w:r>
          </w:p>
        </w:tc>
        <w:tc>
          <w:tcPr>
            <w:tcW w:w="4248" w:type="dxa"/>
            <w:vAlign w:val="center"/>
          </w:tcPr>
          <w:p w14:paraId="0FE40B7C" w14:textId="52FFD313"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3A995FA6" w14:textId="3EB5541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0109687</w:t>
            </w:r>
          </w:p>
        </w:tc>
        <w:tc>
          <w:tcPr>
            <w:tcW w:w="1474" w:type="dxa"/>
            <w:vAlign w:val="center"/>
          </w:tcPr>
          <w:p w14:paraId="28F747B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186D3E1" w14:textId="43F000A5"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1C7B3283" w14:textId="1155A56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3D4D81EA" w14:textId="6EF0CF1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617DBBEE" w14:textId="1E2222A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36CE1D83" w14:textId="77777777" w:rsidTr="00001EC2">
        <w:trPr>
          <w:gridAfter w:val="1"/>
          <w:wAfter w:w="6" w:type="dxa"/>
          <w:jc w:val="center"/>
        </w:trPr>
        <w:tc>
          <w:tcPr>
            <w:tcW w:w="567" w:type="dxa"/>
            <w:vAlign w:val="center"/>
          </w:tcPr>
          <w:p w14:paraId="184CE6A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51</w:t>
            </w:r>
          </w:p>
        </w:tc>
        <w:tc>
          <w:tcPr>
            <w:tcW w:w="4248" w:type="dxa"/>
            <w:vAlign w:val="center"/>
          </w:tcPr>
          <w:p w14:paraId="5938DA99" w14:textId="601251BB"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7527022F" w14:textId="6E296FA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0109688</w:t>
            </w:r>
          </w:p>
        </w:tc>
        <w:tc>
          <w:tcPr>
            <w:tcW w:w="1474" w:type="dxa"/>
            <w:vAlign w:val="center"/>
          </w:tcPr>
          <w:p w14:paraId="748BC6C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15583F4" w14:textId="707D8B3A"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38B40261" w14:textId="6105640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6CCC1BCD" w14:textId="50BB193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6D537C22" w14:textId="6CE1110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6BFDFDDB" w14:textId="77777777" w:rsidTr="00001EC2">
        <w:trPr>
          <w:gridAfter w:val="1"/>
          <w:wAfter w:w="6" w:type="dxa"/>
          <w:jc w:val="center"/>
        </w:trPr>
        <w:tc>
          <w:tcPr>
            <w:tcW w:w="567" w:type="dxa"/>
            <w:vAlign w:val="center"/>
          </w:tcPr>
          <w:p w14:paraId="1C4EF97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52</w:t>
            </w:r>
          </w:p>
        </w:tc>
        <w:tc>
          <w:tcPr>
            <w:tcW w:w="4248" w:type="dxa"/>
            <w:vAlign w:val="center"/>
          </w:tcPr>
          <w:p w14:paraId="1CC61484" w14:textId="398E3F74"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760DD934" w14:textId="266A88A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0109689</w:t>
            </w:r>
          </w:p>
        </w:tc>
        <w:tc>
          <w:tcPr>
            <w:tcW w:w="1474" w:type="dxa"/>
            <w:vAlign w:val="center"/>
          </w:tcPr>
          <w:p w14:paraId="0C52842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4A45AC7" w14:textId="505FFF7B"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403B6E3E" w14:textId="53F5FAB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43011438" w14:textId="5AACD3C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1B717E10" w14:textId="6D4F487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6BC3879F" w14:textId="77777777" w:rsidTr="00001EC2">
        <w:trPr>
          <w:gridAfter w:val="1"/>
          <w:wAfter w:w="6" w:type="dxa"/>
          <w:jc w:val="center"/>
        </w:trPr>
        <w:tc>
          <w:tcPr>
            <w:tcW w:w="567" w:type="dxa"/>
            <w:vAlign w:val="center"/>
          </w:tcPr>
          <w:p w14:paraId="0A00B6C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53</w:t>
            </w:r>
          </w:p>
        </w:tc>
        <w:tc>
          <w:tcPr>
            <w:tcW w:w="4248" w:type="dxa"/>
            <w:vAlign w:val="center"/>
          </w:tcPr>
          <w:p w14:paraId="58714384" w14:textId="454F6516"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0C37FA85" w14:textId="39781AA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0109690</w:t>
            </w:r>
          </w:p>
        </w:tc>
        <w:tc>
          <w:tcPr>
            <w:tcW w:w="1474" w:type="dxa"/>
            <w:vAlign w:val="center"/>
          </w:tcPr>
          <w:p w14:paraId="5A927271"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F3D46BF" w14:textId="56F4C65E"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2CCFE43B" w14:textId="2BE10CE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3E7372EA" w14:textId="27C58EA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6E0C5FC9" w14:textId="1663F7F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5A6C82BC" w14:textId="77777777" w:rsidTr="00001EC2">
        <w:trPr>
          <w:gridAfter w:val="1"/>
          <w:wAfter w:w="6" w:type="dxa"/>
          <w:jc w:val="center"/>
        </w:trPr>
        <w:tc>
          <w:tcPr>
            <w:tcW w:w="567" w:type="dxa"/>
            <w:vAlign w:val="center"/>
          </w:tcPr>
          <w:p w14:paraId="4736C44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54</w:t>
            </w:r>
          </w:p>
        </w:tc>
        <w:tc>
          <w:tcPr>
            <w:tcW w:w="4248" w:type="dxa"/>
            <w:vAlign w:val="center"/>
          </w:tcPr>
          <w:p w14:paraId="1B152985" w14:textId="1F36634B"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15E6969B" w14:textId="083F5F1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0109691</w:t>
            </w:r>
          </w:p>
        </w:tc>
        <w:tc>
          <w:tcPr>
            <w:tcW w:w="1474" w:type="dxa"/>
            <w:vAlign w:val="center"/>
          </w:tcPr>
          <w:p w14:paraId="4A2C7021"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5D68831" w14:textId="27E36DE7"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3233905A" w14:textId="10196DD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7F358A48" w14:textId="3CA4257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4406F833" w14:textId="02B62BF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46024C04" w14:textId="77777777" w:rsidTr="00001EC2">
        <w:trPr>
          <w:gridAfter w:val="1"/>
          <w:wAfter w:w="6" w:type="dxa"/>
          <w:jc w:val="center"/>
        </w:trPr>
        <w:tc>
          <w:tcPr>
            <w:tcW w:w="567" w:type="dxa"/>
            <w:vAlign w:val="center"/>
          </w:tcPr>
          <w:p w14:paraId="0FE047B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55</w:t>
            </w:r>
          </w:p>
        </w:tc>
        <w:tc>
          <w:tcPr>
            <w:tcW w:w="4248" w:type="dxa"/>
            <w:vAlign w:val="center"/>
          </w:tcPr>
          <w:p w14:paraId="2A2BA354" w14:textId="1242E1B9"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6725864F" w14:textId="11DDB96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0109692</w:t>
            </w:r>
          </w:p>
        </w:tc>
        <w:tc>
          <w:tcPr>
            <w:tcW w:w="1474" w:type="dxa"/>
            <w:vAlign w:val="center"/>
          </w:tcPr>
          <w:p w14:paraId="259E78C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B8BB88A" w14:textId="4B51E8F3"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4A336EF5" w14:textId="7FECB05D"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32348B44" w14:textId="7266DCC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24CF7683" w14:textId="4BC9CA8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747709F0" w14:textId="77777777" w:rsidTr="00001EC2">
        <w:trPr>
          <w:gridAfter w:val="1"/>
          <w:wAfter w:w="6" w:type="dxa"/>
          <w:jc w:val="center"/>
        </w:trPr>
        <w:tc>
          <w:tcPr>
            <w:tcW w:w="567" w:type="dxa"/>
            <w:vAlign w:val="center"/>
          </w:tcPr>
          <w:p w14:paraId="612B19C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56</w:t>
            </w:r>
          </w:p>
        </w:tc>
        <w:tc>
          <w:tcPr>
            <w:tcW w:w="4248" w:type="dxa"/>
            <w:vAlign w:val="center"/>
          </w:tcPr>
          <w:p w14:paraId="4D88EFD0" w14:textId="7D6C6C36"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1964D675" w14:textId="2BB2415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0109693</w:t>
            </w:r>
          </w:p>
        </w:tc>
        <w:tc>
          <w:tcPr>
            <w:tcW w:w="1474" w:type="dxa"/>
            <w:vAlign w:val="center"/>
          </w:tcPr>
          <w:p w14:paraId="4C83FC7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E78BF96" w14:textId="25F7DF0C"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795AC856" w14:textId="47C28F72"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2AC48C58" w14:textId="14FECFA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5148E49C" w14:textId="49A6770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31C7CA26" w14:textId="77777777" w:rsidTr="00001EC2">
        <w:trPr>
          <w:gridAfter w:val="1"/>
          <w:wAfter w:w="6" w:type="dxa"/>
          <w:jc w:val="center"/>
        </w:trPr>
        <w:tc>
          <w:tcPr>
            <w:tcW w:w="567" w:type="dxa"/>
            <w:vAlign w:val="center"/>
          </w:tcPr>
          <w:p w14:paraId="15C53127"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lastRenderedPageBreak/>
              <w:t>57</w:t>
            </w:r>
          </w:p>
        </w:tc>
        <w:tc>
          <w:tcPr>
            <w:tcW w:w="4248" w:type="dxa"/>
            <w:vAlign w:val="center"/>
          </w:tcPr>
          <w:p w14:paraId="48FB6D79" w14:textId="733BE6A7"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70A39FA8" w14:textId="68DD8A9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0109694</w:t>
            </w:r>
          </w:p>
        </w:tc>
        <w:tc>
          <w:tcPr>
            <w:tcW w:w="1474" w:type="dxa"/>
            <w:vAlign w:val="center"/>
          </w:tcPr>
          <w:p w14:paraId="5030F50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134F745" w14:textId="1225F670"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67FED0DB" w14:textId="292C85E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359F43A4" w14:textId="21D69EB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39F2C6F7" w14:textId="3F989F3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2B6780D7" w14:textId="77777777" w:rsidTr="00001EC2">
        <w:trPr>
          <w:gridAfter w:val="1"/>
          <w:wAfter w:w="6" w:type="dxa"/>
          <w:jc w:val="center"/>
        </w:trPr>
        <w:tc>
          <w:tcPr>
            <w:tcW w:w="567" w:type="dxa"/>
            <w:vAlign w:val="center"/>
          </w:tcPr>
          <w:p w14:paraId="58A2D42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58</w:t>
            </w:r>
          </w:p>
        </w:tc>
        <w:tc>
          <w:tcPr>
            <w:tcW w:w="4248" w:type="dxa"/>
            <w:vAlign w:val="center"/>
          </w:tcPr>
          <w:p w14:paraId="79B25095" w14:textId="65852979"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48CA5199" w14:textId="2DCAFDE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0109695</w:t>
            </w:r>
          </w:p>
        </w:tc>
        <w:tc>
          <w:tcPr>
            <w:tcW w:w="1474" w:type="dxa"/>
            <w:vAlign w:val="center"/>
          </w:tcPr>
          <w:p w14:paraId="14A942F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C7A8BD1" w14:textId="0730CB00"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4452B076" w14:textId="6FF8757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3348690C" w14:textId="12795C8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7BF2C474" w14:textId="4630F9A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59E19522" w14:textId="77777777" w:rsidTr="00001EC2">
        <w:trPr>
          <w:gridAfter w:val="1"/>
          <w:wAfter w:w="6" w:type="dxa"/>
          <w:jc w:val="center"/>
        </w:trPr>
        <w:tc>
          <w:tcPr>
            <w:tcW w:w="567" w:type="dxa"/>
            <w:vAlign w:val="center"/>
          </w:tcPr>
          <w:p w14:paraId="3CC684C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59</w:t>
            </w:r>
          </w:p>
        </w:tc>
        <w:tc>
          <w:tcPr>
            <w:tcW w:w="4248" w:type="dxa"/>
            <w:vAlign w:val="center"/>
          </w:tcPr>
          <w:p w14:paraId="26DFD959" w14:textId="42182112" w:rsidR="00001EC2" w:rsidRPr="0072115E" w:rsidRDefault="00001EC2" w:rsidP="00352F72">
            <w:pPr>
              <w:spacing w:line="276" w:lineRule="auto"/>
              <w:rPr>
                <w:rFonts w:ascii="Arial" w:hAnsi="Arial" w:cs="Arial"/>
                <w:lang w:val="lt-LT"/>
              </w:rPr>
            </w:pPr>
            <w:r w:rsidRPr="008A2646">
              <w:rPr>
                <w:rFonts w:ascii="Arial" w:hAnsi="Arial"/>
                <w:sz w:val="13"/>
                <w:lang w:val="lt-LT"/>
              </w:rPr>
              <w:t>Žaidimų kompleksas su danga</w:t>
            </w:r>
          </w:p>
        </w:tc>
        <w:tc>
          <w:tcPr>
            <w:tcW w:w="1190" w:type="dxa"/>
            <w:vAlign w:val="center"/>
          </w:tcPr>
          <w:p w14:paraId="74A2011F" w14:textId="1290432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0109696</w:t>
            </w:r>
          </w:p>
        </w:tc>
        <w:tc>
          <w:tcPr>
            <w:tcW w:w="1474" w:type="dxa"/>
            <w:vAlign w:val="center"/>
          </w:tcPr>
          <w:p w14:paraId="061201A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BD5C252" w14:textId="3B9FDD6D"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528CCA82" w14:textId="02F4D72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7E41CDD7" w14:textId="29885E2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336,10</w:t>
            </w:r>
          </w:p>
        </w:tc>
        <w:tc>
          <w:tcPr>
            <w:tcW w:w="1701" w:type="dxa"/>
            <w:gridSpan w:val="2"/>
            <w:vAlign w:val="center"/>
          </w:tcPr>
          <w:p w14:paraId="3D82B188" w14:textId="2B7A75A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2 083,90</w:t>
            </w:r>
          </w:p>
        </w:tc>
      </w:tr>
      <w:tr w:rsidR="00001EC2" w:rsidRPr="0072115E" w14:paraId="110C0F1A" w14:textId="77777777" w:rsidTr="00001EC2">
        <w:trPr>
          <w:gridAfter w:val="1"/>
          <w:wAfter w:w="6" w:type="dxa"/>
          <w:jc w:val="center"/>
        </w:trPr>
        <w:tc>
          <w:tcPr>
            <w:tcW w:w="567" w:type="dxa"/>
            <w:vAlign w:val="center"/>
          </w:tcPr>
          <w:p w14:paraId="3E23145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60</w:t>
            </w:r>
          </w:p>
        </w:tc>
        <w:tc>
          <w:tcPr>
            <w:tcW w:w="4248" w:type="dxa"/>
            <w:vAlign w:val="center"/>
          </w:tcPr>
          <w:p w14:paraId="62CF2E88" w14:textId="1501C4BE" w:rsidR="00001EC2" w:rsidRPr="0072115E" w:rsidRDefault="00001EC2" w:rsidP="00352F72">
            <w:pPr>
              <w:spacing w:line="276" w:lineRule="auto"/>
              <w:rPr>
                <w:rFonts w:ascii="Arial" w:hAnsi="Arial" w:cs="Arial"/>
                <w:lang w:val="lt-LT"/>
              </w:rPr>
            </w:pPr>
            <w:r w:rsidRPr="008A2646">
              <w:rPr>
                <w:rFonts w:ascii="Arial" w:hAnsi="Arial"/>
                <w:sz w:val="13"/>
                <w:lang w:val="lt-LT"/>
              </w:rPr>
              <w:t>Pavėsinė</w:t>
            </w:r>
          </w:p>
        </w:tc>
        <w:tc>
          <w:tcPr>
            <w:tcW w:w="1190" w:type="dxa"/>
            <w:vAlign w:val="center"/>
          </w:tcPr>
          <w:p w14:paraId="4138FFB5" w14:textId="210C79A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0109697</w:t>
            </w:r>
          </w:p>
        </w:tc>
        <w:tc>
          <w:tcPr>
            <w:tcW w:w="1474" w:type="dxa"/>
            <w:vAlign w:val="center"/>
          </w:tcPr>
          <w:p w14:paraId="42B6969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1BC4F3C" w14:textId="69617A86"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6038A0F7" w14:textId="15A3ED5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8 470,00</w:t>
            </w:r>
          </w:p>
        </w:tc>
        <w:tc>
          <w:tcPr>
            <w:tcW w:w="1701" w:type="dxa"/>
            <w:gridSpan w:val="2"/>
            <w:vAlign w:val="center"/>
          </w:tcPr>
          <w:p w14:paraId="7783FA6B" w14:textId="4760836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1 176,40</w:t>
            </w:r>
          </w:p>
        </w:tc>
        <w:tc>
          <w:tcPr>
            <w:tcW w:w="1701" w:type="dxa"/>
            <w:gridSpan w:val="2"/>
            <w:vAlign w:val="center"/>
          </w:tcPr>
          <w:p w14:paraId="1D2AE125" w14:textId="2692FEA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7 293,60</w:t>
            </w:r>
          </w:p>
        </w:tc>
      </w:tr>
      <w:tr w:rsidR="00001EC2" w:rsidRPr="0072115E" w14:paraId="1A9E7FB4" w14:textId="77777777" w:rsidTr="00001EC2">
        <w:trPr>
          <w:gridAfter w:val="1"/>
          <w:wAfter w:w="6" w:type="dxa"/>
          <w:jc w:val="center"/>
        </w:trPr>
        <w:tc>
          <w:tcPr>
            <w:tcW w:w="567" w:type="dxa"/>
            <w:vAlign w:val="center"/>
          </w:tcPr>
          <w:p w14:paraId="16AC16F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61</w:t>
            </w:r>
          </w:p>
        </w:tc>
        <w:tc>
          <w:tcPr>
            <w:tcW w:w="4248" w:type="dxa"/>
            <w:vAlign w:val="center"/>
          </w:tcPr>
          <w:p w14:paraId="62F8BB65" w14:textId="74CDC83D" w:rsidR="00001EC2" w:rsidRPr="0072115E" w:rsidRDefault="00001EC2" w:rsidP="00352F72">
            <w:pPr>
              <w:spacing w:line="276" w:lineRule="auto"/>
              <w:rPr>
                <w:rFonts w:ascii="Arial" w:hAnsi="Arial" w:cs="Arial"/>
                <w:lang w:val="lt-LT"/>
              </w:rPr>
            </w:pPr>
            <w:r w:rsidRPr="008A2646">
              <w:rPr>
                <w:rFonts w:ascii="Arial" w:hAnsi="Arial"/>
                <w:sz w:val="13"/>
                <w:lang w:val="lt-LT"/>
              </w:rPr>
              <w:t>Sporto aikštyno dangos (kompl)</w:t>
            </w:r>
          </w:p>
        </w:tc>
        <w:tc>
          <w:tcPr>
            <w:tcW w:w="1190" w:type="dxa"/>
            <w:vAlign w:val="center"/>
          </w:tcPr>
          <w:p w14:paraId="7B39F318" w14:textId="16B4D22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0109698</w:t>
            </w:r>
          </w:p>
        </w:tc>
        <w:tc>
          <w:tcPr>
            <w:tcW w:w="1474" w:type="dxa"/>
            <w:vAlign w:val="center"/>
          </w:tcPr>
          <w:p w14:paraId="792FE503"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D71A9B0" w14:textId="36A5DD27"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4C8799AE" w14:textId="74264A3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18 150,00</w:t>
            </w:r>
          </w:p>
        </w:tc>
        <w:tc>
          <w:tcPr>
            <w:tcW w:w="1701" w:type="dxa"/>
            <w:gridSpan w:val="2"/>
            <w:vAlign w:val="center"/>
          </w:tcPr>
          <w:p w14:paraId="091F92C3" w14:textId="621CD59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2 520,81</w:t>
            </w:r>
          </w:p>
        </w:tc>
        <w:tc>
          <w:tcPr>
            <w:tcW w:w="1701" w:type="dxa"/>
            <w:gridSpan w:val="2"/>
            <w:vAlign w:val="center"/>
          </w:tcPr>
          <w:p w14:paraId="1B4E018F" w14:textId="5DFE395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15 629,19</w:t>
            </w:r>
          </w:p>
        </w:tc>
      </w:tr>
      <w:tr w:rsidR="00001EC2" w:rsidRPr="0072115E" w14:paraId="2F9A5BFB" w14:textId="77777777" w:rsidTr="00001EC2">
        <w:trPr>
          <w:gridAfter w:val="1"/>
          <w:wAfter w:w="6" w:type="dxa"/>
          <w:jc w:val="center"/>
        </w:trPr>
        <w:tc>
          <w:tcPr>
            <w:tcW w:w="567" w:type="dxa"/>
            <w:vAlign w:val="center"/>
          </w:tcPr>
          <w:p w14:paraId="4D95CB1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62</w:t>
            </w:r>
          </w:p>
        </w:tc>
        <w:tc>
          <w:tcPr>
            <w:tcW w:w="4248" w:type="dxa"/>
            <w:vAlign w:val="center"/>
          </w:tcPr>
          <w:p w14:paraId="069C519A" w14:textId="7E15BFA8" w:rsidR="00001EC2" w:rsidRPr="0072115E" w:rsidRDefault="00001EC2" w:rsidP="00352F72">
            <w:pPr>
              <w:spacing w:line="276" w:lineRule="auto"/>
              <w:rPr>
                <w:rFonts w:ascii="Arial" w:hAnsi="Arial" w:cs="Arial"/>
                <w:lang w:val="lt-LT"/>
              </w:rPr>
            </w:pPr>
            <w:r w:rsidRPr="008A2646">
              <w:rPr>
                <w:rFonts w:ascii="Arial" w:hAnsi="Arial"/>
                <w:sz w:val="13"/>
                <w:lang w:val="lt-LT"/>
              </w:rPr>
              <w:t>Teniso aikštės komplektas</w:t>
            </w:r>
          </w:p>
        </w:tc>
        <w:tc>
          <w:tcPr>
            <w:tcW w:w="1190" w:type="dxa"/>
            <w:vAlign w:val="center"/>
          </w:tcPr>
          <w:p w14:paraId="35F32F2D" w14:textId="2E6DB9E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0109699</w:t>
            </w:r>
          </w:p>
        </w:tc>
        <w:tc>
          <w:tcPr>
            <w:tcW w:w="1474" w:type="dxa"/>
            <w:vAlign w:val="center"/>
          </w:tcPr>
          <w:p w14:paraId="4D65ADF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0CF7D53" w14:textId="26C76D4D"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4307B384" w14:textId="0F27130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14 520,00</w:t>
            </w:r>
          </w:p>
        </w:tc>
        <w:tc>
          <w:tcPr>
            <w:tcW w:w="1701" w:type="dxa"/>
            <w:gridSpan w:val="2"/>
            <w:vAlign w:val="center"/>
          </w:tcPr>
          <w:p w14:paraId="197EAB0B" w14:textId="4C737A2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2 016,69</w:t>
            </w:r>
          </w:p>
        </w:tc>
        <w:tc>
          <w:tcPr>
            <w:tcW w:w="1701" w:type="dxa"/>
            <w:gridSpan w:val="2"/>
            <w:vAlign w:val="center"/>
          </w:tcPr>
          <w:p w14:paraId="2B74818A" w14:textId="1DA056C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12 503,31</w:t>
            </w:r>
          </w:p>
        </w:tc>
      </w:tr>
      <w:tr w:rsidR="00001EC2" w:rsidRPr="0072115E" w14:paraId="527F015B" w14:textId="77777777" w:rsidTr="00001EC2">
        <w:trPr>
          <w:gridAfter w:val="1"/>
          <w:wAfter w:w="6" w:type="dxa"/>
          <w:jc w:val="center"/>
        </w:trPr>
        <w:tc>
          <w:tcPr>
            <w:tcW w:w="567" w:type="dxa"/>
            <w:vAlign w:val="center"/>
          </w:tcPr>
          <w:p w14:paraId="4FC785A6"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63</w:t>
            </w:r>
          </w:p>
        </w:tc>
        <w:tc>
          <w:tcPr>
            <w:tcW w:w="4248" w:type="dxa"/>
            <w:vAlign w:val="center"/>
          </w:tcPr>
          <w:p w14:paraId="345F0680" w14:textId="2959EC4F" w:rsidR="00001EC2" w:rsidRPr="0072115E" w:rsidRDefault="00001EC2" w:rsidP="00352F72">
            <w:pPr>
              <w:spacing w:line="276" w:lineRule="auto"/>
              <w:rPr>
                <w:rFonts w:ascii="Arial" w:hAnsi="Arial" w:cs="Arial"/>
                <w:lang w:val="lt-LT"/>
              </w:rPr>
            </w:pPr>
            <w:r w:rsidRPr="008A2646">
              <w:rPr>
                <w:rFonts w:ascii="Arial" w:hAnsi="Arial"/>
                <w:sz w:val="13"/>
                <w:lang w:val="lt-LT"/>
              </w:rPr>
              <w:t>Padelio aikštės komplektas</w:t>
            </w:r>
          </w:p>
        </w:tc>
        <w:tc>
          <w:tcPr>
            <w:tcW w:w="1190" w:type="dxa"/>
            <w:vAlign w:val="center"/>
          </w:tcPr>
          <w:p w14:paraId="3C892422" w14:textId="082A48A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0109700</w:t>
            </w:r>
          </w:p>
        </w:tc>
        <w:tc>
          <w:tcPr>
            <w:tcW w:w="1474" w:type="dxa"/>
            <w:vAlign w:val="center"/>
          </w:tcPr>
          <w:p w14:paraId="743BF8B3"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BC0EEC0" w14:textId="194253CF"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7394222D" w14:textId="32E0686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18 150,00</w:t>
            </w:r>
          </w:p>
        </w:tc>
        <w:tc>
          <w:tcPr>
            <w:tcW w:w="1701" w:type="dxa"/>
            <w:gridSpan w:val="2"/>
            <w:vAlign w:val="center"/>
          </w:tcPr>
          <w:p w14:paraId="14EFFDCE" w14:textId="0745895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2 520,81</w:t>
            </w:r>
          </w:p>
        </w:tc>
        <w:tc>
          <w:tcPr>
            <w:tcW w:w="1701" w:type="dxa"/>
            <w:gridSpan w:val="2"/>
            <w:vAlign w:val="center"/>
          </w:tcPr>
          <w:p w14:paraId="55E87936" w14:textId="6A73C80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15 629,19</w:t>
            </w:r>
          </w:p>
        </w:tc>
      </w:tr>
      <w:tr w:rsidR="00001EC2" w:rsidRPr="0072115E" w14:paraId="63ED127A" w14:textId="77777777" w:rsidTr="00001EC2">
        <w:trPr>
          <w:gridAfter w:val="1"/>
          <w:wAfter w:w="6" w:type="dxa"/>
          <w:jc w:val="center"/>
        </w:trPr>
        <w:tc>
          <w:tcPr>
            <w:tcW w:w="567" w:type="dxa"/>
            <w:vAlign w:val="center"/>
          </w:tcPr>
          <w:p w14:paraId="6D63D9B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64</w:t>
            </w:r>
          </w:p>
        </w:tc>
        <w:tc>
          <w:tcPr>
            <w:tcW w:w="4248" w:type="dxa"/>
            <w:vAlign w:val="center"/>
          </w:tcPr>
          <w:p w14:paraId="2AA55E7D" w14:textId="33A2F4AE" w:rsidR="00001EC2" w:rsidRPr="0072115E" w:rsidRDefault="00001EC2" w:rsidP="00352F72">
            <w:pPr>
              <w:spacing w:line="276" w:lineRule="auto"/>
              <w:rPr>
                <w:rFonts w:ascii="Arial" w:hAnsi="Arial" w:cs="Arial"/>
                <w:lang w:val="lt-LT"/>
              </w:rPr>
            </w:pPr>
            <w:r w:rsidRPr="008A2646">
              <w:rPr>
                <w:rFonts w:ascii="Arial" w:hAnsi="Arial"/>
                <w:sz w:val="13"/>
                <w:lang w:val="lt-LT"/>
              </w:rPr>
              <w:t>Mobili scena</w:t>
            </w:r>
          </w:p>
        </w:tc>
        <w:tc>
          <w:tcPr>
            <w:tcW w:w="1190" w:type="dxa"/>
            <w:vAlign w:val="center"/>
          </w:tcPr>
          <w:p w14:paraId="25269CAE" w14:textId="23E0F81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0109701</w:t>
            </w:r>
          </w:p>
        </w:tc>
        <w:tc>
          <w:tcPr>
            <w:tcW w:w="1474" w:type="dxa"/>
            <w:vAlign w:val="center"/>
          </w:tcPr>
          <w:p w14:paraId="55558CB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E030EBC" w14:textId="518DEE4F"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6659111F" w14:textId="02B532E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9 680,00</w:t>
            </w:r>
          </w:p>
        </w:tc>
        <w:tc>
          <w:tcPr>
            <w:tcW w:w="1701" w:type="dxa"/>
            <w:gridSpan w:val="2"/>
            <w:vAlign w:val="center"/>
          </w:tcPr>
          <w:p w14:paraId="01F2AF67" w14:textId="3EF4F67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1 344,42</w:t>
            </w:r>
          </w:p>
        </w:tc>
        <w:tc>
          <w:tcPr>
            <w:tcW w:w="1701" w:type="dxa"/>
            <w:gridSpan w:val="2"/>
            <w:vAlign w:val="center"/>
          </w:tcPr>
          <w:p w14:paraId="563FAD6D" w14:textId="6170AF7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8 335,58</w:t>
            </w:r>
          </w:p>
        </w:tc>
      </w:tr>
      <w:tr w:rsidR="00001EC2" w:rsidRPr="0072115E" w14:paraId="344B3F2D" w14:textId="77777777" w:rsidTr="00001EC2">
        <w:trPr>
          <w:gridAfter w:val="1"/>
          <w:wAfter w:w="6" w:type="dxa"/>
          <w:jc w:val="center"/>
        </w:trPr>
        <w:tc>
          <w:tcPr>
            <w:tcW w:w="567" w:type="dxa"/>
            <w:vAlign w:val="center"/>
          </w:tcPr>
          <w:p w14:paraId="18EAC80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65</w:t>
            </w:r>
          </w:p>
        </w:tc>
        <w:tc>
          <w:tcPr>
            <w:tcW w:w="4248" w:type="dxa"/>
            <w:vAlign w:val="center"/>
          </w:tcPr>
          <w:p w14:paraId="0208C276" w14:textId="4E10EB2F" w:rsidR="00001EC2" w:rsidRPr="0072115E" w:rsidRDefault="00001EC2" w:rsidP="00352F72">
            <w:pPr>
              <w:spacing w:line="276" w:lineRule="auto"/>
              <w:rPr>
                <w:rFonts w:ascii="Arial" w:hAnsi="Arial" w:cs="Arial"/>
                <w:lang w:val="lt-LT"/>
              </w:rPr>
            </w:pPr>
            <w:r w:rsidRPr="008A2646">
              <w:rPr>
                <w:rFonts w:ascii="Arial" w:hAnsi="Arial"/>
                <w:sz w:val="13"/>
                <w:lang w:val="lt-LT"/>
              </w:rPr>
              <w:t>Medinis sandėliukas</w:t>
            </w:r>
          </w:p>
        </w:tc>
        <w:tc>
          <w:tcPr>
            <w:tcW w:w="1190" w:type="dxa"/>
            <w:vAlign w:val="center"/>
          </w:tcPr>
          <w:p w14:paraId="2518DD65" w14:textId="032BB822"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0109702</w:t>
            </w:r>
          </w:p>
        </w:tc>
        <w:tc>
          <w:tcPr>
            <w:tcW w:w="1474" w:type="dxa"/>
            <w:vAlign w:val="center"/>
          </w:tcPr>
          <w:p w14:paraId="45F22BD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6886770" w14:textId="1F3BE15A" w:rsidR="00001EC2" w:rsidRPr="0072115E" w:rsidRDefault="00001EC2" w:rsidP="00352F72">
            <w:pPr>
              <w:spacing w:line="276" w:lineRule="auto"/>
              <w:rPr>
                <w:rFonts w:ascii="Arial" w:hAnsi="Arial" w:cs="Arial"/>
                <w:lang w:val="lt-LT"/>
              </w:rPr>
            </w:pPr>
            <w:r w:rsidRPr="008A2646">
              <w:rPr>
                <w:rFonts w:ascii="Arial" w:hAnsi="Arial"/>
                <w:sz w:val="13"/>
                <w:lang w:val="lt-LT"/>
              </w:rPr>
              <w:t>Kitas IMT</w:t>
            </w:r>
          </w:p>
        </w:tc>
        <w:tc>
          <w:tcPr>
            <w:tcW w:w="1701" w:type="dxa"/>
            <w:gridSpan w:val="2"/>
            <w:vAlign w:val="center"/>
          </w:tcPr>
          <w:p w14:paraId="69F52474" w14:textId="705BE83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5 445,00</w:t>
            </w:r>
          </w:p>
        </w:tc>
        <w:tc>
          <w:tcPr>
            <w:tcW w:w="1701" w:type="dxa"/>
            <w:gridSpan w:val="2"/>
            <w:vAlign w:val="center"/>
          </w:tcPr>
          <w:p w14:paraId="7C845E36" w14:textId="412EC4E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756,25</w:t>
            </w:r>
          </w:p>
        </w:tc>
        <w:tc>
          <w:tcPr>
            <w:tcW w:w="1701" w:type="dxa"/>
            <w:gridSpan w:val="2"/>
            <w:vAlign w:val="center"/>
          </w:tcPr>
          <w:p w14:paraId="7D1F4948" w14:textId="65EB6D8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4 688,75</w:t>
            </w:r>
          </w:p>
        </w:tc>
      </w:tr>
      <w:tr w:rsidR="00001EC2" w:rsidRPr="0072115E" w14:paraId="774556AF" w14:textId="77777777" w:rsidTr="00001EC2">
        <w:trPr>
          <w:gridAfter w:val="1"/>
          <w:wAfter w:w="6" w:type="dxa"/>
          <w:jc w:val="center"/>
        </w:trPr>
        <w:tc>
          <w:tcPr>
            <w:tcW w:w="567" w:type="dxa"/>
            <w:vAlign w:val="center"/>
          </w:tcPr>
          <w:p w14:paraId="45C36A1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66</w:t>
            </w:r>
          </w:p>
        </w:tc>
        <w:tc>
          <w:tcPr>
            <w:tcW w:w="4248" w:type="dxa"/>
            <w:vAlign w:val="center"/>
          </w:tcPr>
          <w:p w14:paraId="74CA4F98" w14:textId="1F13D910"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105C667E" w14:textId="23C66B0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01631508</w:t>
            </w:r>
          </w:p>
        </w:tc>
        <w:tc>
          <w:tcPr>
            <w:tcW w:w="1474" w:type="dxa"/>
            <w:vAlign w:val="center"/>
          </w:tcPr>
          <w:p w14:paraId="43D4B56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23F40A0" w14:textId="66BF01A9"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F9F13AA" w14:textId="15C65E6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886,20</w:t>
            </w:r>
          </w:p>
        </w:tc>
        <w:tc>
          <w:tcPr>
            <w:tcW w:w="1701" w:type="dxa"/>
            <w:gridSpan w:val="2"/>
            <w:vAlign w:val="center"/>
          </w:tcPr>
          <w:p w14:paraId="74C23CEB" w14:textId="3BCD8ED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92,31</w:t>
            </w:r>
          </w:p>
        </w:tc>
        <w:tc>
          <w:tcPr>
            <w:tcW w:w="1701" w:type="dxa"/>
            <w:gridSpan w:val="2"/>
            <w:vAlign w:val="center"/>
          </w:tcPr>
          <w:p w14:paraId="5AA7ED3E" w14:textId="77F71A7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793,89</w:t>
            </w:r>
          </w:p>
        </w:tc>
      </w:tr>
      <w:tr w:rsidR="00001EC2" w:rsidRPr="0072115E" w14:paraId="3D4F7BC6" w14:textId="77777777" w:rsidTr="00001EC2">
        <w:trPr>
          <w:gridAfter w:val="1"/>
          <w:wAfter w:w="6" w:type="dxa"/>
          <w:jc w:val="center"/>
        </w:trPr>
        <w:tc>
          <w:tcPr>
            <w:tcW w:w="567" w:type="dxa"/>
            <w:vAlign w:val="center"/>
          </w:tcPr>
          <w:p w14:paraId="3A1B7EB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67</w:t>
            </w:r>
          </w:p>
        </w:tc>
        <w:tc>
          <w:tcPr>
            <w:tcW w:w="4248" w:type="dxa"/>
            <w:vAlign w:val="center"/>
          </w:tcPr>
          <w:p w14:paraId="4BDA32F0" w14:textId="0A7B293C" w:rsidR="00001EC2" w:rsidRPr="0072115E" w:rsidRDefault="00001EC2" w:rsidP="00352F72">
            <w:pPr>
              <w:spacing w:line="276" w:lineRule="auto"/>
              <w:rPr>
                <w:rFonts w:ascii="Arial" w:hAnsi="Arial" w:cs="Arial"/>
                <w:lang w:val="lt-LT"/>
              </w:rPr>
            </w:pPr>
            <w:r w:rsidRPr="008A2646">
              <w:rPr>
                <w:rFonts w:ascii="Arial" w:hAnsi="Arial"/>
                <w:sz w:val="13"/>
                <w:lang w:val="lt-LT"/>
              </w:rPr>
              <w:t>Spintos (4 vnt)  su išverčiamomis lovomis (16 vnt)</w:t>
            </w:r>
          </w:p>
        </w:tc>
        <w:tc>
          <w:tcPr>
            <w:tcW w:w="1190" w:type="dxa"/>
            <w:vAlign w:val="center"/>
          </w:tcPr>
          <w:p w14:paraId="0CE0FAF4" w14:textId="6A4DA08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01631509</w:t>
            </w:r>
          </w:p>
        </w:tc>
        <w:tc>
          <w:tcPr>
            <w:tcW w:w="1474" w:type="dxa"/>
            <w:vAlign w:val="center"/>
          </w:tcPr>
          <w:p w14:paraId="2E082D5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AC0667C" w14:textId="30C03EA3"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2284A8A" w14:textId="754AD5B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3 049,20</w:t>
            </w:r>
          </w:p>
        </w:tc>
        <w:tc>
          <w:tcPr>
            <w:tcW w:w="1701" w:type="dxa"/>
            <w:gridSpan w:val="2"/>
            <w:vAlign w:val="center"/>
          </w:tcPr>
          <w:p w14:paraId="2EC0390C" w14:textId="5169A0D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317,61</w:t>
            </w:r>
          </w:p>
        </w:tc>
        <w:tc>
          <w:tcPr>
            <w:tcW w:w="1701" w:type="dxa"/>
            <w:gridSpan w:val="2"/>
            <w:vAlign w:val="center"/>
          </w:tcPr>
          <w:p w14:paraId="1F593B95" w14:textId="70BD92C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2 731,59</w:t>
            </w:r>
          </w:p>
        </w:tc>
      </w:tr>
      <w:tr w:rsidR="00001EC2" w:rsidRPr="0072115E" w14:paraId="630B36F1" w14:textId="77777777" w:rsidTr="00001EC2">
        <w:trPr>
          <w:gridAfter w:val="1"/>
          <w:wAfter w:w="6" w:type="dxa"/>
          <w:jc w:val="center"/>
        </w:trPr>
        <w:tc>
          <w:tcPr>
            <w:tcW w:w="567" w:type="dxa"/>
            <w:vAlign w:val="center"/>
          </w:tcPr>
          <w:p w14:paraId="2D4C410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68</w:t>
            </w:r>
          </w:p>
        </w:tc>
        <w:tc>
          <w:tcPr>
            <w:tcW w:w="4248" w:type="dxa"/>
            <w:vAlign w:val="center"/>
          </w:tcPr>
          <w:p w14:paraId="6168A607" w14:textId="10E21BFC"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06B6429F" w14:textId="4F213EB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01631510</w:t>
            </w:r>
          </w:p>
        </w:tc>
        <w:tc>
          <w:tcPr>
            <w:tcW w:w="1474" w:type="dxa"/>
            <w:vAlign w:val="center"/>
          </w:tcPr>
          <w:p w14:paraId="19268CB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6F09F0B" w14:textId="03F284E0"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0812580B" w14:textId="778D906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42C858F7" w14:textId="0927ECA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1B09D3B3" w14:textId="6CC703C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2217884F" w14:textId="77777777" w:rsidTr="00001EC2">
        <w:trPr>
          <w:gridAfter w:val="1"/>
          <w:wAfter w:w="6" w:type="dxa"/>
          <w:jc w:val="center"/>
        </w:trPr>
        <w:tc>
          <w:tcPr>
            <w:tcW w:w="567" w:type="dxa"/>
            <w:vAlign w:val="center"/>
          </w:tcPr>
          <w:p w14:paraId="4047AF3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69</w:t>
            </w:r>
          </w:p>
        </w:tc>
        <w:tc>
          <w:tcPr>
            <w:tcW w:w="4248" w:type="dxa"/>
            <w:vAlign w:val="center"/>
          </w:tcPr>
          <w:p w14:paraId="191AA263" w14:textId="3DD53CAB" w:rsidR="00001EC2" w:rsidRPr="0072115E" w:rsidRDefault="00001EC2" w:rsidP="00352F72">
            <w:pPr>
              <w:spacing w:line="276" w:lineRule="auto"/>
              <w:rPr>
                <w:rFonts w:ascii="Arial" w:hAnsi="Arial" w:cs="Arial"/>
                <w:lang w:val="lt-LT"/>
              </w:rPr>
            </w:pPr>
            <w:r w:rsidRPr="008A2646">
              <w:rPr>
                <w:rFonts w:ascii="Arial" w:hAnsi="Arial"/>
                <w:sz w:val="13"/>
                <w:lang w:val="lt-LT"/>
              </w:rPr>
              <w:t>Spintos (4 vnt)  su išverčiamomis lovomis (16 vnt)</w:t>
            </w:r>
          </w:p>
        </w:tc>
        <w:tc>
          <w:tcPr>
            <w:tcW w:w="1190" w:type="dxa"/>
            <w:vAlign w:val="center"/>
          </w:tcPr>
          <w:p w14:paraId="2DD460AB" w14:textId="6B5865D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01631511</w:t>
            </w:r>
          </w:p>
        </w:tc>
        <w:tc>
          <w:tcPr>
            <w:tcW w:w="1474" w:type="dxa"/>
            <w:vAlign w:val="center"/>
          </w:tcPr>
          <w:p w14:paraId="478D5C8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522BFA5" w14:textId="2CC7B048"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11EDD4D" w14:textId="59589EF5"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3 049,20</w:t>
            </w:r>
          </w:p>
        </w:tc>
        <w:tc>
          <w:tcPr>
            <w:tcW w:w="1701" w:type="dxa"/>
            <w:gridSpan w:val="2"/>
            <w:vAlign w:val="center"/>
          </w:tcPr>
          <w:p w14:paraId="481CD44C" w14:textId="4CB46F0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317,61</w:t>
            </w:r>
          </w:p>
        </w:tc>
        <w:tc>
          <w:tcPr>
            <w:tcW w:w="1701" w:type="dxa"/>
            <w:gridSpan w:val="2"/>
            <w:vAlign w:val="center"/>
          </w:tcPr>
          <w:p w14:paraId="1509553B" w14:textId="5B2A9C6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2 731,59</w:t>
            </w:r>
          </w:p>
        </w:tc>
      </w:tr>
      <w:tr w:rsidR="00001EC2" w:rsidRPr="0072115E" w14:paraId="481765D4" w14:textId="77777777" w:rsidTr="00001EC2">
        <w:trPr>
          <w:gridAfter w:val="1"/>
          <w:wAfter w:w="6" w:type="dxa"/>
          <w:jc w:val="center"/>
        </w:trPr>
        <w:tc>
          <w:tcPr>
            <w:tcW w:w="567" w:type="dxa"/>
            <w:vAlign w:val="center"/>
          </w:tcPr>
          <w:p w14:paraId="7BD50A4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70</w:t>
            </w:r>
          </w:p>
        </w:tc>
        <w:tc>
          <w:tcPr>
            <w:tcW w:w="4248" w:type="dxa"/>
            <w:vAlign w:val="center"/>
          </w:tcPr>
          <w:p w14:paraId="36F91061" w14:textId="10A946A2"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0BF61C01" w14:textId="3B515AA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01631512</w:t>
            </w:r>
          </w:p>
        </w:tc>
        <w:tc>
          <w:tcPr>
            <w:tcW w:w="1474" w:type="dxa"/>
            <w:vAlign w:val="center"/>
          </w:tcPr>
          <w:p w14:paraId="7B9CFFC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10D0541" w14:textId="6EEA84D0"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B8F5C9C" w14:textId="3E920F8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45E0D03F" w14:textId="5B54C54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5CA1D93A" w14:textId="600021E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2BE01D86" w14:textId="77777777" w:rsidTr="00001EC2">
        <w:trPr>
          <w:gridAfter w:val="1"/>
          <w:wAfter w:w="6" w:type="dxa"/>
          <w:jc w:val="center"/>
        </w:trPr>
        <w:tc>
          <w:tcPr>
            <w:tcW w:w="567" w:type="dxa"/>
            <w:vAlign w:val="center"/>
          </w:tcPr>
          <w:p w14:paraId="44AA551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71</w:t>
            </w:r>
          </w:p>
        </w:tc>
        <w:tc>
          <w:tcPr>
            <w:tcW w:w="4248" w:type="dxa"/>
            <w:vAlign w:val="center"/>
          </w:tcPr>
          <w:p w14:paraId="558F8D2D" w14:textId="3A3C691A" w:rsidR="00001EC2" w:rsidRPr="0072115E" w:rsidRDefault="00001EC2" w:rsidP="00352F72">
            <w:pPr>
              <w:spacing w:line="276" w:lineRule="auto"/>
              <w:rPr>
                <w:rFonts w:ascii="Arial" w:hAnsi="Arial" w:cs="Arial"/>
                <w:lang w:val="lt-LT"/>
              </w:rPr>
            </w:pPr>
            <w:r w:rsidRPr="008A2646">
              <w:rPr>
                <w:rFonts w:ascii="Arial" w:hAnsi="Arial"/>
                <w:sz w:val="13"/>
                <w:lang w:val="lt-LT"/>
              </w:rPr>
              <w:t>Spintos (4 vnt)  su išverčiamomis lovomis (16 vnt)</w:t>
            </w:r>
          </w:p>
        </w:tc>
        <w:tc>
          <w:tcPr>
            <w:tcW w:w="1190" w:type="dxa"/>
            <w:vAlign w:val="center"/>
          </w:tcPr>
          <w:p w14:paraId="7F27E32A" w14:textId="165B060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01631513</w:t>
            </w:r>
          </w:p>
        </w:tc>
        <w:tc>
          <w:tcPr>
            <w:tcW w:w="1474" w:type="dxa"/>
            <w:vAlign w:val="center"/>
          </w:tcPr>
          <w:p w14:paraId="3842D11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65B8178" w14:textId="1235B1CE"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F82C1F2" w14:textId="73678F7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3 049,20</w:t>
            </w:r>
          </w:p>
        </w:tc>
        <w:tc>
          <w:tcPr>
            <w:tcW w:w="1701" w:type="dxa"/>
            <w:gridSpan w:val="2"/>
            <w:vAlign w:val="center"/>
          </w:tcPr>
          <w:p w14:paraId="46572360" w14:textId="42511E0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317,61</w:t>
            </w:r>
          </w:p>
        </w:tc>
        <w:tc>
          <w:tcPr>
            <w:tcW w:w="1701" w:type="dxa"/>
            <w:gridSpan w:val="2"/>
            <w:vAlign w:val="center"/>
          </w:tcPr>
          <w:p w14:paraId="17F4F823" w14:textId="70FB880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2 731,59</w:t>
            </w:r>
          </w:p>
        </w:tc>
      </w:tr>
      <w:tr w:rsidR="00001EC2" w:rsidRPr="0072115E" w14:paraId="41EF7942" w14:textId="77777777" w:rsidTr="00001EC2">
        <w:trPr>
          <w:gridAfter w:val="1"/>
          <w:wAfter w:w="6" w:type="dxa"/>
          <w:jc w:val="center"/>
        </w:trPr>
        <w:tc>
          <w:tcPr>
            <w:tcW w:w="567" w:type="dxa"/>
            <w:vAlign w:val="center"/>
          </w:tcPr>
          <w:p w14:paraId="4FD96A1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72</w:t>
            </w:r>
          </w:p>
        </w:tc>
        <w:tc>
          <w:tcPr>
            <w:tcW w:w="4248" w:type="dxa"/>
            <w:vAlign w:val="center"/>
          </w:tcPr>
          <w:p w14:paraId="62C87223" w14:textId="0941DE55"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3ECF8ADF" w14:textId="426FE8E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01631514</w:t>
            </w:r>
          </w:p>
        </w:tc>
        <w:tc>
          <w:tcPr>
            <w:tcW w:w="1474" w:type="dxa"/>
            <w:vAlign w:val="center"/>
          </w:tcPr>
          <w:p w14:paraId="3B0F64E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89ECE3A" w14:textId="663492C9"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F5A7EE1" w14:textId="5B70582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2DC26896" w14:textId="09966E0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16331D15" w14:textId="2667FB3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18F812C4" w14:textId="77777777" w:rsidTr="00001EC2">
        <w:trPr>
          <w:gridAfter w:val="1"/>
          <w:wAfter w:w="6" w:type="dxa"/>
          <w:jc w:val="center"/>
        </w:trPr>
        <w:tc>
          <w:tcPr>
            <w:tcW w:w="567" w:type="dxa"/>
            <w:vAlign w:val="center"/>
          </w:tcPr>
          <w:p w14:paraId="1B0BAF8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73</w:t>
            </w:r>
          </w:p>
        </w:tc>
        <w:tc>
          <w:tcPr>
            <w:tcW w:w="4248" w:type="dxa"/>
            <w:vAlign w:val="center"/>
          </w:tcPr>
          <w:p w14:paraId="2A59534A" w14:textId="6A1B035B"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3FDD0CC8" w14:textId="619119F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01631515</w:t>
            </w:r>
          </w:p>
        </w:tc>
        <w:tc>
          <w:tcPr>
            <w:tcW w:w="1474" w:type="dxa"/>
            <w:vAlign w:val="center"/>
          </w:tcPr>
          <w:p w14:paraId="1E4038C3"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0CE5E18" w14:textId="5E5FB1F7"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7FC7C9C" w14:textId="35B6BCD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1C4547DD" w14:textId="07B4780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28E29EF0" w14:textId="6D327DC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7D9D58ED" w14:textId="77777777" w:rsidTr="00001EC2">
        <w:trPr>
          <w:gridAfter w:val="1"/>
          <w:wAfter w:w="6" w:type="dxa"/>
          <w:jc w:val="center"/>
        </w:trPr>
        <w:tc>
          <w:tcPr>
            <w:tcW w:w="567" w:type="dxa"/>
            <w:vAlign w:val="center"/>
          </w:tcPr>
          <w:p w14:paraId="7FF497C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74</w:t>
            </w:r>
          </w:p>
        </w:tc>
        <w:tc>
          <w:tcPr>
            <w:tcW w:w="4248" w:type="dxa"/>
            <w:vAlign w:val="center"/>
          </w:tcPr>
          <w:p w14:paraId="6570B949" w14:textId="6E61883C"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308124AD" w14:textId="593E453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01631516</w:t>
            </w:r>
          </w:p>
        </w:tc>
        <w:tc>
          <w:tcPr>
            <w:tcW w:w="1474" w:type="dxa"/>
            <w:vAlign w:val="center"/>
          </w:tcPr>
          <w:p w14:paraId="6568BDB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E41F5A8" w14:textId="3391C0E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437A1D60" w14:textId="4019260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3EC5C2B8" w14:textId="3E975F9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43CBD453" w14:textId="78251A6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32474100" w14:textId="77777777" w:rsidTr="00001EC2">
        <w:trPr>
          <w:gridAfter w:val="1"/>
          <w:wAfter w:w="6" w:type="dxa"/>
          <w:jc w:val="center"/>
        </w:trPr>
        <w:tc>
          <w:tcPr>
            <w:tcW w:w="567" w:type="dxa"/>
            <w:vAlign w:val="center"/>
          </w:tcPr>
          <w:p w14:paraId="1869881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75</w:t>
            </w:r>
          </w:p>
        </w:tc>
        <w:tc>
          <w:tcPr>
            <w:tcW w:w="4248" w:type="dxa"/>
            <w:vAlign w:val="center"/>
          </w:tcPr>
          <w:p w14:paraId="2395B358" w14:textId="77EE6BB0"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410DEF2A" w14:textId="52055A1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01631517</w:t>
            </w:r>
          </w:p>
        </w:tc>
        <w:tc>
          <w:tcPr>
            <w:tcW w:w="1474" w:type="dxa"/>
            <w:vAlign w:val="center"/>
          </w:tcPr>
          <w:p w14:paraId="4E9D00F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839D97E" w14:textId="6CBF6898"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E599C99" w14:textId="0DE5745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2ED99417" w14:textId="4EF9C5D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6C130F85" w14:textId="6A44727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5C132A16" w14:textId="77777777" w:rsidTr="00001EC2">
        <w:trPr>
          <w:gridAfter w:val="1"/>
          <w:wAfter w:w="6" w:type="dxa"/>
          <w:jc w:val="center"/>
        </w:trPr>
        <w:tc>
          <w:tcPr>
            <w:tcW w:w="567" w:type="dxa"/>
            <w:vAlign w:val="center"/>
          </w:tcPr>
          <w:p w14:paraId="7295753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76</w:t>
            </w:r>
          </w:p>
        </w:tc>
        <w:tc>
          <w:tcPr>
            <w:tcW w:w="4248" w:type="dxa"/>
            <w:vAlign w:val="center"/>
          </w:tcPr>
          <w:p w14:paraId="6ABDAA9F" w14:textId="142BB992"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09477D17" w14:textId="3D5B011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01631518</w:t>
            </w:r>
          </w:p>
        </w:tc>
        <w:tc>
          <w:tcPr>
            <w:tcW w:w="1474" w:type="dxa"/>
            <w:vAlign w:val="center"/>
          </w:tcPr>
          <w:p w14:paraId="1696A15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BB8531C" w14:textId="6B27373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9591E1B" w14:textId="1672CD4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4AE4CFD8" w14:textId="2EB5487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470669BC" w14:textId="65C5716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7D1967FF" w14:textId="77777777" w:rsidTr="00001EC2">
        <w:trPr>
          <w:gridAfter w:val="1"/>
          <w:wAfter w:w="6" w:type="dxa"/>
          <w:jc w:val="center"/>
        </w:trPr>
        <w:tc>
          <w:tcPr>
            <w:tcW w:w="567" w:type="dxa"/>
            <w:vAlign w:val="center"/>
          </w:tcPr>
          <w:p w14:paraId="6642713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77</w:t>
            </w:r>
          </w:p>
        </w:tc>
        <w:tc>
          <w:tcPr>
            <w:tcW w:w="4248" w:type="dxa"/>
            <w:vAlign w:val="center"/>
          </w:tcPr>
          <w:p w14:paraId="1DFD77E3" w14:textId="0DE022E8"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1FED0873" w14:textId="4188E3C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01631519</w:t>
            </w:r>
          </w:p>
        </w:tc>
        <w:tc>
          <w:tcPr>
            <w:tcW w:w="1474" w:type="dxa"/>
            <w:vAlign w:val="center"/>
          </w:tcPr>
          <w:p w14:paraId="6369D41B"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DFAEFB7" w14:textId="274CC731"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4ECB2C80" w14:textId="7319FB1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63770F6D" w14:textId="1D9DFB7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6997BC23" w14:textId="301455D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23517BF5" w14:textId="77777777" w:rsidTr="00001EC2">
        <w:trPr>
          <w:gridAfter w:val="1"/>
          <w:wAfter w:w="6" w:type="dxa"/>
          <w:jc w:val="center"/>
        </w:trPr>
        <w:tc>
          <w:tcPr>
            <w:tcW w:w="567" w:type="dxa"/>
            <w:vAlign w:val="center"/>
          </w:tcPr>
          <w:p w14:paraId="52B7A74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78</w:t>
            </w:r>
          </w:p>
        </w:tc>
        <w:tc>
          <w:tcPr>
            <w:tcW w:w="4248" w:type="dxa"/>
            <w:vAlign w:val="center"/>
          </w:tcPr>
          <w:p w14:paraId="6A9A5D56" w14:textId="50148412"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3EFB8BB4" w14:textId="42B69CC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01631520</w:t>
            </w:r>
          </w:p>
        </w:tc>
        <w:tc>
          <w:tcPr>
            <w:tcW w:w="1474" w:type="dxa"/>
            <w:vAlign w:val="center"/>
          </w:tcPr>
          <w:p w14:paraId="532B3B9A"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C9A5A2A" w14:textId="656A84BD"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0881C139" w14:textId="571CCFE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74DE5184" w14:textId="7CE057A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0FEA1C6F" w14:textId="2723F9C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085FA682" w14:textId="77777777" w:rsidTr="00001EC2">
        <w:trPr>
          <w:gridAfter w:val="1"/>
          <w:wAfter w:w="6" w:type="dxa"/>
          <w:jc w:val="center"/>
        </w:trPr>
        <w:tc>
          <w:tcPr>
            <w:tcW w:w="567" w:type="dxa"/>
            <w:vAlign w:val="center"/>
          </w:tcPr>
          <w:p w14:paraId="080D313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79</w:t>
            </w:r>
          </w:p>
        </w:tc>
        <w:tc>
          <w:tcPr>
            <w:tcW w:w="4248" w:type="dxa"/>
            <w:vAlign w:val="center"/>
          </w:tcPr>
          <w:p w14:paraId="7D268C5B" w14:textId="7466DE1B"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4AE37CCA" w14:textId="6DF0AE9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01631521</w:t>
            </w:r>
          </w:p>
        </w:tc>
        <w:tc>
          <w:tcPr>
            <w:tcW w:w="1474" w:type="dxa"/>
            <w:vAlign w:val="center"/>
          </w:tcPr>
          <w:p w14:paraId="1437236F"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25708D5" w14:textId="192F1FEA"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FFA8CFF" w14:textId="465C703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4A0006A0" w14:textId="2CF7658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7E0B08DB" w14:textId="3E67A39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04DA564F" w14:textId="77777777" w:rsidTr="00001EC2">
        <w:trPr>
          <w:gridAfter w:val="1"/>
          <w:wAfter w:w="6" w:type="dxa"/>
          <w:jc w:val="center"/>
        </w:trPr>
        <w:tc>
          <w:tcPr>
            <w:tcW w:w="567" w:type="dxa"/>
            <w:vAlign w:val="center"/>
          </w:tcPr>
          <w:p w14:paraId="588380E6"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80</w:t>
            </w:r>
          </w:p>
        </w:tc>
        <w:tc>
          <w:tcPr>
            <w:tcW w:w="4248" w:type="dxa"/>
            <w:vAlign w:val="center"/>
          </w:tcPr>
          <w:p w14:paraId="47F4CFD2" w14:textId="3D2401A9"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15D58415" w14:textId="798F7B5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01631522</w:t>
            </w:r>
          </w:p>
        </w:tc>
        <w:tc>
          <w:tcPr>
            <w:tcW w:w="1474" w:type="dxa"/>
            <w:vAlign w:val="center"/>
          </w:tcPr>
          <w:p w14:paraId="3B38D67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E88A651" w14:textId="047C6173"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B613A68" w14:textId="1E56AF8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4C0A7E79" w14:textId="66FC8A2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49A2C7DD" w14:textId="21BDE92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6156F527" w14:textId="77777777" w:rsidTr="00001EC2">
        <w:trPr>
          <w:gridAfter w:val="1"/>
          <w:wAfter w:w="6" w:type="dxa"/>
          <w:jc w:val="center"/>
        </w:trPr>
        <w:tc>
          <w:tcPr>
            <w:tcW w:w="567" w:type="dxa"/>
            <w:vAlign w:val="center"/>
          </w:tcPr>
          <w:p w14:paraId="472DD33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81</w:t>
            </w:r>
          </w:p>
        </w:tc>
        <w:tc>
          <w:tcPr>
            <w:tcW w:w="4248" w:type="dxa"/>
            <w:vAlign w:val="center"/>
          </w:tcPr>
          <w:p w14:paraId="440BC502" w14:textId="2D11EEFB" w:rsidR="00001EC2" w:rsidRPr="0072115E" w:rsidRDefault="00001EC2" w:rsidP="00352F72">
            <w:pPr>
              <w:spacing w:line="276" w:lineRule="auto"/>
              <w:rPr>
                <w:rFonts w:ascii="Arial" w:hAnsi="Arial" w:cs="Arial"/>
                <w:lang w:val="lt-LT"/>
              </w:rPr>
            </w:pPr>
            <w:r w:rsidRPr="008A2646">
              <w:rPr>
                <w:rFonts w:ascii="Arial" w:hAnsi="Arial"/>
                <w:sz w:val="13"/>
                <w:lang w:val="lt-LT"/>
              </w:rPr>
              <w:t>Virtuvėlė (indauja, kriauklė, spintelė)</w:t>
            </w:r>
          </w:p>
        </w:tc>
        <w:tc>
          <w:tcPr>
            <w:tcW w:w="1190" w:type="dxa"/>
            <w:vAlign w:val="center"/>
          </w:tcPr>
          <w:p w14:paraId="1291BF23" w14:textId="2AB5EDD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01631523</w:t>
            </w:r>
          </w:p>
        </w:tc>
        <w:tc>
          <w:tcPr>
            <w:tcW w:w="1474" w:type="dxa"/>
            <w:vAlign w:val="center"/>
          </w:tcPr>
          <w:p w14:paraId="7C5E5A4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ABA81AE" w14:textId="64081056"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00DBE0F" w14:textId="388B878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904,69</w:t>
            </w:r>
          </w:p>
        </w:tc>
        <w:tc>
          <w:tcPr>
            <w:tcW w:w="1701" w:type="dxa"/>
            <w:gridSpan w:val="2"/>
            <w:vAlign w:val="center"/>
          </w:tcPr>
          <w:p w14:paraId="5A413B16" w14:textId="57614B1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94,22</w:t>
            </w:r>
          </w:p>
        </w:tc>
        <w:tc>
          <w:tcPr>
            <w:tcW w:w="1701" w:type="dxa"/>
            <w:gridSpan w:val="2"/>
            <w:vAlign w:val="center"/>
          </w:tcPr>
          <w:p w14:paraId="13849BBA" w14:textId="24FB468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810,47</w:t>
            </w:r>
          </w:p>
        </w:tc>
      </w:tr>
      <w:tr w:rsidR="00001EC2" w:rsidRPr="0072115E" w14:paraId="6F3681C3" w14:textId="77777777" w:rsidTr="00001EC2">
        <w:trPr>
          <w:gridAfter w:val="1"/>
          <w:wAfter w:w="6" w:type="dxa"/>
          <w:jc w:val="center"/>
        </w:trPr>
        <w:tc>
          <w:tcPr>
            <w:tcW w:w="567" w:type="dxa"/>
            <w:vAlign w:val="center"/>
          </w:tcPr>
          <w:p w14:paraId="6007B70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82</w:t>
            </w:r>
          </w:p>
        </w:tc>
        <w:tc>
          <w:tcPr>
            <w:tcW w:w="4248" w:type="dxa"/>
            <w:vAlign w:val="center"/>
          </w:tcPr>
          <w:p w14:paraId="23065E6B" w14:textId="0D6BFAEA"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4660E98A" w14:textId="5921ADC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01631524</w:t>
            </w:r>
          </w:p>
        </w:tc>
        <w:tc>
          <w:tcPr>
            <w:tcW w:w="1474" w:type="dxa"/>
            <w:vAlign w:val="center"/>
          </w:tcPr>
          <w:p w14:paraId="0EEC359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6D0AF42" w14:textId="31B034D5"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EE042CD" w14:textId="0450E6A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5C6FABC8" w14:textId="523B177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431DF46B" w14:textId="3F35384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63A7DE34" w14:textId="77777777" w:rsidTr="00001EC2">
        <w:trPr>
          <w:gridAfter w:val="1"/>
          <w:wAfter w:w="6" w:type="dxa"/>
          <w:jc w:val="center"/>
        </w:trPr>
        <w:tc>
          <w:tcPr>
            <w:tcW w:w="567" w:type="dxa"/>
            <w:vAlign w:val="center"/>
          </w:tcPr>
          <w:p w14:paraId="191D0E5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83</w:t>
            </w:r>
          </w:p>
        </w:tc>
        <w:tc>
          <w:tcPr>
            <w:tcW w:w="4248" w:type="dxa"/>
            <w:vAlign w:val="center"/>
          </w:tcPr>
          <w:p w14:paraId="0ABB62FE" w14:textId="15A68BEC"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51D15FC5" w14:textId="4ADD11F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01631525</w:t>
            </w:r>
          </w:p>
        </w:tc>
        <w:tc>
          <w:tcPr>
            <w:tcW w:w="1474" w:type="dxa"/>
            <w:vAlign w:val="center"/>
          </w:tcPr>
          <w:p w14:paraId="6853FCEE"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91B13AB" w14:textId="1C957A4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ECE85D4" w14:textId="5CD6928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73F0CF7C" w14:textId="43D4047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7854AE19" w14:textId="3EE39F9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469254B1" w14:textId="77777777" w:rsidTr="00001EC2">
        <w:trPr>
          <w:gridAfter w:val="1"/>
          <w:wAfter w:w="6" w:type="dxa"/>
          <w:jc w:val="center"/>
        </w:trPr>
        <w:tc>
          <w:tcPr>
            <w:tcW w:w="567" w:type="dxa"/>
            <w:vAlign w:val="center"/>
          </w:tcPr>
          <w:p w14:paraId="3A046B1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84</w:t>
            </w:r>
          </w:p>
        </w:tc>
        <w:tc>
          <w:tcPr>
            <w:tcW w:w="4248" w:type="dxa"/>
            <w:vAlign w:val="center"/>
          </w:tcPr>
          <w:p w14:paraId="568D81BC" w14:textId="28C2DD9B"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0DB6F978" w14:textId="128AD54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01631526</w:t>
            </w:r>
          </w:p>
        </w:tc>
        <w:tc>
          <w:tcPr>
            <w:tcW w:w="1474" w:type="dxa"/>
            <w:vAlign w:val="center"/>
          </w:tcPr>
          <w:p w14:paraId="3F8D20D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431FDC6" w14:textId="5EAD6F8D"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CE15FB6" w14:textId="38D0538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5D21873B" w14:textId="50F89CC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6A4DD286" w14:textId="2C260FE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51DEFB2C" w14:textId="77777777" w:rsidTr="00001EC2">
        <w:trPr>
          <w:gridAfter w:val="1"/>
          <w:wAfter w:w="6" w:type="dxa"/>
          <w:jc w:val="center"/>
        </w:trPr>
        <w:tc>
          <w:tcPr>
            <w:tcW w:w="567" w:type="dxa"/>
            <w:vAlign w:val="center"/>
          </w:tcPr>
          <w:p w14:paraId="76C7E75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85</w:t>
            </w:r>
          </w:p>
        </w:tc>
        <w:tc>
          <w:tcPr>
            <w:tcW w:w="4248" w:type="dxa"/>
            <w:vAlign w:val="center"/>
          </w:tcPr>
          <w:p w14:paraId="6E03A530" w14:textId="7B62E202" w:rsidR="00001EC2" w:rsidRPr="0072115E" w:rsidRDefault="00001EC2" w:rsidP="00352F72">
            <w:pPr>
              <w:spacing w:line="276" w:lineRule="auto"/>
              <w:rPr>
                <w:rFonts w:ascii="Arial" w:hAnsi="Arial" w:cs="Arial"/>
                <w:lang w:val="lt-LT"/>
              </w:rPr>
            </w:pPr>
            <w:r w:rsidRPr="008A2646">
              <w:rPr>
                <w:rFonts w:ascii="Arial" w:hAnsi="Arial"/>
                <w:sz w:val="13"/>
                <w:lang w:val="lt-LT"/>
              </w:rPr>
              <w:t>Uždara atvira spinta (susideda čiužiniai)</w:t>
            </w:r>
          </w:p>
        </w:tc>
        <w:tc>
          <w:tcPr>
            <w:tcW w:w="1190" w:type="dxa"/>
            <w:vAlign w:val="center"/>
          </w:tcPr>
          <w:p w14:paraId="1CE50A84" w14:textId="653567F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01631527</w:t>
            </w:r>
          </w:p>
        </w:tc>
        <w:tc>
          <w:tcPr>
            <w:tcW w:w="1474" w:type="dxa"/>
            <w:vAlign w:val="center"/>
          </w:tcPr>
          <w:p w14:paraId="19D128F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81D82B8" w14:textId="0E12898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F2C9167" w14:textId="2DF7C23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2 480,50</w:t>
            </w:r>
          </w:p>
        </w:tc>
        <w:tc>
          <w:tcPr>
            <w:tcW w:w="1701" w:type="dxa"/>
            <w:gridSpan w:val="2"/>
            <w:vAlign w:val="center"/>
          </w:tcPr>
          <w:p w14:paraId="1BD2FDFA" w14:textId="66A754A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258,39</w:t>
            </w:r>
          </w:p>
        </w:tc>
        <w:tc>
          <w:tcPr>
            <w:tcW w:w="1701" w:type="dxa"/>
            <w:gridSpan w:val="2"/>
            <w:vAlign w:val="center"/>
          </w:tcPr>
          <w:p w14:paraId="0866267B" w14:textId="5448678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2 222,11</w:t>
            </w:r>
          </w:p>
        </w:tc>
      </w:tr>
      <w:tr w:rsidR="00001EC2" w:rsidRPr="0072115E" w14:paraId="2233609B" w14:textId="77777777" w:rsidTr="00001EC2">
        <w:trPr>
          <w:gridAfter w:val="1"/>
          <w:wAfter w:w="6" w:type="dxa"/>
          <w:jc w:val="center"/>
        </w:trPr>
        <w:tc>
          <w:tcPr>
            <w:tcW w:w="567" w:type="dxa"/>
            <w:vAlign w:val="center"/>
          </w:tcPr>
          <w:p w14:paraId="7256B38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lastRenderedPageBreak/>
              <w:t>86</w:t>
            </w:r>
          </w:p>
        </w:tc>
        <w:tc>
          <w:tcPr>
            <w:tcW w:w="4248" w:type="dxa"/>
            <w:vAlign w:val="center"/>
          </w:tcPr>
          <w:p w14:paraId="03332FFF" w14:textId="6FFC8AB0" w:rsidR="00001EC2" w:rsidRPr="0072115E" w:rsidRDefault="00001EC2" w:rsidP="00352F72">
            <w:pPr>
              <w:spacing w:line="276" w:lineRule="auto"/>
              <w:rPr>
                <w:rFonts w:ascii="Arial" w:hAnsi="Arial" w:cs="Arial"/>
                <w:lang w:val="lt-LT"/>
              </w:rPr>
            </w:pPr>
            <w:r w:rsidRPr="008A2646">
              <w:rPr>
                <w:rFonts w:ascii="Arial" w:hAnsi="Arial"/>
                <w:sz w:val="13"/>
                <w:lang w:val="lt-LT"/>
              </w:rPr>
              <w:t>WC atitvaros lopšelio grupėse 3 vnt</w:t>
            </w:r>
          </w:p>
        </w:tc>
        <w:tc>
          <w:tcPr>
            <w:tcW w:w="1190" w:type="dxa"/>
            <w:vAlign w:val="center"/>
          </w:tcPr>
          <w:p w14:paraId="5DC50235" w14:textId="23AE092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01631531</w:t>
            </w:r>
          </w:p>
        </w:tc>
        <w:tc>
          <w:tcPr>
            <w:tcW w:w="1474" w:type="dxa"/>
            <w:vAlign w:val="center"/>
          </w:tcPr>
          <w:p w14:paraId="69F28A6A"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8B4E937" w14:textId="59A86A13"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F639B40" w14:textId="1533954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3 267,00</w:t>
            </w:r>
          </w:p>
        </w:tc>
        <w:tc>
          <w:tcPr>
            <w:tcW w:w="1701" w:type="dxa"/>
            <w:gridSpan w:val="2"/>
            <w:vAlign w:val="center"/>
          </w:tcPr>
          <w:p w14:paraId="5B47CFE6" w14:textId="68AAB8F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340,31</w:t>
            </w:r>
          </w:p>
        </w:tc>
        <w:tc>
          <w:tcPr>
            <w:tcW w:w="1701" w:type="dxa"/>
            <w:gridSpan w:val="2"/>
            <w:vAlign w:val="center"/>
          </w:tcPr>
          <w:p w14:paraId="6CFF88E3" w14:textId="6A81DC8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2 926,69</w:t>
            </w:r>
          </w:p>
        </w:tc>
      </w:tr>
      <w:tr w:rsidR="00001EC2" w:rsidRPr="0072115E" w14:paraId="4BD71F3A" w14:textId="77777777" w:rsidTr="00001EC2">
        <w:trPr>
          <w:gridAfter w:val="1"/>
          <w:wAfter w:w="6" w:type="dxa"/>
          <w:jc w:val="center"/>
        </w:trPr>
        <w:tc>
          <w:tcPr>
            <w:tcW w:w="567" w:type="dxa"/>
            <w:vAlign w:val="center"/>
          </w:tcPr>
          <w:p w14:paraId="280DE2C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87</w:t>
            </w:r>
          </w:p>
        </w:tc>
        <w:tc>
          <w:tcPr>
            <w:tcW w:w="4248" w:type="dxa"/>
            <w:vAlign w:val="center"/>
          </w:tcPr>
          <w:p w14:paraId="37C1457B" w14:textId="1CEA001E" w:rsidR="00001EC2" w:rsidRPr="0072115E" w:rsidRDefault="00001EC2" w:rsidP="00352F72">
            <w:pPr>
              <w:spacing w:line="276" w:lineRule="auto"/>
              <w:rPr>
                <w:rFonts w:ascii="Arial" w:hAnsi="Arial" w:cs="Arial"/>
                <w:lang w:val="lt-LT"/>
              </w:rPr>
            </w:pPr>
            <w:r w:rsidRPr="008A2646">
              <w:rPr>
                <w:rFonts w:ascii="Arial" w:hAnsi="Arial"/>
                <w:sz w:val="13"/>
                <w:lang w:val="lt-LT"/>
              </w:rPr>
              <w:t>Spinta naktipuodžiams lopšelio grupėse  3 vnt</w:t>
            </w:r>
          </w:p>
        </w:tc>
        <w:tc>
          <w:tcPr>
            <w:tcW w:w="1190" w:type="dxa"/>
            <w:vAlign w:val="center"/>
          </w:tcPr>
          <w:p w14:paraId="0C935614" w14:textId="77E16C1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01631532</w:t>
            </w:r>
          </w:p>
        </w:tc>
        <w:tc>
          <w:tcPr>
            <w:tcW w:w="1474" w:type="dxa"/>
            <w:vAlign w:val="center"/>
          </w:tcPr>
          <w:p w14:paraId="0B5A014E"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6F0BE1E" w14:textId="194A66A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CBA41E4" w14:textId="57706F4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2 541,00</w:t>
            </w:r>
          </w:p>
        </w:tc>
        <w:tc>
          <w:tcPr>
            <w:tcW w:w="1701" w:type="dxa"/>
            <w:gridSpan w:val="2"/>
            <w:vAlign w:val="center"/>
          </w:tcPr>
          <w:p w14:paraId="007E9C20" w14:textId="709136A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264,70</w:t>
            </w:r>
          </w:p>
        </w:tc>
        <w:tc>
          <w:tcPr>
            <w:tcW w:w="1701" w:type="dxa"/>
            <w:gridSpan w:val="2"/>
            <w:vAlign w:val="center"/>
          </w:tcPr>
          <w:p w14:paraId="1438385E" w14:textId="03752F4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2 276,30</w:t>
            </w:r>
          </w:p>
        </w:tc>
      </w:tr>
      <w:tr w:rsidR="00001EC2" w:rsidRPr="0072115E" w14:paraId="76B32417" w14:textId="77777777" w:rsidTr="00001EC2">
        <w:trPr>
          <w:gridAfter w:val="1"/>
          <w:wAfter w:w="6" w:type="dxa"/>
          <w:jc w:val="center"/>
        </w:trPr>
        <w:tc>
          <w:tcPr>
            <w:tcW w:w="567" w:type="dxa"/>
            <w:vAlign w:val="center"/>
          </w:tcPr>
          <w:p w14:paraId="16D5D87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88</w:t>
            </w:r>
          </w:p>
        </w:tc>
        <w:tc>
          <w:tcPr>
            <w:tcW w:w="4248" w:type="dxa"/>
            <w:vAlign w:val="center"/>
          </w:tcPr>
          <w:p w14:paraId="24DD131C" w14:textId="290D568B" w:rsidR="00001EC2" w:rsidRPr="0072115E" w:rsidRDefault="00001EC2" w:rsidP="00352F72">
            <w:pPr>
              <w:spacing w:line="276" w:lineRule="auto"/>
              <w:rPr>
                <w:rFonts w:ascii="Arial" w:hAnsi="Arial" w:cs="Arial"/>
                <w:lang w:val="lt-LT"/>
              </w:rPr>
            </w:pPr>
            <w:r w:rsidRPr="008A2646">
              <w:rPr>
                <w:rFonts w:ascii="Arial" w:hAnsi="Arial"/>
                <w:sz w:val="13"/>
                <w:lang w:val="lt-LT"/>
              </w:rPr>
              <w:t>WC atitvaros ikimokyklinėse grupėse 6 vnt</w:t>
            </w:r>
          </w:p>
        </w:tc>
        <w:tc>
          <w:tcPr>
            <w:tcW w:w="1190" w:type="dxa"/>
            <w:vAlign w:val="center"/>
          </w:tcPr>
          <w:p w14:paraId="5032EB84" w14:textId="2F048BC2"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01631533</w:t>
            </w:r>
          </w:p>
        </w:tc>
        <w:tc>
          <w:tcPr>
            <w:tcW w:w="1474" w:type="dxa"/>
            <w:vAlign w:val="center"/>
          </w:tcPr>
          <w:p w14:paraId="4C8218B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5FA342A" w14:textId="2BC85CE5"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AAFFE61" w14:textId="67BE4E6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6 534,00</w:t>
            </w:r>
          </w:p>
        </w:tc>
        <w:tc>
          <w:tcPr>
            <w:tcW w:w="1701" w:type="dxa"/>
            <w:gridSpan w:val="2"/>
            <w:vAlign w:val="center"/>
          </w:tcPr>
          <w:p w14:paraId="2CBEC840" w14:textId="40FD055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680,61</w:t>
            </w:r>
          </w:p>
        </w:tc>
        <w:tc>
          <w:tcPr>
            <w:tcW w:w="1701" w:type="dxa"/>
            <w:gridSpan w:val="2"/>
            <w:vAlign w:val="center"/>
          </w:tcPr>
          <w:p w14:paraId="2E150024" w14:textId="6FC70B4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5 853,39</w:t>
            </w:r>
          </w:p>
        </w:tc>
      </w:tr>
      <w:tr w:rsidR="00001EC2" w:rsidRPr="0072115E" w14:paraId="29997ABF" w14:textId="77777777" w:rsidTr="00001EC2">
        <w:trPr>
          <w:gridAfter w:val="1"/>
          <w:wAfter w:w="6" w:type="dxa"/>
          <w:jc w:val="center"/>
        </w:trPr>
        <w:tc>
          <w:tcPr>
            <w:tcW w:w="567" w:type="dxa"/>
            <w:vAlign w:val="center"/>
          </w:tcPr>
          <w:p w14:paraId="517C7D57"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89</w:t>
            </w:r>
          </w:p>
        </w:tc>
        <w:tc>
          <w:tcPr>
            <w:tcW w:w="4248" w:type="dxa"/>
            <w:vAlign w:val="center"/>
          </w:tcPr>
          <w:p w14:paraId="2FE15D88" w14:textId="5D8D82F9" w:rsidR="00001EC2" w:rsidRPr="0072115E" w:rsidRDefault="00001EC2" w:rsidP="00352F72">
            <w:pPr>
              <w:spacing w:line="276" w:lineRule="auto"/>
              <w:rPr>
                <w:rFonts w:ascii="Arial" w:hAnsi="Arial" w:cs="Arial"/>
                <w:lang w:val="lt-LT"/>
              </w:rPr>
            </w:pPr>
            <w:r w:rsidRPr="008A2646">
              <w:rPr>
                <w:rFonts w:ascii="Arial" w:hAnsi="Arial"/>
                <w:sz w:val="13"/>
                <w:lang w:val="lt-LT"/>
              </w:rPr>
              <w:t>WC atitvaros priešmokyklinėse grupėse 3 vnt</w:t>
            </w:r>
          </w:p>
        </w:tc>
        <w:tc>
          <w:tcPr>
            <w:tcW w:w="1190" w:type="dxa"/>
            <w:vAlign w:val="center"/>
          </w:tcPr>
          <w:p w14:paraId="73CDE599" w14:textId="5B04195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01631534</w:t>
            </w:r>
          </w:p>
        </w:tc>
        <w:tc>
          <w:tcPr>
            <w:tcW w:w="1474" w:type="dxa"/>
            <w:vAlign w:val="center"/>
          </w:tcPr>
          <w:p w14:paraId="3CEE0B7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33A3823" w14:textId="21571A07"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B8845C5" w14:textId="5D18C4D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3 267,00</w:t>
            </w:r>
          </w:p>
        </w:tc>
        <w:tc>
          <w:tcPr>
            <w:tcW w:w="1701" w:type="dxa"/>
            <w:gridSpan w:val="2"/>
            <w:vAlign w:val="center"/>
          </w:tcPr>
          <w:p w14:paraId="75E9731A" w14:textId="6051F12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340,31</w:t>
            </w:r>
          </w:p>
        </w:tc>
        <w:tc>
          <w:tcPr>
            <w:tcW w:w="1701" w:type="dxa"/>
            <w:gridSpan w:val="2"/>
            <w:vAlign w:val="center"/>
          </w:tcPr>
          <w:p w14:paraId="17F192CD" w14:textId="5109AC4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2 926,69</w:t>
            </w:r>
          </w:p>
        </w:tc>
      </w:tr>
      <w:tr w:rsidR="00001EC2" w:rsidRPr="0072115E" w14:paraId="385A224D" w14:textId="77777777" w:rsidTr="00001EC2">
        <w:trPr>
          <w:gridAfter w:val="1"/>
          <w:wAfter w:w="6" w:type="dxa"/>
          <w:jc w:val="center"/>
        </w:trPr>
        <w:tc>
          <w:tcPr>
            <w:tcW w:w="567" w:type="dxa"/>
            <w:vAlign w:val="center"/>
          </w:tcPr>
          <w:p w14:paraId="0006B4A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90</w:t>
            </w:r>
          </w:p>
        </w:tc>
        <w:tc>
          <w:tcPr>
            <w:tcW w:w="4248" w:type="dxa"/>
            <w:vAlign w:val="center"/>
          </w:tcPr>
          <w:p w14:paraId="1C4E08AC" w14:textId="6F41085B" w:rsidR="00001EC2" w:rsidRPr="0072115E" w:rsidRDefault="00001EC2" w:rsidP="00352F72">
            <w:pPr>
              <w:spacing w:line="276" w:lineRule="auto"/>
              <w:rPr>
                <w:rFonts w:ascii="Arial" w:hAnsi="Arial" w:cs="Arial"/>
                <w:lang w:val="lt-LT"/>
              </w:rPr>
            </w:pPr>
            <w:r w:rsidRPr="008A2646">
              <w:rPr>
                <w:rFonts w:ascii="Arial" w:hAnsi="Arial"/>
                <w:sz w:val="13"/>
                <w:lang w:val="lt-LT"/>
              </w:rPr>
              <w:t>Veidrodžiai su turėklais (darželio renginių salėje)</w:t>
            </w:r>
          </w:p>
        </w:tc>
        <w:tc>
          <w:tcPr>
            <w:tcW w:w="1190" w:type="dxa"/>
            <w:vAlign w:val="center"/>
          </w:tcPr>
          <w:p w14:paraId="78AF6E52" w14:textId="3C7A604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01631535</w:t>
            </w:r>
          </w:p>
        </w:tc>
        <w:tc>
          <w:tcPr>
            <w:tcW w:w="1474" w:type="dxa"/>
            <w:vAlign w:val="center"/>
          </w:tcPr>
          <w:p w14:paraId="7D28445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CD27D86" w14:textId="4A212DB0"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02262EE9" w14:textId="11F4792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1 210,00</w:t>
            </w:r>
          </w:p>
        </w:tc>
        <w:tc>
          <w:tcPr>
            <w:tcW w:w="1701" w:type="dxa"/>
            <w:gridSpan w:val="2"/>
            <w:vAlign w:val="center"/>
          </w:tcPr>
          <w:p w14:paraId="0DE26116" w14:textId="074BE20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126,02</w:t>
            </w:r>
          </w:p>
        </w:tc>
        <w:tc>
          <w:tcPr>
            <w:tcW w:w="1701" w:type="dxa"/>
            <w:gridSpan w:val="2"/>
            <w:vAlign w:val="center"/>
          </w:tcPr>
          <w:p w14:paraId="40B34490" w14:textId="39CC1F1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1 083,98</w:t>
            </w:r>
          </w:p>
        </w:tc>
      </w:tr>
      <w:tr w:rsidR="00001EC2" w:rsidRPr="0072115E" w14:paraId="406DD307" w14:textId="77777777" w:rsidTr="00001EC2">
        <w:trPr>
          <w:gridAfter w:val="1"/>
          <w:wAfter w:w="6" w:type="dxa"/>
          <w:jc w:val="center"/>
        </w:trPr>
        <w:tc>
          <w:tcPr>
            <w:tcW w:w="567" w:type="dxa"/>
            <w:vAlign w:val="center"/>
          </w:tcPr>
          <w:p w14:paraId="74E2C39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91</w:t>
            </w:r>
          </w:p>
        </w:tc>
        <w:tc>
          <w:tcPr>
            <w:tcW w:w="4248" w:type="dxa"/>
            <w:vAlign w:val="center"/>
          </w:tcPr>
          <w:p w14:paraId="3A75FC47" w14:textId="372C44AA" w:rsidR="00001EC2" w:rsidRPr="0072115E" w:rsidRDefault="00001EC2" w:rsidP="00352F72">
            <w:pPr>
              <w:spacing w:line="276" w:lineRule="auto"/>
              <w:rPr>
                <w:rFonts w:ascii="Arial" w:hAnsi="Arial" w:cs="Arial"/>
                <w:lang w:val="lt-LT"/>
              </w:rPr>
            </w:pPr>
            <w:r w:rsidRPr="008A2646">
              <w:rPr>
                <w:rFonts w:ascii="Arial" w:hAnsi="Arial"/>
                <w:sz w:val="13"/>
                <w:lang w:val="lt-LT"/>
              </w:rPr>
              <w:t>Uždara spinta 2 vnt</w:t>
            </w:r>
          </w:p>
        </w:tc>
        <w:tc>
          <w:tcPr>
            <w:tcW w:w="1190" w:type="dxa"/>
            <w:vAlign w:val="center"/>
          </w:tcPr>
          <w:p w14:paraId="5B5BFED7" w14:textId="60CAF31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01631537</w:t>
            </w:r>
          </w:p>
        </w:tc>
        <w:tc>
          <w:tcPr>
            <w:tcW w:w="1474" w:type="dxa"/>
            <w:vAlign w:val="center"/>
          </w:tcPr>
          <w:p w14:paraId="734C702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67726D0" w14:textId="2AA3E984"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418DEA4" w14:textId="2091C33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1 645,60</w:t>
            </w:r>
          </w:p>
        </w:tc>
        <w:tc>
          <w:tcPr>
            <w:tcW w:w="1701" w:type="dxa"/>
            <w:gridSpan w:val="2"/>
            <w:vAlign w:val="center"/>
          </w:tcPr>
          <w:p w14:paraId="392214B1" w14:textId="3E444FF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171,41</w:t>
            </w:r>
          </w:p>
        </w:tc>
        <w:tc>
          <w:tcPr>
            <w:tcW w:w="1701" w:type="dxa"/>
            <w:gridSpan w:val="2"/>
            <w:vAlign w:val="center"/>
          </w:tcPr>
          <w:p w14:paraId="6B809F58" w14:textId="55C71C8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1 474,19</w:t>
            </w:r>
          </w:p>
        </w:tc>
      </w:tr>
      <w:tr w:rsidR="00001EC2" w:rsidRPr="0072115E" w14:paraId="170B1A5D" w14:textId="77777777" w:rsidTr="00001EC2">
        <w:trPr>
          <w:gridAfter w:val="1"/>
          <w:wAfter w:w="6" w:type="dxa"/>
          <w:jc w:val="center"/>
        </w:trPr>
        <w:tc>
          <w:tcPr>
            <w:tcW w:w="567" w:type="dxa"/>
            <w:vAlign w:val="center"/>
          </w:tcPr>
          <w:p w14:paraId="5045884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92</w:t>
            </w:r>
          </w:p>
        </w:tc>
        <w:tc>
          <w:tcPr>
            <w:tcW w:w="4248" w:type="dxa"/>
            <w:vAlign w:val="center"/>
          </w:tcPr>
          <w:p w14:paraId="168A4312" w14:textId="4A40DD05" w:rsidR="00001EC2" w:rsidRPr="0072115E" w:rsidRDefault="00001EC2" w:rsidP="00352F72">
            <w:pPr>
              <w:spacing w:line="276" w:lineRule="auto"/>
              <w:rPr>
                <w:rFonts w:ascii="Arial" w:hAnsi="Arial" w:cs="Arial"/>
                <w:lang w:val="lt-LT"/>
              </w:rPr>
            </w:pPr>
            <w:r w:rsidRPr="008A2646">
              <w:rPr>
                <w:rFonts w:ascii="Arial" w:hAnsi="Arial"/>
                <w:sz w:val="13"/>
                <w:lang w:val="lt-LT"/>
              </w:rPr>
              <w:t>Rūbų spinta</w:t>
            </w:r>
          </w:p>
        </w:tc>
        <w:tc>
          <w:tcPr>
            <w:tcW w:w="1190" w:type="dxa"/>
            <w:vAlign w:val="center"/>
          </w:tcPr>
          <w:p w14:paraId="513BC841" w14:textId="07A0D02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01631538</w:t>
            </w:r>
          </w:p>
        </w:tc>
        <w:tc>
          <w:tcPr>
            <w:tcW w:w="1474" w:type="dxa"/>
            <w:vAlign w:val="center"/>
          </w:tcPr>
          <w:p w14:paraId="7D7E40B9"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F85F49D" w14:textId="34809644"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01060B2C" w14:textId="6D3D6A5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955,90</w:t>
            </w:r>
          </w:p>
        </w:tc>
        <w:tc>
          <w:tcPr>
            <w:tcW w:w="1701" w:type="dxa"/>
            <w:gridSpan w:val="2"/>
            <w:vAlign w:val="center"/>
          </w:tcPr>
          <w:p w14:paraId="5FE74C42" w14:textId="1CC6323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99,59</w:t>
            </w:r>
          </w:p>
        </w:tc>
        <w:tc>
          <w:tcPr>
            <w:tcW w:w="1701" w:type="dxa"/>
            <w:gridSpan w:val="2"/>
            <w:vAlign w:val="center"/>
          </w:tcPr>
          <w:p w14:paraId="47655F70" w14:textId="2288E1F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856,31</w:t>
            </w:r>
          </w:p>
        </w:tc>
      </w:tr>
      <w:tr w:rsidR="00001EC2" w:rsidRPr="0072115E" w14:paraId="7EF6CCC1" w14:textId="77777777" w:rsidTr="00001EC2">
        <w:trPr>
          <w:gridAfter w:val="1"/>
          <w:wAfter w:w="6" w:type="dxa"/>
          <w:jc w:val="center"/>
        </w:trPr>
        <w:tc>
          <w:tcPr>
            <w:tcW w:w="567" w:type="dxa"/>
            <w:vAlign w:val="center"/>
          </w:tcPr>
          <w:p w14:paraId="1FFF30F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93</w:t>
            </w:r>
          </w:p>
        </w:tc>
        <w:tc>
          <w:tcPr>
            <w:tcW w:w="4248" w:type="dxa"/>
            <w:vAlign w:val="center"/>
          </w:tcPr>
          <w:p w14:paraId="1C070D2A" w14:textId="7C4DBBCF" w:rsidR="00001EC2" w:rsidRPr="0072115E" w:rsidRDefault="00001EC2" w:rsidP="00352F72">
            <w:pPr>
              <w:spacing w:line="276" w:lineRule="auto"/>
              <w:rPr>
                <w:rFonts w:ascii="Arial" w:hAnsi="Arial" w:cs="Arial"/>
                <w:lang w:val="lt-LT"/>
              </w:rPr>
            </w:pPr>
            <w:r w:rsidRPr="008A2646">
              <w:rPr>
                <w:rFonts w:ascii="Arial" w:hAnsi="Arial"/>
                <w:sz w:val="13"/>
                <w:lang w:val="lt-LT"/>
              </w:rPr>
              <w:t>Uždara spinta 2 vnt</w:t>
            </w:r>
          </w:p>
        </w:tc>
        <w:tc>
          <w:tcPr>
            <w:tcW w:w="1190" w:type="dxa"/>
            <w:vAlign w:val="center"/>
          </w:tcPr>
          <w:p w14:paraId="5590C106" w14:textId="022E795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01631539</w:t>
            </w:r>
          </w:p>
        </w:tc>
        <w:tc>
          <w:tcPr>
            <w:tcW w:w="1474" w:type="dxa"/>
            <w:vAlign w:val="center"/>
          </w:tcPr>
          <w:p w14:paraId="2D49E8EF"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779E5EE" w14:textId="179F03E0"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A768B6A" w14:textId="0A6066A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1 645,60</w:t>
            </w:r>
          </w:p>
        </w:tc>
        <w:tc>
          <w:tcPr>
            <w:tcW w:w="1701" w:type="dxa"/>
            <w:gridSpan w:val="2"/>
            <w:vAlign w:val="center"/>
          </w:tcPr>
          <w:p w14:paraId="60CF44F0" w14:textId="546D914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171,41</w:t>
            </w:r>
          </w:p>
        </w:tc>
        <w:tc>
          <w:tcPr>
            <w:tcW w:w="1701" w:type="dxa"/>
            <w:gridSpan w:val="2"/>
            <w:vAlign w:val="center"/>
          </w:tcPr>
          <w:p w14:paraId="0A948674" w14:textId="2AF05AE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1 474,19</w:t>
            </w:r>
          </w:p>
        </w:tc>
      </w:tr>
      <w:tr w:rsidR="00001EC2" w:rsidRPr="0072115E" w14:paraId="13CB1AD4" w14:textId="77777777" w:rsidTr="00001EC2">
        <w:trPr>
          <w:gridAfter w:val="1"/>
          <w:wAfter w:w="6" w:type="dxa"/>
          <w:jc w:val="center"/>
        </w:trPr>
        <w:tc>
          <w:tcPr>
            <w:tcW w:w="567" w:type="dxa"/>
            <w:vAlign w:val="center"/>
          </w:tcPr>
          <w:p w14:paraId="5D1A064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94</w:t>
            </w:r>
          </w:p>
        </w:tc>
        <w:tc>
          <w:tcPr>
            <w:tcW w:w="4248" w:type="dxa"/>
            <w:vAlign w:val="center"/>
          </w:tcPr>
          <w:p w14:paraId="4A704097" w14:textId="35268625" w:rsidR="00001EC2" w:rsidRPr="0072115E" w:rsidRDefault="00001EC2" w:rsidP="00352F72">
            <w:pPr>
              <w:spacing w:line="276" w:lineRule="auto"/>
              <w:rPr>
                <w:rFonts w:ascii="Arial" w:hAnsi="Arial" w:cs="Arial"/>
                <w:lang w:val="lt-LT"/>
              </w:rPr>
            </w:pPr>
            <w:r w:rsidRPr="008A2646">
              <w:rPr>
                <w:rFonts w:ascii="Arial" w:hAnsi="Arial"/>
                <w:sz w:val="13"/>
                <w:lang w:val="lt-LT"/>
              </w:rPr>
              <w:t>Rūbų spinta</w:t>
            </w:r>
          </w:p>
        </w:tc>
        <w:tc>
          <w:tcPr>
            <w:tcW w:w="1190" w:type="dxa"/>
            <w:vAlign w:val="center"/>
          </w:tcPr>
          <w:p w14:paraId="4F6AB66C" w14:textId="4ECCA70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01631540</w:t>
            </w:r>
          </w:p>
        </w:tc>
        <w:tc>
          <w:tcPr>
            <w:tcW w:w="1474" w:type="dxa"/>
            <w:vAlign w:val="center"/>
          </w:tcPr>
          <w:p w14:paraId="4BE537B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396F8DD" w14:textId="1FE7233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41D61585" w14:textId="7A7E80D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955,90</w:t>
            </w:r>
          </w:p>
        </w:tc>
        <w:tc>
          <w:tcPr>
            <w:tcW w:w="1701" w:type="dxa"/>
            <w:gridSpan w:val="2"/>
            <w:vAlign w:val="center"/>
          </w:tcPr>
          <w:p w14:paraId="4D0463FC" w14:textId="56D8E37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99,59</w:t>
            </w:r>
          </w:p>
        </w:tc>
        <w:tc>
          <w:tcPr>
            <w:tcW w:w="1701" w:type="dxa"/>
            <w:gridSpan w:val="2"/>
            <w:vAlign w:val="center"/>
          </w:tcPr>
          <w:p w14:paraId="3C7C9E21" w14:textId="248DF6C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856,31</w:t>
            </w:r>
          </w:p>
        </w:tc>
      </w:tr>
      <w:tr w:rsidR="00001EC2" w:rsidRPr="0072115E" w14:paraId="73011674" w14:textId="77777777" w:rsidTr="00001EC2">
        <w:trPr>
          <w:gridAfter w:val="1"/>
          <w:wAfter w:w="6" w:type="dxa"/>
          <w:jc w:val="center"/>
        </w:trPr>
        <w:tc>
          <w:tcPr>
            <w:tcW w:w="567" w:type="dxa"/>
            <w:vAlign w:val="center"/>
          </w:tcPr>
          <w:p w14:paraId="71D0EB6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95</w:t>
            </w:r>
          </w:p>
        </w:tc>
        <w:tc>
          <w:tcPr>
            <w:tcW w:w="4248" w:type="dxa"/>
            <w:vAlign w:val="center"/>
          </w:tcPr>
          <w:p w14:paraId="76E333E4" w14:textId="503BEA1E" w:rsidR="00001EC2" w:rsidRPr="0072115E" w:rsidRDefault="00001EC2" w:rsidP="00352F72">
            <w:pPr>
              <w:spacing w:line="276" w:lineRule="auto"/>
              <w:rPr>
                <w:rFonts w:ascii="Arial" w:hAnsi="Arial" w:cs="Arial"/>
                <w:lang w:val="lt-LT"/>
              </w:rPr>
            </w:pPr>
            <w:r w:rsidRPr="008A2646">
              <w:rPr>
                <w:rFonts w:ascii="Arial" w:hAnsi="Arial"/>
                <w:sz w:val="13"/>
                <w:lang w:val="lt-LT"/>
              </w:rPr>
              <w:t>Uždara spinta 2 vnt</w:t>
            </w:r>
          </w:p>
        </w:tc>
        <w:tc>
          <w:tcPr>
            <w:tcW w:w="1190" w:type="dxa"/>
            <w:vAlign w:val="center"/>
          </w:tcPr>
          <w:p w14:paraId="054AA6A5" w14:textId="52C06870"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01631541</w:t>
            </w:r>
          </w:p>
        </w:tc>
        <w:tc>
          <w:tcPr>
            <w:tcW w:w="1474" w:type="dxa"/>
            <w:vAlign w:val="center"/>
          </w:tcPr>
          <w:p w14:paraId="1BE7C25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5163DA6" w14:textId="78F2CCE7"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147C0D3" w14:textId="75192B2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1 645,60</w:t>
            </w:r>
          </w:p>
        </w:tc>
        <w:tc>
          <w:tcPr>
            <w:tcW w:w="1701" w:type="dxa"/>
            <w:gridSpan w:val="2"/>
            <w:vAlign w:val="center"/>
          </w:tcPr>
          <w:p w14:paraId="18BD4F59" w14:textId="4F10CAB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171,41</w:t>
            </w:r>
          </w:p>
        </w:tc>
        <w:tc>
          <w:tcPr>
            <w:tcW w:w="1701" w:type="dxa"/>
            <w:gridSpan w:val="2"/>
            <w:vAlign w:val="center"/>
          </w:tcPr>
          <w:p w14:paraId="3199C401" w14:textId="23D0B38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1 474,19</w:t>
            </w:r>
          </w:p>
        </w:tc>
      </w:tr>
      <w:tr w:rsidR="00001EC2" w:rsidRPr="0072115E" w14:paraId="35234654" w14:textId="77777777" w:rsidTr="00001EC2">
        <w:trPr>
          <w:gridAfter w:val="1"/>
          <w:wAfter w:w="6" w:type="dxa"/>
          <w:jc w:val="center"/>
        </w:trPr>
        <w:tc>
          <w:tcPr>
            <w:tcW w:w="567" w:type="dxa"/>
            <w:vAlign w:val="center"/>
          </w:tcPr>
          <w:p w14:paraId="0BC753E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96</w:t>
            </w:r>
          </w:p>
        </w:tc>
        <w:tc>
          <w:tcPr>
            <w:tcW w:w="4248" w:type="dxa"/>
            <w:vAlign w:val="center"/>
          </w:tcPr>
          <w:p w14:paraId="78EAB72E" w14:textId="46221E24" w:rsidR="00001EC2" w:rsidRPr="0072115E" w:rsidRDefault="00001EC2" w:rsidP="00352F72">
            <w:pPr>
              <w:spacing w:line="276" w:lineRule="auto"/>
              <w:rPr>
                <w:rFonts w:ascii="Arial" w:hAnsi="Arial" w:cs="Arial"/>
                <w:lang w:val="lt-LT"/>
              </w:rPr>
            </w:pPr>
            <w:r w:rsidRPr="008A2646">
              <w:rPr>
                <w:rFonts w:ascii="Arial" w:hAnsi="Arial"/>
                <w:sz w:val="13"/>
                <w:lang w:val="lt-LT"/>
              </w:rPr>
              <w:t>Rūbų spinta</w:t>
            </w:r>
          </w:p>
        </w:tc>
        <w:tc>
          <w:tcPr>
            <w:tcW w:w="1190" w:type="dxa"/>
            <w:vAlign w:val="center"/>
          </w:tcPr>
          <w:p w14:paraId="5F825FFD" w14:textId="4AEB266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01631542</w:t>
            </w:r>
          </w:p>
        </w:tc>
        <w:tc>
          <w:tcPr>
            <w:tcW w:w="1474" w:type="dxa"/>
            <w:vAlign w:val="center"/>
          </w:tcPr>
          <w:p w14:paraId="27A9458D"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3DE077E" w14:textId="7B785FA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7D23B60" w14:textId="67CB735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955,90</w:t>
            </w:r>
          </w:p>
        </w:tc>
        <w:tc>
          <w:tcPr>
            <w:tcW w:w="1701" w:type="dxa"/>
            <w:gridSpan w:val="2"/>
            <w:vAlign w:val="center"/>
          </w:tcPr>
          <w:p w14:paraId="773C9A1A" w14:textId="4B62C30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99,59</w:t>
            </w:r>
          </w:p>
        </w:tc>
        <w:tc>
          <w:tcPr>
            <w:tcW w:w="1701" w:type="dxa"/>
            <w:gridSpan w:val="2"/>
            <w:vAlign w:val="center"/>
          </w:tcPr>
          <w:p w14:paraId="6AF0DB8B" w14:textId="79B6705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856,31</w:t>
            </w:r>
          </w:p>
        </w:tc>
      </w:tr>
      <w:tr w:rsidR="00001EC2" w:rsidRPr="0072115E" w14:paraId="19E1EA4D" w14:textId="77777777" w:rsidTr="00001EC2">
        <w:trPr>
          <w:gridAfter w:val="1"/>
          <w:wAfter w:w="6" w:type="dxa"/>
          <w:jc w:val="center"/>
        </w:trPr>
        <w:tc>
          <w:tcPr>
            <w:tcW w:w="567" w:type="dxa"/>
            <w:vAlign w:val="center"/>
          </w:tcPr>
          <w:p w14:paraId="254DCE7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97</w:t>
            </w:r>
          </w:p>
        </w:tc>
        <w:tc>
          <w:tcPr>
            <w:tcW w:w="4248" w:type="dxa"/>
            <w:vAlign w:val="center"/>
          </w:tcPr>
          <w:p w14:paraId="34F6B626" w14:textId="395CBDA8" w:rsidR="00001EC2" w:rsidRPr="0072115E" w:rsidRDefault="00001EC2" w:rsidP="00352F72">
            <w:pPr>
              <w:spacing w:line="276" w:lineRule="auto"/>
              <w:rPr>
                <w:rFonts w:ascii="Arial" w:hAnsi="Arial" w:cs="Arial"/>
                <w:lang w:val="lt-LT"/>
              </w:rPr>
            </w:pPr>
            <w:r w:rsidRPr="008A2646">
              <w:rPr>
                <w:rFonts w:ascii="Arial" w:hAnsi="Arial"/>
                <w:sz w:val="13"/>
                <w:lang w:val="lt-LT"/>
              </w:rPr>
              <w:t>Uždara spinta 2 vnt</w:t>
            </w:r>
          </w:p>
        </w:tc>
        <w:tc>
          <w:tcPr>
            <w:tcW w:w="1190" w:type="dxa"/>
            <w:vAlign w:val="center"/>
          </w:tcPr>
          <w:p w14:paraId="77B6A080" w14:textId="1F44C65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01631543</w:t>
            </w:r>
          </w:p>
        </w:tc>
        <w:tc>
          <w:tcPr>
            <w:tcW w:w="1474" w:type="dxa"/>
            <w:vAlign w:val="center"/>
          </w:tcPr>
          <w:p w14:paraId="3438406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D0B19C3" w14:textId="34AD0F79"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DE83B15" w14:textId="5DE4CDD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1 645,60</w:t>
            </w:r>
          </w:p>
        </w:tc>
        <w:tc>
          <w:tcPr>
            <w:tcW w:w="1701" w:type="dxa"/>
            <w:gridSpan w:val="2"/>
            <w:vAlign w:val="center"/>
          </w:tcPr>
          <w:p w14:paraId="312F8E8A" w14:textId="2EC4160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171,41</w:t>
            </w:r>
          </w:p>
        </w:tc>
        <w:tc>
          <w:tcPr>
            <w:tcW w:w="1701" w:type="dxa"/>
            <w:gridSpan w:val="2"/>
            <w:vAlign w:val="center"/>
          </w:tcPr>
          <w:p w14:paraId="087C0BEB" w14:textId="6415259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1 474,19</w:t>
            </w:r>
          </w:p>
        </w:tc>
      </w:tr>
      <w:tr w:rsidR="00001EC2" w:rsidRPr="0072115E" w14:paraId="79C6905F" w14:textId="77777777" w:rsidTr="00001EC2">
        <w:trPr>
          <w:gridAfter w:val="1"/>
          <w:wAfter w:w="6" w:type="dxa"/>
          <w:jc w:val="center"/>
        </w:trPr>
        <w:tc>
          <w:tcPr>
            <w:tcW w:w="567" w:type="dxa"/>
            <w:vAlign w:val="center"/>
          </w:tcPr>
          <w:p w14:paraId="0AE63AB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98</w:t>
            </w:r>
          </w:p>
        </w:tc>
        <w:tc>
          <w:tcPr>
            <w:tcW w:w="4248" w:type="dxa"/>
            <w:vAlign w:val="center"/>
          </w:tcPr>
          <w:p w14:paraId="3D67D899" w14:textId="6795C7F7" w:rsidR="00001EC2" w:rsidRPr="0072115E" w:rsidRDefault="00001EC2" w:rsidP="00352F72">
            <w:pPr>
              <w:spacing w:line="276" w:lineRule="auto"/>
              <w:rPr>
                <w:rFonts w:ascii="Arial" w:hAnsi="Arial" w:cs="Arial"/>
                <w:lang w:val="lt-LT"/>
              </w:rPr>
            </w:pPr>
            <w:r w:rsidRPr="008A2646">
              <w:rPr>
                <w:rFonts w:ascii="Arial" w:hAnsi="Arial"/>
                <w:sz w:val="13"/>
                <w:lang w:val="lt-LT"/>
              </w:rPr>
              <w:t>Rūbų spinta</w:t>
            </w:r>
          </w:p>
        </w:tc>
        <w:tc>
          <w:tcPr>
            <w:tcW w:w="1190" w:type="dxa"/>
            <w:vAlign w:val="center"/>
          </w:tcPr>
          <w:p w14:paraId="53ED360E" w14:textId="45B76D8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01631544</w:t>
            </w:r>
          </w:p>
        </w:tc>
        <w:tc>
          <w:tcPr>
            <w:tcW w:w="1474" w:type="dxa"/>
            <w:vAlign w:val="center"/>
          </w:tcPr>
          <w:p w14:paraId="4E3F9412"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8206056" w14:textId="4F570B2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0D1CAF5E" w14:textId="5F8864A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955,90</w:t>
            </w:r>
          </w:p>
        </w:tc>
        <w:tc>
          <w:tcPr>
            <w:tcW w:w="1701" w:type="dxa"/>
            <w:gridSpan w:val="2"/>
            <w:vAlign w:val="center"/>
          </w:tcPr>
          <w:p w14:paraId="208060D3" w14:textId="3FC0758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99,59</w:t>
            </w:r>
          </w:p>
        </w:tc>
        <w:tc>
          <w:tcPr>
            <w:tcW w:w="1701" w:type="dxa"/>
            <w:gridSpan w:val="2"/>
            <w:vAlign w:val="center"/>
          </w:tcPr>
          <w:p w14:paraId="780F308D" w14:textId="5FB34C7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856,31</w:t>
            </w:r>
          </w:p>
        </w:tc>
      </w:tr>
      <w:tr w:rsidR="00001EC2" w:rsidRPr="0072115E" w14:paraId="0E42730B" w14:textId="77777777" w:rsidTr="00001EC2">
        <w:trPr>
          <w:gridAfter w:val="1"/>
          <w:wAfter w:w="6" w:type="dxa"/>
          <w:jc w:val="center"/>
        </w:trPr>
        <w:tc>
          <w:tcPr>
            <w:tcW w:w="567" w:type="dxa"/>
            <w:vAlign w:val="center"/>
          </w:tcPr>
          <w:p w14:paraId="519D9627"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99</w:t>
            </w:r>
          </w:p>
        </w:tc>
        <w:tc>
          <w:tcPr>
            <w:tcW w:w="4248" w:type="dxa"/>
            <w:vAlign w:val="center"/>
          </w:tcPr>
          <w:p w14:paraId="259649EF" w14:textId="2E1F4CD1" w:rsidR="00001EC2" w:rsidRPr="0072115E" w:rsidRDefault="00001EC2" w:rsidP="00352F72">
            <w:pPr>
              <w:spacing w:line="276" w:lineRule="auto"/>
              <w:rPr>
                <w:rFonts w:ascii="Arial" w:hAnsi="Arial" w:cs="Arial"/>
                <w:lang w:val="lt-LT"/>
              </w:rPr>
            </w:pPr>
            <w:r w:rsidRPr="008A2646">
              <w:rPr>
                <w:rFonts w:ascii="Arial" w:hAnsi="Arial"/>
                <w:sz w:val="13"/>
                <w:lang w:val="lt-LT"/>
              </w:rPr>
              <w:t>Uždara spinta 2 vnt</w:t>
            </w:r>
          </w:p>
        </w:tc>
        <w:tc>
          <w:tcPr>
            <w:tcW w:w="1190" w:type="dxa"/>
            <w:vAlign w:val="center"/>
          </w:tcPr>
          <w:p w14:paraId="119F21A8" w14:textId="0A302AF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01631546</w:t>
            </w:r>
          </w:p>
        </w:tc>
        <w:tc>
          <w:tcPr>
            <w:tcW w:w="1474" w:type="dxa"/>
            <w:vAlign w:val="center"/>
          </w:tcPr>
          <w:p w14:paraId="20DAD69E"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66821CD" w14:textId="31664F9E"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3E56400" w14:textId="22ADAEA2"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1 645,60</w:t>
            </w:r>
          </w:p>
        </w:tc>
        <w:tc>
          <w:tcPr>
            <w:tcW w:w="1701" w:type="dxa"/>
            <w:gridSpan w:val="2"/>
            <w:vAlign w:val="center"/>
          </w:tcPr>
          <w:p w14:paraId="723A4C7B" w14:textId="3BB409F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171,41</w:t>
            </w:r>
          </w:p>
        </w:tc>
        <w:tc>
          <w:tcPr>
            <w:tcW w:w="1701" w:type="dxa"/>
            <w:gridSpan w:val="2"/>
            <w:vAlign w:val="center"/>
          </w:tcPr>
          <w:p w14:paraId="41950DE2" w14:textId="604B438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1 474,19</w:t>
            </w:r>
          </w:p>
        </w:tc>
      </w:tr>
      <w:tr w:rsidR="00001EC2" w:rsidRPr="0072115E" w14:paraId="3BC3EFAA" w14:textId="77777777" w:rsidTr="00001EC2">
        <w:trPr>
          <w:gridAfter w:val="1"/>
          <w:wAfter w:w="6" w:type="dxa"/>
          <w:jc w:val="center"/>
        </w:trPr>
        <w:tc>
          <w:tcPr>
            <w:tcW w:w="567" w:type="dxa"/>
            <w:vAlign w:val="center"/>
          </w:tcPr>
          <w:p w14:paraId="26441B9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100</w:t>
            </w:r>
          </w:p>
        </w:tc>
        <w:tc>
          <w:tcPr>
            <w:tcW w:w="4248" w:type="dxa"/>
            <w:vAlign w:val="center"/>
          </w:tcPr>
          <w:p w14:paraId="1DE3BC0A" w14:textId="21CC227B" w:rsidR="00001EC2" w:rsidRPr="0072115E" w:rsidRDefault="00001EC2" w:rsidP="00352F72">
            <w:pPr>
              <w:spacing w:line="276" w:lineRule="auto"/>
              <w:rPr>
                <w:rFonts w:ascii="Arial" w:hAnsi="Arial" w:cs="Arial"/>
                <w:lang w:val="lt-LT"/>
              </w:rPr>
            </w:pPr>
            <w:r w:rsidRPr="008A2646">
              <w:rPr>
                <w:rFonts w:ascii="Arial" w:hAnsi="Arial"/>
                <w:sz w:val="13"/>
                <w:lang w:val="lt-LT"/>
              </w:rPr>
              <w:t>Rūbų spinta</w:t>
            </w:r>
          </w:p>
        </w:tc>
        <w:tc>
          <w:tcPr>
            <w:tcW w:w="1190" w:type="dxa"/>
            <w:vAlign w:val="center"/>
          </w:tcPr>
          <w:p w14:paraId="44B17DFC" w14:textId="33FF5DD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01631547</w:t>
            </w:r>
          </w:p>
        </w:tc>
        <w:tc>
          <w:tcPr>
            <w:tcW w:w="1474" w:type="dxa"/>
            <w:vAlign w:val="center"/>
          </w:tcPr>
          <w:p w14:paraId="683B08C8"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BCCD180" w14:textId="6642A9F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B8DE41B" w14:textId="1B243C65"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955,90</w:t>
            </w:r>
          </w:p>
        </w:tc>
        <w:tc>
          <w:tcPr>
            <w:tcW w:w="1701" w:type="dxa"/>
            <w:gridSpan w:val="2"/>
            <w:vAlign w:val="center"/>
          </w:tcPr>
          <w:p w14:paraId="4D74BA06" w14:textId="69FDD9E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99,59</w:t>
            </w:r>
          </w:p>
        </w:tc>
        <w:tc>
          <w:tcPr>
            <w:tcW w:w="1701" w:type="dxa"/>
            <w:gridSpan w:val="2"/>
            <w:vAlign w:val="center"/>
          </w:tcPr>
          <w:p w14:paraId="12114655" w14:textId="38F423B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856,31</w:t>
            </w:r>
          </w:p>
        </w:tc>
      </w:tr>
      <w:tr w:rsidR="00001EC2" w:rsidRPr="0072115E" w14:paraId="194670EF" w14:textId="77777777" w:rsidTr="00001EC2">
        <w:trPr>
          <w:gridAfter w:val="1"/>
          <w:wAfter w:w="6" w:type="dxa"/>
          <w:jc w:val="center"/>
        </w:trPr>
        <w:tc>
          <w:tcPr>
            <w:tcW w:w="567" w:type="dxa"/>
            <w:vAlign w:val="center"/>
          </w:tcPr>
          <w:p w14:paraId="66CE1CD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101</w:t>
            </w:r>
          </w:p>
        </w:tc>
        <w:tc>
          <w:tcPr>
            <w:tcW w:w="4248" w:type="dxa"/>
            <w:vAlign w:val="center"/>
          </w:tcPr>
          <w:p w14:paraId="0C35DE12" w14:textId="014F7663" w:rsidR="00001EC2" w:rsidRPr="0072115E" w:rsidRDefault="00001EC2" w:rsidP="00352F72">
            <w:pPr>
              <w:spacing w:line="276" w:lineRule="auto"/>
              <w:rPr>
                <w:rFonts w:ascii="Arial" w:hAnsi="Arial" w:cs="Arial"/>
                <w:lang w:val="lt-LT"/>
              </w:rPr>
            </w:pPr>
            <w:r w:rsidRPr="008A2646">
              <w:rPr>
                <w:rFonts w:ascii="Arial" w:hAnsi="Arial"/>
                <w:sz w:val="13"/>
                <w:lang w:val="lt-LT"/>
              </w:rPr>
              <w:t>Spinta rūgštims ir šarmams 2 vnt</w:t>
            </w:r>
          </w:p>
        </w:tc>
        <w:tc>
          <w:tcPr>
            <w:tcW w:w="1190" w:type="dxa"/>
            <w:vAlign w:val="center"/>
          </w:tcPr>
          <w:p w14:paraId="09950A38" w14:textId="42D14FE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01631548</w:t>
            </w:r>
          </w:p>
        </w:tc>
        <w:tc>
          <w:tcPr>
            <w:tcW w:w="1474" w:type="dxa"/>
            <w:vAlign w:val="center"/>
          </w:tcPr>
          <w:p w14:paraId="35B5CA3B"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A1C02A4" w14:textId="25D39C3F"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F9E12D0" w14:textId="11FF55B6"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1 936,00</w:t>
            </w:r>
          </w:p>
        </w:tc>
        <w:tc>
          <w:tcPr>
            <w:tcW w:w="1701" w:type="dxa"/>
            <w:gridSpan w:val="2"/>
            <w:vAlign w:val="center"/>
          </w:tcPr>
          <w:p w14:paraId="2E44891C" w14:textId="77EAB31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201,68</w:t>
            </w:r>
          </w:p>
        </w:tc>
        <w:tc>
          <w:tcPr>
            <w:tcW w:w="1701" w:type="dxa"/>
            <w:gridSpan w:val="2"/>
            <w:vAlign w:val="center"/>
          </w:tcPr>
          <w:p w14:paraId="164CBEF5" w14:textId="5CBCE5F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1 734,32</w:t>
            </w:r>
          </w:p>
        </w:tc>
      </w:tr>
      <w:tr w:rsidR="00001EC2" w:rsidRPr="0072115E" w14:paraId="43FC1396" w14:textId="77777777" w:rsidTr="00001EC2">
        <w:trPr>
          <w:gridAfter w:val="1"/>
          <w:wAfter w:w="6" w:type="dxa"/>
          <w:jc w:val="center"/>
        </w:trPr>
        <w:tc>
          <w:tcPr>
            <w:tcW w:w="567" w:type="dxa"/>
            <w:vAlign w:val="center"/>
          </w:tcPr>
          <w:p w14:paraId="3E672F94"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102</w:t>
            </w:r>
          </w:p>
        </w:tc>
        <w:tc>
          <w:tcPr>
            <w:tcW w:w="4248" w:type="dxa"/>
            <w:vAlign w:val="center"/>
          </w:tcPr>
          <w:p w14:paraId="179927CB" w14:textId="71BF8B66" w:rsidR="00001EC2" w:rsidRPr="0072115E" w:rsidRDefault="00001EC2" w:rsidP="00352F72">
            <w:pPr>
              <w:spacing w:line="276" w:lineRule="auto"/>
              <w:rPr>
                <w:rFonts w:ascii="Arial" w:hAnsi="Arial" w:cs="Arial"/>
                <w:lang w:val="lt-LT"/>
              </w:rPr>
            </w:pPr>
            <w:r w:rsidRPr="008A2646">
              <w:rPr>
                <w:rFonts w:ascii="Arial" w:hAnsi="Arial"/>
                <w:sz w:val="13"/>
                <w:lang w:val="lt-LT"/>
              </w:rPr>
              <w:t>Spinta atspari ugniai</w:t>
            </w:r>
          </w:p>
        </w:tc>
        <w:tc>
          <w:tcPr>
            <w:tcW w:w="1190" w:type="dxa"/>
            <w:vAlign w:val="center"/>
          </w:tcPr>
          <w:p w14:paraId="69986738" w14:textId="14E0219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01631549</w:t>
            </w:r>
          </w:p>
        </w:tc>
        <w:tc>
          <w:tcPr>
            <w:tcW w:w="1474" w:type="dxa"/>
            <w:vAlign w:val="center"/>
          </w:tcPr>
          <w:p w14:paraId="16BCAC55"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F2BFC50" w14:textId="49FEB8B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57B752F" w14:textId="4780B227"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1 089,00</w:t>
            </w:r>
          </w:p>
        </w:tc>
        <w:tc>
          <w:tcPr>
            <w:tcW w:w="1701" w:type="dxa"/>
            <w:gridSpan w:val="2"/>
            <w:vAlign w:val="center"/>
          </w:tcPr>
          <w:p w14:paraId="5C4B6A08" w14:textId="2D26C57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113,42</w:t>
            </w:r>
          </w:p>
        </w:tc>
        <w:tc>
          <w:tcPr>
            <w:tcW w:w="1701" w:type="dxa"/>
            <w:gridSpan w:val="2"/>
            <w:vAlign w:val="center"/>
          </w:tcPr>
          <w:p w14:paraId="542FAC91" w14:textId="2D457F5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975,58</w:t>
            </w:r>
          </w:p>
        </w:tc>
      </w:tr>
      <w:tr w:rsidR="00001EC2" w:rsidRPr="0072115E" w14:paraId="44E0849F" w14:textId="77777777" w:rsidTr="00001EC2">
        <w:trPr>
          <w:gridAfter w:val="1"/>
          <w:wAfter w:w="6" w:type="dxa"/>
          <w:jc w:val="center"/>
        </w:trPr>
        <w:tc>
          <w:tcPr>
            <w:tcW w:w="567" w:type="dxa"/>
            <w:vAlign w:val="center"/>
          </w:tcPr>
          <w:p w14:paraId="3888445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103</w:t>
            </w:r>
          </w:p>
        </w:tc>
        <w:tc>
          <w:tcPr>
            <w:tcW w:w="4248" w:type="dxa"/>
            <w:vAlign w:val="center"/>
          </w:tcPr>
          <w:p w14:paraId="5EB1EE08" w14:textId="6D1F894C" w:rsidR="00001EC2" w:rsidRPr="0072115E" w:rsidRDefault="00001EC2" w:rsidP="00352F72">
            <w:pPr>
              <w:spacing w:line="276" w:lineRule="auto"/>
              <w:rPr>
                <w:rFonts w:ascii="Arial" w:hAnsi="Arial" w:cs="Arial"/>
                <w:lang w:val="lt-LT"/>
              </w:rPr>
            </w:pPr>
            <w:r w:rsidRPr="008A2646">
              <w:rPr>
                <w:rFonts w:ascii="Arial" w:hAnsi="Arial"/>
                <w:sz w:val="13"/>
                <w:lang w:val="lt-LT"/>
              </w:rPr>
              <w:t>Traukos spinta</w:t>
            </w:r>
          </w:p>
        </w:tc>
        <w:tc>
          <w:tcPr>
            <w:tcW w:w="1190" w:type="dxa"/>
            <w:vAlign w:val="center"/>
          </w:tcPr>
          <w:p w14:paraId="6B05867D" w14:textId="3EDB02B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01631550</w:t>
            </w:r>
          </w:p>
        </w:tc>
        <w:tc>
          <w:tcPr>
            <w:tcW w:w="1474" w:type="dxa"/>
            <w:vAlign w:val="center"/>
          </w:tcPr>
          <w:p w14:paraId="4E05649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FF0E65F" w14:textId="072F157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7C2AB79" w14:textId="29F19F0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1 694,00</w:t>
            </w:r>
          </w:p>
        </w:tc>
        <w:tc>
          <w:tcPr>
            <w:tcW w:w="1701" w:type="dxa"/>
            <w:gridSpan w:val="2"/>
            <w:vAlign w:val="center"/>
          </w:tcPr>
          <w:p w14:paraId="2238F615" w14:textId="5677DC6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176,48</w:t>
            </w:r>
          </w:p>
        </w:tc>
        <w:tc>
          <w:tcPr>
            <w:tcW w:w="1701" w:type="dxa"/>
            <w:gridSpan w:val="2"/>
            <w:vAlign w:val="center"/>
          </w:tcPr>
          <w:p w14:paraId="7E455526" w14:textId="2499D44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1 517,52</w:t>
            </w:r>
          </w:p>
        </w:tc>
      </w:tr>
      <w:tr w:rsidR="00001EC2" w:rsidRPr="0072115E" w14:paraId="5552577B" w14:textId="77777777" w:rsidTr="00001EC2">
        <w:trPr>
          <w:gridAfter w:val="1"/>
          <w:wAfter w:w="6" w:type="dxa"/>
          <w:jc w:val="center"/>
        </w:trPr>
        <w:tc>
          <w:tcPr>
            <w:tcW w:w="567" w:type="dxa"/>
            <w:vAlign w:val="center"/>
          </w:tcPr>
          <w:p w14:paraId="744C9E4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104</w:t>
            </w:r>
          </w:p>
        </w:tc>
        <w:tc>
          <w:tcPr>
            <w:tcW w:w="4248" w:type="dxa"/>
            <w:vAlign w:val="center"/>
          </w:tcPr>
          <w:p w14:paraId="3A61E84F" w14:textId="6DE80315" w:rsidR="00001EC2" w:rsidRPr="0072115E" w:rsidRDefault="00001EC2" w:rsidP="00352F72">
            <w:pPr>
              <w:spacing w:line="276" w:lineRule="auto"/>
              <w:rPr>
                <w:rFonts w:ascii="Arial" w:hAnsi="Arial" w:cs="Arial"/>
                <w:lang w:val="lt-LT"/>
              </w:rPr>
            </w:pPr>
            <w:r w:rsidRPr="008A2646">
              <w:rPr>
                <w:rFonts w:ascii="Arial" w:hAnsi="Arial"/>
                <w:sz w:val="13"/>
                <w:lang w:val="lt-LT"/>
              </w:rPr>
              <w:t>Stiklinė mobili pertvara</w:t>
            </w:r>
          </w:p>
        </w:tc>
        <w:tc>
          <w:tcPr>
            <w:tcW w:w="1190" w:type="dxa"/>
            <w:vAlign w:val="center"/>
          </w:tcPr>
          <w:p w14:paraId="5919EDBF" w14:textId="287382E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01631551</w:t>
            </w:r>
          </w:p>
        </w:tc>
        <w:tc>
          <w:tcPr>
            <w:tcW w:w="1474" w:type="dxa"/>
            <w:vAlign w:val="center"/>
          </w:tcPr>
          <w:p w14:paraId="52C2AA6D"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11102F9" w14:textId="25D3274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4ABC919" w14:textId="7D15250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7 260,00</w:t>
            </w:r>
          </w:p>
        </w:tc>
        <w:tc>
          <w:tcPr>
            <w:tcW w:w="1701" w:type="dxa"/>
            <w:gridSpan w:val="2"/>
            <w:vAlign w:val="center"/>
          </w:tcPr>
          <w:p w14:paraId="5D4E983A" w14:textId="5EE5F5B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756,25</w:t>
            </w:r>
          </w:p>
        </w:tc>
        <w:tc>
          <w:tcPr>
            <w:tcW w:w="1701" w:type="dxa"/>
            <w:gridSpan w:val="2"/>
            <w:vAlign w:val="center"/>
          </w:tcPr>
          <w:p w14:paraId="2B32C23D" w14:textId="1B1659E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6 503,75</w:t>
            </w:r>
          </w:p>
        </w:tc>
      </w:tr>
      <w:tr w:rsidR="00001EC2" w:rsidRPr="0072115E" w14:paraId="2C024659" w14:textId="77777777" w:rsidTr="00001EC2">
        <w:trPr>
          <w:gridAfter w:val="1"/>
          <w:wAfter w:w="6" w:type="dxa"/>
          <w:jc w:val="center"/>
        </w:trPr>
        <w:tc>
          <w:tcPr>
            <w:tcW w:w="567" w:type="dxa"/>
            <w:vAlign w:val="center"/>
          </w:tcPr>
          <w:p w14:paraId="52F2E1C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105</w:t>
            </w:r>
          </w:p>
        </w:tc>
        <w:tc>
          <w:tcPr>
            <w:tcW w:w="4248" w:type="dxa"/>
            <w:vAlign w:val="center"/>
          </w:tcPr>
          <w:p w14:paraId="4ACD4053" w14:textId="5205B310" w:rsidR="00001EC2" w:rsidRPr="0072115E" w:rsidRDefault="00001EC2" w:rsidP="00352F72">
            <w:pPr>
              <w:spacing w:line="276" w:lineRule="auto"/>
              <w:rPr>
                <w:rFonts w:ascii="Arial" w:hAnsi="Arial" w:cs="Arial"/>
                <w:lang w:val="lt-LT"/>
              </w:rPr>
            </w:pPr>
            <w:r w:rsidRPr="008A2646">
              <w:rPr>
                <w:rFonts w:ascii="Arial" w:hAnsi="Arial"/>
                <w:sz w:val="13"/>
                <w:lang w:val="lt-LT"/>
              </w:rPr>
              <w:t>Choro pakyla, 2 vnt muzikos kabinete</w:t>
            </w:r>
          </w:p>
        </w:tc>
        <w:tc>
          <w:tcPr>
            <w:tcW w:w="1190" w:type="dxa"/>
            <w:vAlign w:val="center"/>
          </w:tcPr>
          <w:p w14:paraId="3F299B9A" w14:textId="5A2637C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01631552</w:t>
            </w:r>
          </w:p>
        </w:tc>
        <w:tc>
          <w:tcPr>
            <w:tcW w:w="1474" w:type="dxa"/>
            <w:vAlign w:val="center"/>
          </w:tcPr>
          <w:p w14:paraId="3A43288E"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D779F9C" w14:textId="7646C97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132FD36" w14:textId="3CCBB93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6 050,00</w:t>
            </w:r>
          </w:p>
        </w:tc>
        <w:tc>
          <w:tcPr>
            <w:tcW w:w="1701" w:type="dxa"/>
            <w:gridSpan w:val="2"/>
            <w:vAlign w:val="center"/>
          </w:tcPr>
          <w:p w14:paraId="0C28DCC8" w14:textId="63AE517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630,20</w:t>
            </w:r>
          </w:p>
        </w:tc>
        <w:tc>
          <w:tcPr>
            <w:tcW w:w="1701" w:type="dxa"/>
            <w:gridSpan w:val="2"/>
            <w:vAlign w:val="center"/>
          </w:tcPr>
          <w:p w14:paraId="16AAA82B" w14:textId="072207E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5 419,80</w:t>
            </w:r>
          </w:p>
        </w:tc>
      </w:tr>
      <w:tr w:rsidR="00001EC2" w:rsidRPr="0072115E" w14:paraId="7449DE67" w14:textId="77777777" w:rsidTr="00001EC2">
        <w:trPr>
          <w:gridAfter w:val="1"/>
          <w:wAfter w:w="6" w:type="dxa"/>
          <w:jc w:val="center"/>
        </w:trPr>
        <w:tc>
          <w:tcPr>
            <w:tcW w:w="567" w:type="dxa"/>
            <w:vAlign w:val="center"/>
          </w:tcPr>
          <w:p w14:paraId="6E519E2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106</w:t>
            </w:r>
          </w:p>
        </w:tc>
        <w:tc>
          <w:tcPr>
            <w:tcW w:w="4248" w:type="dxa"/>
            <w:vAlign w:val="center"/>
          </w:tcPr>
          <w:p w14:paraId="4C2DCFA8" w14:textId="02CAACDD" w:rsidR="00001EC2" w:rsidRPr="0072115E" w:rsidRDefault="00001EC2" w:rsidP="00352F72">
            <w:pPr>
              <w:spacing w:line="276" w:lineRule="auto"/>
              <w:rPr>
                <w:rFonts w:ascii="Arial" w:hAnsi="Arial" w:cs="Arial"/>
                <w:lang w:val="lt-LT"/>
              </w:rPr>
            </w:pPr>
            <w:r w:rsidRPr="008A2646">
              <w:rPr>
                <w:rFonts w:ascii="Arial" w:hAnsi="Arial"/>
                <w:sz w:val="13"/>
                <w:lang w:val="lt-LT"/>
              </w:rPr>
              <w:t>Stalas su stalčių bloku Technologijų kabinete</w:t>
            </w:r>
          </w:p>
        </w:tc>
        <w:tc>
          <w:tcPr>
            <w:tcW w:w="1190" w:type="dxa"/>
            <w:vAlign w:val="center"/>
          </w:tcPr>
          <w:p w14:paraId="14843993" w14:textId="6D4B4B0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01631553</w:t>
            </w:r>
          </w:p>
        </w:tc>
        <w:tc>
          <w:tcPr>
            <w:tcW w:w="1474" w:type="dxa"/>
            <w:vAlign w:val="center"/>
          </w:tcPr>
          <w:p w14:paraId="2FA17234"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FA6F866" w14:textId="487E6518"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3945426" w14:textId="79CFDFD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968,00</w:t>
            </w:r>
          </w:p>
        </w:tc>
        <w:tc>
          <w:tcPr>
            <w:tcW w:w="1701" w:type="dxa"/>
            <w:gridSpan w:val="2"/>
            <w:vAlign w:val="center"/>
          </w:tcPr>
          <w:p w14:paraId="0C6CE949" w14:textId="4526C92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100,81</w:t>
            </w:r>
          </w:p>
        </w:tc>
        <w:tc>
          <w:tcPr>
            <w:tcW w:w="1701" w:type="dxa"/>
            <w:gridSpan w:val="2"/>
            <w:vAlign w:val="center"/>
          </w:tcPr>
          <w:p w14:paraId="493E40D4" w14:textId="1FE54DD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867,19</w:t>
            </w:r>
          </w:p>
        </w:tc>
      </w:tr>
      <w:tr w:rsidR="00001EC2" w:rsidRPr="0072115E" w14:paraId="760A2292" w14:textId="77777777" w:rsidTr="00001EC2">
        <w:trPr>
          <w:gridAfter w:val="1"/>
          <w:wAfter w:w="6" w:type="dxa"/>
          <w:jc w:val="center"/>
        </w:trPr>
        <w:tc>
          <w:tcPr>
            <w:tcW w:w="567" w:type="dxa"/>
            <w:vAlign w:val="center"/>
          </w:tcPr>
          <w:p w14:paraId="50E60A0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107</w:t>
            </w:r>
          </w:p>
        </w:tc>
        <w:tc>
          <w:tcPr>
            <w:tcW w:w="4248" w:type="dxa"/>
            <w:vAlign w:val="center"/>
          </w:tcPr>
          <w:p w14:paraId="241ABA7B" w14:textId="4F43D2D7" w:rsidR="00001EC2" w:rsidRPr="0072115E" w:rsidRDefault="00001EC2" w:rsidP="00352F72">
            <w:pPr>
              <w:spacing w:line="276" w:lineRule="auto"/>
              <w:rPr>
                <w:rFonts w:ascii="Arial" w:hAnsi="Arial" w:cs="Arial"/>
                <w:lang w:val="lt-LT"/>
              </w:rPr>
            </w:pPr>
            <w:r w:rsidRPr="008A2646">
              <w:rPr>
                <w:rFonts w:ascii="Arial" w:hAnsi="Arial"/>
                <w:sz w:val="13"/>
                <w:lang w:val="lt-LT"/>
              </w:rPr>
              <w:t>Stalai maisto gaminimui 2 vnt Technologijų kabinete</w:t>
            </w:r>
          </w:p>
        </w:tc>
        <w:tc>
          <w:tcPr>
            <w:tcW w:w="1190" w:type="dxa"/>
            <w:vAlign w:val="center"/>
          </w:tcPr>
          <w:p w14:paraId="3070CCAA" w14:textId="2AC43D8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01631554</w:t>
            </w:r>
          </w:p>
        </w:tc>
        <w:tc>
          <w:tcPr>
            <w:tcW w:w="1474" w:type="dxa"/>
            <w:vAlign w:val="center"/>
          </w:tcPr>
          <w:p w14:paraId="7268504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6DC8850" w14:textId="5A6CB490"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5663AB4" w14:textId="1EA1B9C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2 178,00</w:t>
            </w:r>
          </w:p>
        </w:tc>
        <w:tc>
          <w:tcPr>
            <w:tcW w:w="1701" w:type="dxa"/>
            <w:gridSpan w:val="2"/>
            <w:vAlign w:val="center"/>
          </w:tcPr>
          <w:p w14:paraId="6DE6FCD4" w14:textId="5981650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226,89</w:t>
            </w:r>
          </w:p>
        </w:tc>
        <w:tc>
          <w:tcPr>
            <w:tcW w:w="1701" w:type="dxa"/>
            <w:gridSpan w:val="2"/>
            <w:vAlign w:val="center"/>
          </w:tcPr>
          <w:p w14:paraId="517E5184" w14:textId="3320216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1 951,11</w:t>
            </w:r>
          </w:p>
        </w:tc>
      </w:tr>
      <w:tr w:rsidR="00001EC2" w:rsidRPr="0072115E" w14:paraId="43A80D4E" w14:textId="77777777" w:rsidTr="00001EC2">
        <w:trPr>
          <w:gridAfter w:val="1"/>
          <w:wAfter w:w="6" w:type="dxa"/>
          <w:jc w:val="center"/>
        </w:trPr>
        <w:tc>
          <w:tcPr>
            <w:tcW w:w="567" w:type="dxa"/>
            <w:vAlign w:val="center"/>
          </w:tcPr>
          <w:p w14:paraId="7DDD3146"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108</w:t>
            </w:r>
          </w:p>
        </w:tc>
        <w:tc>
          <w:tcPr>
            <w:tcW w:w="4248" w:type="dxa"/>
            <w:vAlign w:val="center"/>
          </w:tcPr>
          <w:p w14:paraId="29B83C8C" w14:textId="33AD6125" w:rsidR="00001EC2" w:rsidRPr="0072115E" w:rsidRDefault="00001EC2" w:rsidP="00352F72">
            <w:pPr>
              <w:spacing w:line="276" w:lineRule="auto"/>
              <w:rPr>
                <w:rFonts w:ascii="Arial" w:hAnsi="Arial" w:cs="Arial"/>
                <w:lang w:val="lt-LT"/>
              </w:rPr>
            </w:pPr>
            <w:r w:rsidRPr="008A2646">
              <w:rPr>
                <w:rFonts w:ascii="Arial" w:hAnsi="Arial"/>
                <w:sz w:val="13"/>
                <w:lang w:val="lt-LT"/>
              </w:rPr>
              <w:t>Virtuvinis komplektas su plautuve Technologijų kabinete</w:t>
            </w:r>
          </w:p>
        </w:tc>
        <w:tc>
          <w:tcPr>
            <w:tcW w:w="1190" w:type="dxa"/>
            <w:vAlign w:val="center"/>
          </w:tcPr>
          <w:p w14:paraId="1BF792EA" w14:textId="1B3B1B9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01631555</w:t>
            </w:r>
          </w:p>
        </w:tc>
        <w:tc>
          <w:tcPr>
            <w:tcW w:w="1474" w:type="dxa"/>
            <w:vAlign w:val="center"/>
          </w:tcPr>
          <w:p w14:paraId="03CBDC80"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ED6C489" w14:textId="66892BCC"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03E91C9" w14:textId="49CEC0F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1 815,00</w:t>
            </w:r>
          </w:p>
        </w:tc>
        <w:tc>
          <w:tcPr>
            <w:tcW w:w="1701" w:type="dxa"/>
            <w:gridSpan w:val="2"/>
            <w:vAlign w:val="center"/>
          </w:tcPr>
          <w:p w14:paraId="0B6BB9F1" w14:textId="50B477C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189,09</w:t>
            </w:r>
          </w:p>
        </w:tc>
        <w:tc>
          <w:tcPr>
            <w:tcW w:w="1701" w:type="dxa"/>
            <w:gridSpan w:val="2"/>
            <w:vAlign w:val="center"/>
          </w:tcPr>
          <w:p w14:paraId="3EC917EF" w14:textId="20CF170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1 625,91</w:t>
            </w:r>
          </w:p>
        </w:tc>
      </w:tr>
      <w:tr w:rsidR="00001EC2" w:rsidRPr="0072115E" w14:paraId="2CB406FD" w14:textId="77777777" w:rsidTr="00001EC2">
        <w:trPr>
          <w:gridAfter w:val="1"/>
          <w:wAfter w:w="6" w:type="dxa"/>
          <w:jc w:val="center"/>
        </w:trPr>
        <w:tc>
          <w:tcPr>
            <w:tcW w:w="567" w:type="dxa"/>
            <w:vAlign w:val="center"/>
          </w:tcPr>
          <w:p w14:paraId="21134F3E"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109</w:t>
            </w:r>
          </w:p>
        </w:tc>
        <w:tc>
          <w:tcPr>
            <w:tcW w:w="4248" w:type="dxa"/>
            <w:vAlign w:val="center"/>
          </w:tcPr>
          <w:p w14:paraId="7CD3B232" w14:textId="38935F1E" w:rsidR="00001EC2" w:rsidRPr="0072115E" w:rsidRDefault="00001EC2" w:rsidP="00352F72">
            <w:pPr>
              <w:spacing w:line="276" w:lineRule="auto"/>
              <w:rPr>
                <w:rFonts w:ascii="Arial" w:hAnsi="Arial" w:cs="Arial"/>
                <w:lang w:val="lt-LT"/>
              </w:rPr>
            </w:pPr>
            <w:r w:rsidRPr="008A2646">
              <w:rPr>
                <w:rFonts w:ascii="Arial" w:hAnsi="Arial"/>
                <w:sz w:val="13"/>
                <w:lang w:val="lt-LT"/>
              </w:rPr>
              <w:t>Mobili pertvara Technologijų kabinete</w:t>
            </w:r>
          </w:p>
        </w:tc>
        <w:tc>
          <w:tcPr>
            <w:tcW w:w="1190" w:type="dxa"/>
            <w:vAlign w:val="center"/>
          </w:tcPr>
          <w:p w14:paraId="60681C9A" w14:textId="1981DFD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01631556</w:t>
            </w:r>
          </w:p>
        </w:tc>
        <w:tc>
          <w:tcPr>
            <w:tcW w:w="1474" w:type="dxa"/>
            <w:vAlign w:val="center"/>
          </w:tcPr>
          <w:p w14:paraId="151E244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0627396" w14:textId="579C688A"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BF91963" w14:textId="4C36472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3 630,00</w:t>
            </w:r>
          </w:p>
        </w:tc>
        <w:tc>
          <w:tcPr>
            <w:tcW w:w="1701" w:type="dxa"/>
            <w:gridSpan w:val="2"/>
            <w:vAlign w:val="center"/>
          </w:tcPr>
          <w:p w14:paraId="3E4FA0EA" w14:textId="2705295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378,11</w:t>
            </w:r>
          </w:p>
        </w:tc>
        <w:tc>
          <w:tcPr>
            <w:tcW w:w="1701" w:type="dxa"/>
            <w:gridSpan w:val="2"/>
            <w:vAlign w:val="center"/>
          </w:tcPr>
          <w:p w14:paraId="0FDD0275" w14:textId="756A146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3 251,89</w:t>
            </w:r>
          </w:p>
        </w:tc>
      </w:tr>
      <w:tr w:rsidR="00001EC2" w:rsidRPr="0072115E" w14:paraId="0F1A7F9D" w14:textId="77777777" w:rsidTr="00001EC2">
        <w:trPr>
          <w:gridAfter w:val="1"/>
          <w:wAfter w:w="6" w:type="dxa"/>
          <w:jc w:val="center"/>
        </w:trPr>
        <w:tc>
          <w:tcPr>
            <w:tcW w:w="567" w:type="dxa"/>
            <w:vAlign w:val="center"/>
          </w:tcPr>
          <w:p w14:paraId="117CF28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110</w:t>
            </w:r>
          </w:p>
        </w:tc>
        <w:tc>
          <w:tcPr>
            <w:tcW w:w="4248" w:type="dxa"/>
            <w:vAlign w:val="center"/>
          </w:tcPr>
          <w:p w14:paraId="016FE322" w14:textId="2DE0879A" w:rsidR="00001EC2" w:rsidRPr="0072115E" w:rsidRDefault="00001EC2" w:rsidP="00352F72">
            <w:pPr>
              <w:spacing w:line="276" w:lineRule="auto"/>
              <w:rPr>
                <w:rFonts w:ascii="Arial" w:hAnsi="Arial" w:cs="Arial"/>
                <w:lang w:val="lt-LT"/>
              </w:rPr>
            </w:pPr>
            <w:r w:rsidRPr="008A2646">
              <w:rPr>
                <w:rFonts w:ascii="Arial" w:hAnsi="Arial"/>
                <w:sz w:val="13"/>
                <w:lang w:val="lt-LT"/>
              </w:rPr>
              <w:t>Darbastaliai 8 vnt Technologijų kabinete</w:t>
            </w:r>
          </w:p>
        </w:tc>
        <w:tc>
          <w:tcPr>
            <w:tcW w:w="1190" w:type="dxa"/>
            <w:vAlign w:val="center"/>
          </w:tcPr>
          <w:p w14:paraId="3C693F88" w14:textId="4E8BF1F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01631558</w:t>
            </w:r>
          </w:p>
        </w:tc>
        <w:tc>
          <w:tcPr>
            <w:tcW w:w="1474" w:type="dxa"/>
            <w:vAlign w:val="center"/>
          </w:tcPr>
          <w:p w14:paraId="2CB71661"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06E2619B" w14:textId="5A39F127"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5C72D08" w14:textId="249242B2"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6 776,00</w:t>
            </w:r>
          </w:p>
        </w:tc>
        <w:tc>
          <w:tcPr>
            <w:tcW w:w="1701" w:type="dxa"/>
            <w:gridSpan w:val="2"/>
            <w:vAlign w:val="center"/>
          </w:tcPr>
          <w:p w14:paraId="35176ED0" w14:textId="408BE49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705,81</w:t>
            </w:r>
          </w:p>
        </w:tc>
        <w:tc>
          <w:tcPr>
            <w:tcW w:w="1701" w:type="dxa"/>
            <w:gridSpan w:val="2"/>
            <w:vAlign w:val="center"/>
          </w:tcPr>
          <w:p w14:paraId="5F02F269" w14:textId="6C3A24CA"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6 070,19</w:t>
            </w:r>
          </w:p>
        </w:tc>
      </w:tr>
      <w:tr w:rsidR="00001EC2" w:rsidRPr="0072115E" w14:paraId="2F957459" w14:textId="77777777" w:rsidTr="00001EC2">
        <w:trPr>
          <w:gridAfter w:val="1"/>
          <w:wAfter w:w="6" w:type="dxa"/>
          <w:jc w:val="center"/>
        </w:trPr>
        <w:tc>
          <w:tcPr>
            <w:tcW w:w="567" w:type="dxa"/>
            <w:vAlign w:val="center"/>
          </w:tcPr>
          <w:p w14:paraId="069E58D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111</w:t>
            </w:r>
          </w:p>
        </w:tc>
        <w:tc>
          <w:tcPr>
            <w:tcW w:w="4248" w:type="dxa"/>
            <w:vAlign w:val="center"/>
          </w:tcPr>
          <w:p w14:paraId="03C40449" w14:textId="2693356A" w:rsidR="00001EC2" w:rsidRPr="0072115E" w:rsidRDefault="00001EC2" w:rsidP="00352F72">
            <w:pPr>
              <w:spacing w:line="276" w:lineRule="auto"/>
              <w:rPr>
                <w:rFonts w:ascii="Arial" w:hAnsi="Arial" w:cs="Arial"/>
                <w:lang w:val="lt-LT"/>
              </w:rPr>
            </w:pPr>
            <w:r w:rsidRPr="008A2646">
              <w:rPr>
                <w:rFonts w:ascii="Arial" w:hAnsi="Arial"/>
                <w:sz w:val="13"/>
                <w:lang w:val="lt-LT"/>
              </w:rPr>
              <w:t>Mobili pertvara Technologijų kabinete</w:t>
            </w:r>
          </w:p>
        </w:tc>
        <w:tc>
          <w:tcPr>
            <w:tcW w:w="1190" w:type="dxa"/>
            <w:vAlign w:val="center"/>
          </w:tcPr>
          <w:p w14:paraId="11E50A83" w14:textId="3ABDB5C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01631559</w:t>
            </w:r>
          </w:p>
        </w:tc>
        <w:tc>
          <w:tcPr>
            <w:tcW w:w="1474" w:type="dxa"/>
            <w:vAlign w:val="center"/>
          </w:tcPr>
          <w:p w14:paraId="1AD0FA9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5E2A32C5" w14:textId="18B9FEB6"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3EA8716" w14:textId="23BA8111"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3 630,00</w:t>
            </w:r>
          </w:p>
        </w:tc>
        <w:tc>
          <w:tcPr>
            <w:tcW w:w="1701" w:type="dxa"/>
            <w:gridSpan w:val="2"/>
            <w:vAlign w:val="center"/>
          </w:tcPr>
          <w:p w14:paraId="274D1077" w14:textId="3259B17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378,11</w:t>
            </w:r>
          </w:p>
        </w:tc>
        <w:tc>
          <w:tcPr>
            <w:tcW w:w="1701" w:type="dxa"/>
            <w:gridSpan w:val="2"/>
            <w:vAlign w:val="center"/>
          </w:tcPr>
          <w:p w14:paraId="527D64EB" w14:textId="4889007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3 251,89</w:t>
            </w:r>
          </w:p>
        </w:tc>
      </w:tr>
      <w:tr w:rsidR="00001EC2" w:rsidRPr="0072115E" w14:paraId="316FE7D2" w14:textId="77777777" w:rsidTr="00001EC2">
        <w:trPr>
          <w:gridAfter w:val="1"/>
          <w:wAfter w:w="6" w:type="dxa"/>
          <w:jc w:val="center"/>
        </w:trPr>
        <w:tc>
          <w:tcPr>
            <w:tcW w:w="567" w:type="dxa"/>
            <w:vAlign w:val="center"/>
          </w:tcPr>
          <w:p w14:paraId="139D402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112</w:t>
            </w:r>
          </w:p>
        </w:tc>
        <w:tc>
          <w:tcPr>
            <w:tcW w:w="4248" w:type="dxa"/>
            <w:vAlign w:val="center"/>
          </w:tcPr>
          <w:p w14:paraId="12B37030" w14:textId="1D1347F4" w:rsidR="00001EC2" w:rsidRPr="0072115E" w:rsidRDefault="00001EC2" w:rsidP="00352F72">
            <w:pPr>
              <w:spacing w:line="276" w:lineRule="auto"/>
              <w:rPr>
                <w:rFonts w:ascii="Arial" w:hAnsi="Arial" w:cs="Arial"/>
                <w:lang w:val="lt-LT"/>
              </w:rPr>
            </w:pPr>
            <w:r w:rsidRPr="008A2646">
              <w:rPr>
                <w:rFonts w:ascii="Arial" w:hAnsi="Arial"/>
                <w:sz w:val="13"/>
                <w:lang w:val="lt-LT"/>
              </w:rPr>
              <w:t>Kiliminė danga nusiraminimo kambaryje</w:t>
            </w:r>
          </w:p>
        </w:tc>
        <w:tc>
          <w:tcPr>
            <w:tcW w:w="1190" w:type="dxa"/>
            <w:vAlign w:val="center"/>
          </w:tcPr>
          <w:p w14:paraId="08E3AE9E" w14:textId="5668AEE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01631560</w:t>
            </w:r>
          </w:p>
        </w:tc>
        <w:tc>
          <w:tcPr>
            <w:tcW w:w="1474" w:type="dxa"/>
            <w:vAlign w:val="center"/>
          </w:tcPr>
          <w:p w14:paraId="21AE9A53"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42631B19" w14:textId="561517A1"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F1369B7" w14:textId="45DDCCC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1 089,00</w:t>
            </w:r>
          </w:p>
        </w:tc>
        <w:tc>
          <w:tcPr>
            <w:tcW w:w="1701" w:type="dxa"/>
            <w:gridSpan w:val="2"/>
            <w:vAlign w:val="center"/>
          </w:tcPr>
          <w:p w14:paraId="56CB974D" w14:textId="4BD3D79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113,42</w:t>
            </w:r>
          </w:p>
        </w:tc>
        <w:tc>
          <w:tcPr>
            <w:tcW w:w="1701" w:type="dxa"/>
            <w:gridSpan w:val="2"/>
            <w:vAlign w:val="center"/>
          </w:tcPr>
          <w:p w14:paraId="5B784EB2" w14:textId="70864ED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975,58</w:t>
            </w:r>
          </w:p>
        </w:tc>
      </w:tr>
      <w:tr w:rsidR="00001EC2" w:rsidRPr="0072115E" w14:paraId="03DBE231" w14:textId="77777777" w:rsidTr="00001EC2">
        <w:trPr>
          <w:gridAfter w:val="1"/>
          <w:wAfter w:w="6" w:type="dxa"/>
          <w:jc w:val="center"/>
        </w:trPr>
        <w:tc>
          <w:tcPr>
            <w:tcW w:w="567" w:type="dxa"/>
            <w:vAlign w:val="center"/>
          </w:tcPr>
          <w:p w14:paraId="2D1D1F0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113</w:t>
            </w:r>
          </w:p>
        </w:tc>
        <w:tc>
          <w:tcPr>
            <w:tcW w:w="4248" w:type="dxa"/>
            <w:vAlign w:val="center"/>
          </w:tcPr>
          <w:p w14:paraId="513B60A6" w14:textId="460F75BB" w:rsidR="00001EC2" w:rsidRPr="0072115E" w:rsidRDefault="00001EC2" w:rsidP="00352F72">
            <w:pPr>
              <w:spacing w:line="276" w:lineRule="auto"/>
              <w:rPr>
                <w:rFonts w:ascii="Arial" w:hAnsi="Arial" w:cs="Arial"/>
                <w:lang w:val="lt-LT"/>
              </w:rPr>
            </w:pPr>
            <w:r w:rsidRPr="008A2646">
              <w:rPr>
                <w:rFonts w:ascii="Arial" w:hAnsi="Arial"/>
                <w:sz w:val="13"/>
                <w:lang w:val="lt-LT"/>
              </w:rPr>
              <w:t>Medicininė kušetė</w:t>
            </w:r>
          </w:p>
        </w:tc>
        <w:tc>
          <w:tcPr>
            <w:tcW w:w="1190" w:type="dxa"/>
            <w:vAlign w:val="center"/>
          </w:tcPr>
          <w:p w14:paraId="6DF7A0BC" w14:textId="41C0D0A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01631561</w:t>
            </w:r>
          </w:p>
        </w:tc>
        <w:tc>
          <w:tcPr>
            <w:tcW w:w="1474" w:type="dxa"/>
            <w:vAlign w:val="center"/>
          </w:tcPr>
          <w:p w14:paraId="4FDE43BB"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1CD94B75" w14:textId="597F23BE"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573077E8" w14:textId="5CA116F4"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847,00</w:t>
            </w:r>
          </w:p>
        </w:tc>
        <w:tc>
          <w:tcPr>
            <w:tcW w:w="1701" w:type="dxa"/>
            <w:gridSpan w:val="2"/>
            <w:vAlign w:val="center"/>
          </w:tcPr>
          <w:p w14:paraId="7974E628" w14:textId="63EE83B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88,21</w:t>
            </w:r>
          </w:p>
        </w:tc>
        <w:tc>
          <w:tcPr>
            <w:tcW w:w="1701" w:type="dxa"/>
            <w:gridSpan w:val="2"/>
            <w:vAlign w:val="center"/>
          </w:tcPr>
          <w:p w14:paraId="14AE756F" w14:textId="26CDA54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758,79</w:t>
            </w:r>
          </w:p>
        </w:tc>
      </w:tr>
      <w:tr w:rsidR="00001EC2" w:rsidRPr="0072115E" w14:paraId="5C105709" w14:textId="77777777" w:rsidTr="00001EC2">
        <w:trPr>
          <w:gridAfter w:val="1"/>
          <w:wAfter w:w="6" w:type="dxa"/>
          <w:jc w:val="center"/>
        </w:trPr>
        <w:tc>
          <w:tcPr>
            <w:tcW w:w="567" w:type="dxa"/>
            <w:vAlign w:val="center"/>
          </w:tcPr>
          <w:p w14:paraId="2581347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114</w:t>
            </w:r>
          </w:p>
        </w:tc>
        <w:tc>
          <w:tcPr>
            <w:tcW w:w="4248" w:type="dxa"/>
            <w:vAlign w:val="center"/>
          </w:tcPr>
          <w:p w14:paraId="68C76C36" w14:textId="78E46B81" w:rsidR="00001EC2" w:rsidRPr="0072115E" w:rsidRDefault="00001EC2" w:rsidP="00352F72">
            <w:pPr>
              <w:spacing w:line="276" w:lineRule="auto"/>
              <w:rPr>
                <w:rFonts w:ascii="Arial" w:hAnsi="Arial" w:cs="Arial"/>
                <w:lang w:val="lt-LT"/>
              </w:rPr>
            </w:pPr>
            <w:r w:rsidRPr="008A2646">
              <w:rPr>
                <w:rFonts w:ascii="Arial" w:hAnsi="Arial"/>
                <w:sz w:val="13"/>
                <w:lang w:val="lt-LT"/>
              </w:rPr>
              <w:t>Minkštasuolis direktoriaus kabinete</w:t>
            </w:r>
          </w:p>
        </w:tc>
        <w:tc>
          <w:tcPr>
            <w:tcW w:w="1190" w:type="dxa"/>
            <w:vAlign w:val="center"/>
          </w:tcPr>
          <w:p w14:paraId="458F346D" w14:textId="256D05C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01631562</w:t>
            </w:r>
          </w:p>
        </w:tc>
        <w:tc>
          <w:tcPr>
            <w:tcW w:w="1474" w:type="dxa"/>
            <w:vAlign w:val="center"/>
          </w:tcPr>
          <w:p w14:paraId="21DB0727"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6AAE1691" w14:textId="0E276B9D"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3A4A9BE" w14:textId="6580F51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849,42</w:t>
            </w:r>
          </w:p>
        </w:tc>
        <w:tc>
          <w:tcPr>
            <w:tcW w:w="1701" w:type="dxa"/>
            <w:gridSpan w:val="2"/>
            <w:vAlign w:val="center"/>
          </w:tcPr>
          <w:p w14:paraId="4F10BB89" w14:textId="3BEB712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88,49</w:t>
            </w:r>
          </w:p>
        </w:tc>
        <w:tc>
          <w:tcPr>
            <w:tcW w:w="1701" w:type="dxa"/>
            <w:gridSpan w:val="2"/>
            <w:vAlign w:val="center"/>
          </w:tcPr>
          <w:p w14:paraId="4FF7449F" w14:textId="7BD0756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760,93</w:t>
            </w:r>
          </w:p>
        </w:tc>
      </w:tr>
      <w:tr w:rsidR="00001EC2" w:rsidRPr="0072115E" w14:paraId="4B1FCDD7" w14:textId="77777777" w:rsidTr="00001EC2">
        <w:trPr>
          <w:gridAfter w:val="1"/>
          <w:wAfter w:w="6" w:type="dxa"/>
          <w:jc w:val="center"/>
        </w:trPr>
        <w:tc>
          <w:tcPr>
            <w:tcW w:w="567" w:type="dxa"/>
            <w:vAlign w:val="center"/>
          </w:tcPr>
          <w:p w14:paraId="79E7D4D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lastRenderedPageBreak/>
              <w:t>115</w:t>
            </w:r>
          </w:p>
        </w:tc>
        <w:tc>
          <w:tcPr>
            <w:tcW w:w="4248" w:type="dxa"/>
            <w:vAlign w:val="center"/>
          </w:tcPr>
          <w:p w14:paraId="4DDD8E34" w14:textId="3F99AAD9" w:rsidR="00001EC2" w:rsidRPr="0072115E" w:rsidRDefault="00001EC2" w:rsidP="00352F72">
            <w:pPr>
              <w:spacing w:line="276" w:lineRule="auto"/>
              <w:rPr>
                <w:rFonts w:ascii="Arial" w:hAnsi="Arial" w:cs="Arial"/>
                <w:lang w:val="lt-LT"/>
              </w:rPr>
            </w:pPr>
            <w:r w:rsidRPr="008A2646">
              <w:rPr>
                <w:rFonts w:ascii="Arial" w:hAnsi="Arial"/>
                <w:sz w:val="13"/>
                <w:lang w:val="lt-LT"/>
              </w:rPr>
              <w:t>Stalas direktoriaus pavaduotojo ugdymui kabinete</w:t>
            </w:r>
          </w:p>
        </w:tc>
        <w:tc>
          <w:tcPr>
            <w:tcW w:w="1190" w:type="dxa"/>
            <w:vAlign w:val="center"/>
          </w:tcPr>
          <w:p w14:paraId="47A54705" w14:textId="6C8231E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01631563</w:t>
            </w:r>
          </w:p>
        </w:tc>
        <w:tc>
          <w:tcPr>
            <w:tcW w:w="1474" w:type="dxa"/>
            <w:vAlign w:val="center"/>
          </w:tcPr>
          <w:p w14:paraId="2AA25466"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308C8EC5" w14:textId="5751E6C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B4DDA82" w14:textId="53FB55A3"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2 601,50</w:t>
            </w:r>
          </w:p>
        </w:tc>
        <w:tc>
          <w:tcPr>
            <w:tcW w:w="1701" w:type="dxa"/>
            <w:gridSpan w:val="2"/>
            <w:vAlign w:val="center"/>
          </w:tcPr>
          <w:p w14:paraId="14C476E2" w14:textId="6C09126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271,00</w:t>
            </w:r>
          </w:p>
        </w:tc>
        <w:tc>
          <w:tcPr>
            <w:tcW w:w="1701" w:type="dxa"/>
            <w:gridSpan w:val="2"/>
            <w:vAlign w:val="center"/>
          </w:tcPr>
          <w:p w14:paraId="501184C8" w14:textId="3DDE46A4"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2 330,50</w:t>
            </w:r>
          </w:p>
        </w:tc>
      </w:tr>
      <w:tr w:rsidR="00001EC2" w:rsidRPr="0072115E" w14:paraId="28F7C6A6" w14:textId="77777777" w:rsidTr="00001EC2">
        <w:trPr>
          <w:gridAfter w:val="1"/>
          <w:wAfter w:w="6" w:type="dxa"/>
          <w:jc w:val="center"/>
        </w:trPr>
        <w:tc>
          <w:tcPr>
            <w:tcW w:w="567" w:type="dxa"/>
            <w:vAlign w:val="center"/>
          </w:tcPr>
          <w:p w14:paraId="1E287B2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116</w:t>
            </w:r>
          </w:p>
        </w:tc>
        <w:tc>
          <w:tcPr>
            <w:tcW w:w="4248" w:type="dxa"/>
            <w:vAlign w:val="center"/>
          </w:tcPr>
          <w:p w14:paraId="1208B2E0" w14:textId="6C501277" w:rsidR="00001EC2" w:rsidRPr="0072115E" w:rsidRDefault="00001EC2" w:rsidP="00352F72">
            <w:pPr>
              <w:spacing w:line="276" w:lineRule="auto"/>
              <w:rPr>
                <w:rFonts w:ascii="Arial" w:hAnsi="Arial" w:cs="Arial"/>
                <w:lang w:val="lt-LT"/>
              </w:rPr>
            </w:pPr>
            <w:r w:rsidRPr="008A2646">
              <w:rPr>
                <w:rFonts w:ascii="Arial" w:hAnsi="Arial"/>
                <w:sz w:val="13"/>
                <w:lang w:val="lt-LT"/>
              </w:rPr>
              <w:t>Minkštasuolis mokytojų kambaryje</w:t>
            </w:r>
          </w:p>
        </w:tc>
        <w:tc>
          <w:tcPr>
            <w:tcW w:w="1190" w:type="dxa"/>
            <w:vAlign w:val="center"/>
          </w:tcPr>
          <w:p w14:paraId="72C307F3" w14:textId="1BA47EB4"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01631564</w:t>
            </w:r>
          </w:p>
        </w:tc>
        <w:tc>
          <w:tcPr>
            <w:tcW w:w="1474" w:type="dxa"/>
            <w:vAlign w:val="center"/>
          </w:tcPr>
          <w:p w14:paraId="3F14E78B"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003997D" w14:textId="031BA286"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452409A8" w14:textId="07E6967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849,42</w:t>
            </w:r>
          </w:p>
        </w:tc>
        <w:tc>
          <w:tcPr>
            <w:tcW w:w="1701" w:type="dxa"/>
            <w:gridSpan w:val="2"/>
            <w:vAlign w:val="center"/>
          </w:tcPr>
          <w:p w14:paraId="1293432F" w14:textId="05065B6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88,49</w:t>
            </w:r>
          </w:p>
        </w:tc>
        <w:tc>
          <w:tcPr>
            <w:tcW w:w="1701" w:type="dxa"/>
            <w:gridSpan w:val="2"/>
            <w:vAlign w:val="center"/>
          </w:tcPr>
          <w:p w14:paraId="36850AB0" w14:textId="42C6CE2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760,93</w:t>
            </w:r>
          </w:p>
        </w:tc>
      </w:tr>
      <w:tr w:rsidR="00001EC2" w:rsidRPr="0072115E" w14:paraId="2DC18B37" w14:textId="77777777" w:rsidTr="00001EC2">
        <w:trPr>
          <w:gridAfter w:val="1"/>
          <w:wAfter w:w="6" w:type="dxa"/>
          <w:jc w:val="center"/>
        </w:trPr>
        <w:tc>
          <w:tcPr>
            <w:tcW w:w="567" w:type="dxa"/>
            <w:vAlign w:val="center"/>
          </w:tcPr>
          <w:p w14:paraId="448C976F"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117</w:t>
            </w:r>
          </w:p>
        </w:tc>
        <w:tc>
          <w:tcPr>
            <w:tcW w:w="4248" w:type="dxa"/>
            <w:vAlign w:val="center"/>
          </w:tcPr>
          <w:p w14:paraId="609A61F4" w14:textId="3C46E345" w:rsidR="00001EC2" w:rsidRPr="0072115E" w:rsidRDefault="00001EC2" w:rsidP="00352F72">
            <w:pPr>
              <w:spacing w:line="276" w:lineRule="auto"/>
              <w:rPr>
                <w:rFonts w:ascii="Arial" w:hAnsi="Arial" w:cs="Arial"/>
                <w:lang w:val="lt-LT"/>
              </w:rPr>
            </w:pPr>
            <w:r w:rsidRPr="008A2646">
              <w:rPr>
                <w:rFonts w:ascii="Arial" w:hAnsi="Arial"/>
                <w:sz w:val="13"/>
                <w:lang w:val="lt-LT"/>
              </w:rPr>
              <w:t>Virtuvės technologinė įranga (kompl)</w:t>
            </w:r>
          </w:p>
        </w:tc>
        <w:tc>
          <w:tcPr>
            <w:tcW w:w="1190" w:type="dxa"/>
            <w:vAlign w:val="center"/>
          </w:tcPr>
          <w:p w14:paraId="1DACA54F" w14:textId="6A06C06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01631570</w:t>
            </w:r>
          </w:p>
        </w:tc>
        <w:tc>
          <w:tcPr>
            <w:tcW w:w="1474" w:type="dxa"/>
            <w:vAlign w:val="center"/>
          </w:tcPr>
          <w:p w14:paraId="034E8F1C"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77D4DC9E" w14:textId="537403F1"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C208320" w14:textId="2B63D26A"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58 080,00</w:t>
            </w:r>
          </w:p>
        </w:tc>
        <w:tc>
          <w:tcPr>
            <w:tcW w:w="1701" w:type="dxa"/>
            <w:gridSpan w:val="2"/>
            <w:vAlign w:val="center"/>
          </w:tcPr>
          <w:p w14:paraId="4653386B" w14:textId="264A3F2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6 050,00</w:t>
            </w:r>
          </w:p>
        </w:tc>
        <w:tc>
          <w:tcPr>
            <w:tcW w:w="1701" w:type="dxa"/>
            <w:gridSpan w:val="2"/>
            <w:vAlign w:val="center"/>
          </w:tcPr>
          <w:p w14:paraId="01A839E4" w14:textId="776E42D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52 030,00</w:t>
            </w:r>
          </w:p>
        </w:tc>
      </w:tr>
      <w:tr w:rsidR="00001EC2" w:rsidRPr="0072115E" w14:paraId="7BC17E36" w14:textId="77777777" w:rsidTr="00001EC2">
        <w:trPr>
          <w:gridAfter w:val="1"/>
          <w:wAfter w:w="6" w:type="dxa"/>
          <w:jc w:val="center"/>
        </w:trPr>
        <w:tc>
          <w:tcPr>
            <w:tcW w:w="567" w:type="dxa"/>
            <w:vAlign w:val="center"/>
          </w:tcPr>
          <w:p w14:paraId="750676F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118</w:t>
            </w:r>
          </w:p>
        </w:tc>
        <w:tc>
          <w:tcPr>
            <w:tcW w:w="4248" w:type="dxa"/>
            <w:vAlign w:val="center"/>
          </w:tcPr>
          <w:p w14:paraId="140F2A6E" w14:textId="311E153A" w:rsidR="00001EC2" w:rsidRPr="0072115E" w:rsidRDefault="00001EC2" w:rsidP="00352F72">
            <w:pPr>
              <w:spacing w:line="276" w:lineRule="auto"/>
              <w:rPr>
                <w:rFonts w:ascii="Arial" w:hAnsi="Arial" w:cs="Arial"/>
                <w:lang w:val="lt-LT"/>
              </w:rPr>
            </w:pPr>
            <w:r w:rsidRPr="008A2646">
              <w:rPr>
                <w:rFonts w:ascii="Arial" w:hAnsi="Arial"/>
                <w:sz w:val="13"/>
                <w:lang w:val="lt-LT"/>
              </w:rPr>
              <w:t>Stelažai  (4 vnt) maisto sandėliavimui</w:t>
            </w:r>
          </w:p>
        </w:tc>
        <w:tc>
          <w:tcPr>
            <w:tcW w:w="1190" w:type="dxa"/>
            <w:vAlign w:val="center"/>
          </w:tcPr>
          <w:p w14:paraId="24DB727D" w14:textId="14AFC60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01631571</w:t>
            </w:r>
          </w:p>
        </w:tc>
        <w:tc>
          <w:tcPr>
            <w:tcW w:w="1474" w:type="dxa"/>
            <w:vAlign w:val="center"/>
          </w:tcPr>
          <w:p w14:paraId="11C3E58D" w14:textId="77777777" w:rsidR="00001EC2" w:rsidRPr="0072115E" w:rsidRDefault="00001EC2" w:rsidP="00352F72">
            <w:pPr>
              <w:spacing w:line="276" w:lineRule="auto"/>
              <w:jc w:val="center"/>
              <w:rPr>
                <w:rFonts w:ascii="Arial" w:hAnsi="Arial" w:cs="Arial"/>
                <w:lang w:val="lt-LT"/>
              </w:rPr>
            </w:pPr>
          </w:p>
        </w:tc>
        <w:tc>
          <w:tcPr>
            <w:tcW w:w="2494" w:type="dxa"/>
            <w:vAlign w:val="center"/>
          </w:tcPr>
          <w:p w14:paraId="234A1848" w14:textId="5E6E1E52"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C9255A0" w14:textId="0287067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5 808,00</w:t>
            </w:r>
          </w:p>
        </w:tc>
        <w:tc>
          <w:tcPr>
            <w:tcW w:w="1701" w:type="dxa"/>
            <w:gridSpan w:val="2"/>
            <w:vAlign w:val="center"/>
          </w:tcPr>
          <w:p w14:paraId="44EBC24D" w14:textId="3AA09DE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605,00</w:t>
            </w:r>
          </w:p>
        </w:tc>
        <w:tc>
          <w:tcPr>
            <w:tcW w:w="1701" w:type="dxa"/>
            <w:gridSpan w:val="2"/>
            <w:vAlign w:val="center"/>
          </w:tcPr>
          <w:p w14:paraId="2389E276" w14:textId="48554A4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5 203,00</w:t>
            </w:r>
          </w:p>
        </w:tc>
      </w:tr>
      <w:tr w:rsidR="00001EC2" w:rsidRPr="0072115E" w14:paraId="69015A57" w14:textId="77777777" w:rsidTr="00001EC2">
        <w:trPr>
          <w:gridAfter w:val="1"/>
          <w:wAfter w:w="6" w:type="dxa"/>
          <w:jc w:val="center"/>
        </w:trPr>
        <w:tc>
          <w:tcPr>
            <w:tcW w:w="567" w:type="dxa"/>
            <w:vAlign w:val="center"/>
          </w:tcPr>
          <w:p w14:paraId="4913EA6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119</w:t>
            </w:r>
          </w:p>
        </w:tc>
        <w:tc>
          <w:tcPr>
            <w:tcW w:w="4248" w:type="dxa"/>
            <w:vAlign w:val="center"/>
          </w:tcPr>
          <w:p w14:paraId="1C147D50" w14:textId="7079F7F1" w:rsidR="00001EC2" w:rsidRPr="0072115E" w:rsidRDefault="00001EC2" w:rsidP="00352F72">
            <w:pPr>
              <w:spacing w:line="276" w:lineRule="auto"/>
              <w:rPr>
                <w:rFonts w:ascii="Arial" w:hAnsi="Arial" w:cs="Arial"/>
                <w:lang w:val="lt-LT"/>
              </w:rPr>
            </w:pPr>
            <w:r w:rsidRPr="008A2646">
              <w:rPr>
                <w:rFonts w:ascii="Arial" w:hAnsi="Arial"/>
                <w:sz w:val="13"/>
                <w:lang w:val="lt-LT"/>
              </w:rPr>
              <w:t>Stelažai (4vnt) minkšto inventoriaus sandėliavimui</w:t>
            </w:r>
          </w:p>
        </w:tc>
        <w:tc>
          <w:tcPr>
            <w:tcW w:w="1190" w:type="dxa"/>
            <w:vAlign w:val="center"/>
          </w:tcPr>
          <w:p w14:paraId="59181E42" w14:textId="663FE5F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01631572</w:t>
            </w:r>
          </w:p>
        </w:tc>
        <w:tc>
          <w:tcPr>
            <w:tcW w:w="1474" w:type="dxa"/>
            <w:vAlign w:val="center"/>
          </w:tcPr>
          <w:p w14:paraId="0D4DACA9" w14:textId="3C6639F4" w:rsidR="00001EC2" w:rsidRPr="0072115E" w:rsidRDefault="00001EC2" w:rsidP="00352F72">
            <w:pPr>
              <w:spacing w:line="276" w:lineRule="auto"/>
              <w:jc w:val="center"/>
              <w:rPr>
                <w:rFonts w:ascii="Arial" w:hAnsi="Arial" w:cs="Arial"/>
                <w:lang w:val="lt-LT"/>
              </w:rPr>
            </w:pPr>
          </w:p>
        </w:tc>
        <w:tc>
          <w:tcPr>
            <w:tcW w:w="2494" w:type="dxa"/>
            <w:vAlign w:val="center"/>
          </w:tcPr>
          <w:p w14:paraId="77E58B56" w14:textId="3CE74633"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C1F4812" w14:textId="488A0C8B"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3 436,40</w:t>
            </w:r>
          </w:p>
        </w:tc>
        <w:tc>
          <w:tcPr>
            <w:tcW w:w="1701" w:type="dxa"/>
            <w:gridSpan w:val="2"/>
            <w:vAlign w:val="center"/>
          </w:tcPr>
          <w:p w14:paraId="171CAEB0" w14:textId="4769ADE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357,98</w:t>
            </w:r>
          </w:p>
        </w:tc>
        <w:tc>
          <w:tcPr>
            <w:tcW w:w="1701" w:type="dxa"/>
            <w:gridSpan w:val="2"/>
            <w:vAlign w:val="center"/>
          </w:tcPr>
          <w:p w14:paraId="426648BD" w14:textId="5F62DB3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3 078,42</w:t>
            </w:r>
          </w:p>
        </w:tc>
      </w:tr>
      <w:tr w:rsidR="00001EC2" w:rsidRPr="0072115E" w14:paraId="27808449" w14:textId="77777777" w:rsidTr="00001EC2">
        <w:trPr>
          <w:gridAfter w:val="1"/>
          <w:wAfter w:w="6" w:type="dxa"/>
          <w:jc w:val="center"/>
        </w:trPr>
        <w:tc>
          <w:tcPr>
            <w:tcW w:w="567" w:type="dxa"/>
            <w:vAlign w:val="center"/>
          </w:tcPr>
          <w:p w14:paraId="73F3BA15"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120</w:t>
            </w:r>
          </w:p>
        </w:tc>
        <w:tc>
          <w:tcPr>
            <w:tcW w:w="4248" w:type="dxa"/>
            <w:vAlign w:val="center"/>
          </w:tcPr>
          <w:p w14:paraId="6836A8D8" w14:textId="30262947" w:rsidR="00001EC2" w:rsidRPr="0072115E" w:rsidRDefault="00001EC2" w:rsidP="00352F72">
            <w:pPr>
              <w:spacing w:line="276" w:lineRule="auto"/>
              <w:rPr>
                <w:rFonts w:ascii="Arial" w:hAnsi="Arial" w:cs="Arial"/>
                <w:lang w:val="lt-LT"/>
              </w:rPr>
            </w:pPr>
            <w:r w:rsidRPr="008A2646">
              <w:rPr>
                <w:rFonts w:ascii="Arial" w:hAnsi="Arial"/>
                <w:sz w:val="13"/>
                <w:lang w:val="lt-LT"/>
              </w:rPr>
              <w:t>Pakabinamas ekranas bibliotekoje ir skaitykloje</w:t>
            </w:r>
          </w:p>
        </w:tc>
        <w:tc>
          <w:tcPr>
            <w:tcW w:w="1190" w:type="dxa"/>
            <w:vAlign w:val="center"/>
          </w:tcPr>
          <w:p w14:paraId="13F851FE" w14:textId="7D8B542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01631573</w:t>
            </w:r>
          </w:p>
        </w:tc>
        <w:tc>
          <w:tcPr>
            <w:tcW w:w="1474" w:type="dxa"/>
            <w:vAlign w:val="center"/>
          </w:tcPr>
          <w:p w14:paraId="386E49DA" w14:textId="65280C7F" w:rsidR="00001EC2" w:rsidRPr="0072115E" w:rsidRDefault="00001EC2" w:rsidP="00352F72">
            <w:pPr>
              <w:spacing w:line="276" w:lineRule="auto"/>
              <w:jc w:val="center"/>
              <w:rPr>
                <w:rFonts w:ascii="Arial" w:hAnsi="Arial" w:cs="Arial"/>
                <w:lang w:val="lt-LT"/>
              </w:rPr>
            </w:pPr>
          </w:p>
        </w:tc>
        <w:tc>
          <w:tcPr>
            <w:tcW w:w="2494" w:type="dxa"/>
            <w:vAlign w:val="center"/>
          </w:tcPr>
          <w:p w14:paraId="7A13FC18" w14:textId="236626E4"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BBB24FE" w14:textId="005D721D"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1 089,00</w:t>
            </w:r>
          </w:p>
        </w:tc>
        <w:tc>
          <w:tcPr>
            <w:tcW w:w="1701" w:type="dxa"/>
            <w:gridSpan w:val="2"/>
            <w:vAlign w:val="center"/>
          </w:tcPr>
          <w:p w14:paraId="05872348" w14:textId="4D2A5BC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155,85</w:t>
            </w:r>
          </w:p>
        </w:tc>
        <w:tc>
          <w:tcPr>
            <w:tcW w:w="1701" w:type="dxa"/>
            <w:gridSpan w:val="2"/>
            <w:vAlign w:val="center"/>
          </w:tcPr>
          <w:p w14:paraId="2C613023" w14:textId="12C6B3C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933,15</w:t>
            </w:r>
          </w:p>
        </w:tc>
      </w:tr>
      <w:tr w:rsidR="00001EC2" w:rsidRPr="0072115E" w14:paraId="40E079A7" w14:textId="77777777" w:rsidTr="00001EC2">
        <w:trPr>
          <w:gridAfter w:val="1"/>
          <w:wAfter w:w="6" w:type="dxa"/>
          <w:jc w:val="center"/>
        </w:trPr>
        <w:tc>
          <w:tcPr>
            <w:tcW w:w="567" w:type="dxa"/>
            <w:vAlign w:val="center"/>
          </w:tcPr>
          <w:p w14:paraId="085FA8A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121</w:t>
            </w:r>
          </w:p>
        </w:tc>
        <w:tc>
          <w:tcPr>
            <w:tcW w:w="4248" w:type="dxa"/>
            <w:vAlign w:val="center"/>
          </w:tcPr>
          <w:p w14:paraId="58D50699" w14:textId="4C946D67" w:rsidR="00001EC2" w:rsidRPr="0072115E" w:rsidRDefault="00001EC2" w:rsidP="00352F72">
            <w:pPr>
              <w:spacing w:line="276" w:lineRule="auto"/>
              <w:rPr>
                <w:rFonts w:ascii="Arial" w:hAnsi="Arial" w:cs="Arial"/>
                <w:lang w:val="lt-LT"/>
              </w:rPr>
            </w:pPr>
            <w:r w:rsidRPr="008A2646">
              <w:rPr>
                <w:rFonts w:ascii="Arial" w:hAnsi="Arial"/>
                <w:sz w:val="13"/>
                <w:lang w:val="lt-LT"/>
              </w:rPr>
              <w:t>Mobili pertvara bibliotekoje ir skaitykloje</w:t>
            </w:r>
          </w:p>
        </w:tc>
        <w:tc>
          <w:tcPr>
            <w:tcW w:w="1190" w:type="dxa"/>
            <w:vAlign w:val="center"/>
          </w:tcPr>
          <w:p w14:paraId="7F6AFAD0" w14:textId="2F1ED0AF"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01631574</w:t>
            </w:r>
          </w:p>
        </w:tc>
        <w:tc>
          <w:tcPr>
            <w:tcW w:w="1474" w:type="dxa"/>
            <w:vAlign w:val="center"/>
          </w:tcPr>
          <w:p w14:paraId="4624F898" w14:textId="4C389DB8" w:rsidR="00001EC2" w:rsidRPr="0072115E" w:rsidRDefault="00001EC2" w:rsidP="00352F72">
            <w:pPr>
              <w:spacing w:line="276" w:lineRule="auto"/>
              <w:jc w:val="center"/>
              <w:rPr>
                <w:rFonts w:ascii="Arial" w:hAnsi="Arial" w:cs="Arial"/>
                <w:lang w:val="lt-LT"/>
              </w:rPr>
            </w:pPr>
          </w:p>
        </w:tc>
        <w:tc>
          <w:tcPr>
            <w:tcW w:w="2494" w:type="dxa"/>
            <w:vAlign w:val="center"/>
          </w:tcPr>
          <w:p w14:paraId="1361C2F4" w14:textId="4020AD69"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2880B50D" w14:textId="3ED16E32"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3 993,00</w:t>
            </w:r>
          </w:p>
        </w:tc>
        <w:tc>
          <w:tcPr>
            <w:tcW w:w="1701" w:type="dxa"/>
            <w:gridSpan w:val="2"/>
            <w:vAlign w:val="center"/>
          </w:tcPr>
          <w:p w14:paraId="6CAE8637" w14:textId="760A11D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415,92</w:t>
            </w:r>
          </w:p>
        </w:tc>
        <w:tc>
          <w:tcPr>
            <w:tcW w:w="1701" w:type="dxa"/>
            <w:gridSpan w:val="2"/>
            <w:vAlign w:val="center"/>
          </w:tcPr>
          <w:p w14:paraId="7E5FEBA8" w14:textId="11D0C175"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3 577,08</w:t>
            </w:r>
          </w:p>
        </w:tc>
      </w:tr>
      <w:tr w:rsidR="00001EC2" w:rsidRPr="0072115E" w14:paraId="1032BE2F" w14:textId="77777777" w:rsidTr="00001EC2">
        <w:trPr>
          <w:gridAfter w:val="1"/>
          <w:wAfter w:w="6" w:type="dxa"/>
          <w:jc w:val="center"/>
        </w:trPr>
        <w:tc>
          <w:tcPr>
            <w:tcW w:w="567" w:type="dxa"/>
            <w:vAlign w:val="center"/>
          </w:tcPr>
          <w:p w14:paraId="7EA7CB9D"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122</w:t>
            </w:r>
          </w:p>
        </w:tc>
        <w:tc>
          <w:tcPr>
            <w:tcW w:w="4248" w:type="dxa"/>
            <w:vAlign w:val="center"/>
          </w:tcPr>
          <w:p w14:paraId="063B3EF9" w14:textId="0CB062B8" w:rsidR="00001EC2" w:rsidRPr="0072115E" w:rsidRDefault="00001EC2" w:rsidP="00352F72">
            <w:pPr>
              <w:spacing w:line="276" w:lineRule="auto"/>
              <w:rPr>
                <w:rFonts w:ascii="Arial" w:hAnsi="Arial" w:cs="Arial"/>
                <w:lang w:val="lt-LT"/>
              </w:rPr>
            </w:pPr>
            <w:r w:rsidRPr="008A2646">
              <w:rPr>
                <w:rFonts w:ascii="Arial" w:hAnsi="Arial"/>
                <w:sz w:val="13"/>
                <w:lang w:val="lt-LT"/>
              </w:rPr>
              <w:t>Dvipusės knygų lentynos (12 vnt) bibliotekoje ir skaitykloje</w:t>
            </w:r>
          </w:p>
        </w:tc>
        <w:tc>
          <w:tcPr>
            <w:tcW w:w="1190" w:type="dxa"/>
            <w:vAlign w:val="center"/>
          </w:tcPr>
          <w:p w14:paraId="29EB9087" w14:textId="432016F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01631575</w:t>
            </w:r>
          </w:p>
        </w:tc>
        <w:tc>
          <w:tcPr>
            <w:tcW w:w="1474" w:type="dxa"/>
            <w:vAlign w:val="center"/>
          </w:tcPr>
          <w:p w14:paraId="4D145C1D" w14:textId="411EDC6D" w:rsidR="00001EC2" w:rsidRPr="0072115E" w:rsidRDefault="00001EC2" w:rsidP="00352F72">
            <w:pPr>
              <w:spacing w:line="276" w:lineRule="auto"/>
              <w:jc w:val="center"/>
              <w:rPr>
                <w:rFonts w:ascii="Arial" w:hAnsi="Arial" w:cs="Arial"/>
                <w:lang w:val="lt-LT"/>
              </w:rPr>
            </w:pPr>
          </w:p>
        </w:tc>
        <w:tc>
          <w:tcPr>
            <w:tcW w:w="2494" w:type="dxa"/>
            <w:vAlign w:val="center"/>
          </w:tcPr>
          <w:p w14:paraId="211EB2E8" w14:textId="5430ADB3"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1C2371D" w14:textId="7A103BCF"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10 904,52</w:t>
            </w:r>
          </w:p>
        </w:tc>
        <w:tc>
          <w:tcPr>
            <w:tcW w:w="1701" w:type="dxa"/>
            <w:gridSpan w:val="2"/>
            <w:vAlign w:val="center"/>
          </w:tcPr>
          <w:p w14:paraId="02C91C4B" w14:textId="56DB2B2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1 135,90</w:t>
            </w:r>
          </w:p>
        </w:tc>
        <w:tc>
          <w:tcPr>
            <w:tcW w:w="1701" w:type="dxa"/>
            <w:gridSpan w:val="2"/>
            <w:vAlign w:val="center"/>
          </w:tcPr>
          <w:p w14:paraId="784F2B08" w14:textId="2F5901F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9 768,62</w:t>
            </w:r>
          </w:p>
        </w:tc>
      </w:tr>
      <w:tr w:rsidR="00001EC2" w:rsidRPr="0072115E" w14:paraId="10EB89B3" w14:textId="77777777" w:rsidTr="00001EC2">
        <w:trPr>
          <w:gridAfter w:val="1"/>
          <w:wAfter w:w="6" w:type="dxa"/>
          <w:jc w:val="center"/>
        </w:trPr>
        <w:tc>
          <w:tcPr>
            <w:tcW w:w="567" w:type="dxa"/>
            <w:vAlign w:val="center"/>
          </w:tcPr>
          <w:p w14:paraId="05B6C74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123</w:t>
            </w:r>
          </w:p>
        </w:tc>
        <w:tc>
          <w:tcPr>
            <w:tcW w:w="4248" w:type="dxa"/>
            <w:vAlign w:val="center"/>
          </w:tcPr>
          <w:p w14:paraId="5006A23D" w14:textId="1ED37783" w:rsidR="00001EC2" w:rsidRPr="0072115E" w:rsidRDefault="00001EC2" w:rsidP="00352F72">
            <w:pPr>
              <w:spacing w:line="276" w:lineRule="auto"/>
              <w:rPr>
                <w:rFonts w:ascii="Arial" w:hAnsi="Arial" w:cs="Arial"/>
                <w:lang w:val="lt-LT"/>
              </w:rPr>
            </w:pPr>
            <w:r w:rsidRPr="008A2646">
              <w:rPr>
                <w:rFonts w:ascii="Arial" w:hAnsi="Arial"/>
                <w:sz w:val="13"/>
                <w:lang w:val="lt-LT"/>
              </w:rPr>
              <w:t>Vienpusės knygų lentynos (4 vnt) bibliotekoje ir skaitykloje</w:t>
            </w:r>
          </w:p>
        </w:tc>
        <w:tc>
          <w:tcPr>
            <w:tcW w:w="1190" w:type="dxa"/>
            <w:vAlign w:val="center"/>
          </w:tcPr>
          <w:p w14:paraId="298ADCA5" w14:textId="62ED18B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01631576</w:t>
            </w:r>
          </w:p>
        </w:tc>
        <w:tc>
          <w:tcPr>
            <w:tcW w:w="1474" w:type="dxa"/>
            <w:vAlign w:val="center"/>
          </w:tcPr>
          <w:p w14:paraId="4F3F81A7" w14:textId="3CD93849" w:rsidR="00001EC2" w:rsidRPr="0072115E" w:rsidRDefault="00001EC2" w:rsidP="00352F72">
            <w:pPr>
              <w:spacing w:line="276" w:lineRule="auto"/>
              <w:jc w:val="center"/>
              <w:rPr>
                <w:rFonts w:ascii="Arial" w:hAnsi="Arial" w:cs="Arial"/>
                <w:lang w:val="lt-LT"/>
              </w:rPr>
            </w:pPr>
          </w:p>
        </w:tc>
        <w:tc>
          <w:tcPr>
            <w:tcW w:w="2494" w:type="dxa"/>
            <w:vAlign w:val="center"/>
          </w:tcPr>
          <w:p w14:paraId="525DCA18" w14:textId="65F6883B"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31EE02B" w14:textId="38562921"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3 494,48</w:t>
            </w:r>
          </w:p>
        </w:tc>
        <w:tc>
          <w:tcPr>
            <w:tcW w:w="1701" w:type="dxa"/>
            <w:gridSpan w:val="2"/>
            <w:vAlign w:val="center"/>
          </w:tcPr>
          <w:p w14:paraId="028ACF94" w14:textId="03B6466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364,00</w:t>
            </w:r>
          </w:p>
        </w:tc>
        <w:tc>
          <w:tcPr>
            <w:tcW w:w="1701" w:type="dxa"/>
            <w:gridSpan w:val="2"/>
            <w:vAlign w:val="center"/>
          </w:tcPr>
          <w:p w14:paraId="224A2148" w14:textId="03EEF02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3 130,48</w:t>
            </w:r>
          </w:p>
        </w:tc>
      </w:tr>
      <w:tr w:rsidR="00001EC2" w:rsidRPr="0072115E" w14:paraId="715A8544" w14:textId="77777777" w:rsidTr="00001EC2">
        <w:trPr>
          <w:gridAfter w:val="1"/>
          <w:wAfter w:w="6" w:type="dxa"/>
          <w:jc w:val="center"/>
        </w:trPr>
        <w:tc>
          <w:tcPr>
            <w:tcW w:w="567" w:type="dxa"/>
            <w:vAlign w:val="center"/>
          </w:tcPr>
          <w:p w14:paraId="370E478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124</w:t>
            </w:r>
          </w:p>
        </w:tc>
        <w:tc>
          <w:tcPr>
            <w:tcW w:w="4248" w:type="dxa"/>
            <w:vAlign w:val="center"/>
          </w:tcPr>
          <w:p w14:paraId="39DB0C64" w14:textId="3C23F614" w:rsidR="00001EC2" w:rsidRPr="0072115E" w:rsidRDefault="00001EC2" w:rsidP="00352F72">
            <w:pPr>
              <w:spacing w:line="276" w:lineRule="auto"/>
              <w:rPr>
                <w:rFonts w:ascii="Arial" w:hAnsi="Arial" w:cs="Arial"/>
                <w:lang w:val="lt-LT"/>
              </w:rPr>
            </w:pPr>
            <w:r w:rsidRPr="008A2646">
              <w:rPr>
                <w:rFonts w:ascii="Arial" w:hAnsi="Arial"/>
                <w:sz w:val="13"/>
                <w:lang w:val="lt-LT"/>
              </w:rPr>
              <w:t>Amfiteatrinis sėdėjimas bibliotekoje 14950x1800 H 800</w:t>
            </w:r>
          </w:p>
        </w:tc>
        <w:tc>
          <w:tcPr>
            <w:tcW w:w="1190" w:type="dxa"/>
            <w:vAlign w:val="center"/>
          </w:tcPr>
          <w:p w14:paraId="237725F5" w14:textId="16DBAF51"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01631577</w:t>
            </w:r>
          </w:p>
        </w:tc>
        <w:tc>
          <w:tcPr>
            <w:tcW w:w="1474" w:type="dxa"/>
            <w:vAlign w:val="center"/>
          </w:tcPr>
          <w:p w14:paraId="2CF7E260" w14:textId="04E171C6" w:rsidR="00001EC2" w:rsidRPr="0072115E" w:rsidRDefault="00001EC2" w:rsidP="00352F72">
            <w:pPr>
              <w:spacing w:line="276" w:lineRule="auto"/>
              <w:jc w:val="center"/>
              <w:rPr>
                <w:rFonts w:ascii="Arial" w:hAnsi="Arial" w:cs="Arial"/>
                <w:lang w:val="lt-LT"/>
              </w:rPr>
            </w:pPr>
          </w:p>
        </w:tc>
        <w:tc>
          <w:tcPr>
            <w:tcW w:w="2494" w:type="dxa"/>
            <w:vAlign w:val="center"/>
          </w:tcPr>
          <w:p w14:paraId="3CB44375" w14:textId="573AACC3"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A8CBD63" w14:textId="5E500B0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13 479,40</w:t>
            </w:r>
          </w:p>
        </w:tc>
        <w:tc>
          <w:tcPr>
            <w:tcW w:w="1701" w:type="dxa"/>
            <w:gridSpan w:val="2"/>
            <w:vAlign w:val="center"/>
          </w:tcPr>
          <w:p w14:paraId="344A6FA8" w14:textId="6067EB7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1 404,10</w:t>
            </w:r>
          </w:p>
        </w:tc>
        <w:tc>
          <w:tcPr>
            <w:tcW w:w="1701" w:type="dxa"/>
            <w:gridSpan w:val="2"/>
            <w:vAlign w:val="center"/>
          </w:tcPr>
          <w:p w14:paraId="26AA6111" w14:textId="61A7D0B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12 075,30</w:t>
            </w:r>
          </w:p>
        </w:tc>
      </w:tr>
      <w:tr w:rsidR="00001EC2" w:rsidRPr="0072115E" w14:paraId="1DD04BB5" w14:textId="77777777" w:rsidTr="00001EC2">
        <w:trPr>
          <w:gridAfter w:val="1"/>
          <w:wAfter w:w="6" w:type="dxa"/>
          <w:jc w:val="center"/>
        </w:trPr>
        <w:tc>
          <w:tcPr>
            <w:tcW w:w="567" w:type="dxa"/>
            <w:vAlign w:val="center"/>
          </w:tcPr>
          <w:p w14:paraId="38B7757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125</w:t>
            </w:r>
          </w:p>
        </w:tc>
        <w:tc>
          <w:tcPr>
            <w:tcW w:w="4248" w:type="dxa"/>
            <w:vAlign w:val="center"/>
          </w:tcPr>
          <w:p w14:paraId="7122487E" w14:textId="60F638AF" w:rsidR="00001EC2" w:rsidRPr="0072115E" w:rsidRDefault="00001EC2" w:rsidP="00352F72">
            <w:pPr>
              <w:spacing w:line="276" w:lineRule="auto"/>
              <w:rPr>
                <w:rFonts w:ascii="Arial" w:hAnsi="Arial" w:cs="Arial"/>
                <w:lang w:val="lt-LT"/>
              </w:rPr>
            </w:pPr>
            <w:r w:rsidRPr="008A2646">
              <w:rPr>
                <w:rFonts w:ascii="Arial" w:hAnsi="Arial"/>
                <w:sz w:val="13"/>
                <w:lang w:val="lt-LT"/>
              </w:rPr>
              <w:t>Amfiteatrinis sėdėjimas bibliotekoje 9000x1800 H 800</w:t>
            </w:r>
          </w:p>
        </w:tc>
        <w:tc>
          <w:tcPr>
            <w:tcW w:w="1190" w:type="dxa"/>
            <w:vAlign w:val="center"/>
          </w:tcPr>
          <w:p w14:paraId="4B440A0D" w14:textId="76268F0A"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01631578</w:t>
            </w:r>
          </w:p>
        </w:tc>
        <w:tc>
          <w:tcPr>
            <w:tcW w:w="1474" w:type="dxa"/>
            <w:vAlign w:val="center"/>
          </w:tcPr>
          <w:p w14:paraId="0C426D5E" w14:textId="404A619A" w:rsidR="00001EC2" w:rsidRPr="0072115E" w:rsidRDefault="00001EC2" w:rsidP="00352F72">
            <w:pPr>
              <w:spacing w:line="276" w:lineRule="auto"/>
              <w:jc w:val="center"/>
              <w:rPr>
                <w:rFonts w:ascii="Arial" w:hAnsi="Arial" w:cs="Arial"/>
                <w:lang w:val="lt-LT"/>
              </w:rPr>
            </w:pPr>
          </w:p>
        </w:tc>
        <w:tc>
          <w:tcPr>
            <w:tcW w:w="2494" w:type="dxa"/>
            <w:vAlign w:val="center"/>
          </w:tcPr>
          <w:p w14:paraId="6B6A5E0D" w14:textId="0F7A71EB"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6AA70DAF" w14:textId="75DB063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8 113,05</w:t>
            </w:r>
          </w:p>
        </w:tc>
        <w:tc>
          <w:tcPr>
            <w:tcW w:w="1701" w:type="dxa"/>
            <w:gridSpan w:val="2"/>
            <w:vAlign w:val="center"/>
          </w:tcPr>
          <w:p w14:paraId="25C4E13F" w14:textId="748CCCC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845,10</w:t>
            </w:r>
          </w:p>
        </w:tc>
        <w:tc>
          <w:tcPr>
            <w:tcW w:w="1701" w:type="dxa"/>
            <w:gridSpan w:val="2"/>
            <w:vAlign w:val="center"/>
          </w:tcPr>
          <w:p w14:paraId="0D01EC3B" w14:textId="238E9F6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7 267,95</w:t>
            </w:r>
          </w:p>
        </w:tc>
      </w:tr>
      <w:tr w:rsidR="00001EC2" w:rsidRPr="0072115E" w14:paraId="79A16ADE" w14:textId="77777777" w:rsidTr="00001EC2">
        <w:trPr>
          <w:gridAfter w:val="1"/>
          <w:wAfter w:w="6" w:type="dxa"/>
          <w:jc w:val="center"/>
        </w:trPr>
        <w:tc>
          <w:tcPr>
            <w:tcW w:w="567" w:type="dxa"/>
            <w:vAlign w:val="center"/>
          </w:tcPr>
          <w:p w14:paraId="5AF5220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126</w:t>
            </w:r>
          </w:p>
        </w:tc>
        <w:tc>
          <w:tcPr>
            <w:tcW w:w="4248" w:type="dxa"/>
            <w:vAlign w:val="center"/>
          </w:tcPr>
          <w:p w14:paraId="0927B7D2" w14:textId="15482C06" w:rsidR="00001EC2" w:rsidRPr="0072115E" w:rsidRDefault="00001EC2" w:rsidP="00352F72">
            <w:pPr>
              <w:spacing w:line="276" w:lineRule="auto"/>
              <w:rPr>
                <w:rFonts w:ascii="Arial" w:hAnsi="Arial" w:cs="Arial"/>
                <w:lang w:val="lt-LT"/>
              </w:rPr>
            </w:pPr>
            <w:r w:rsidRPr="008A2646">
              <w:rPr>
                <w:rFonts w:ascii="Arial" w:hAnsi="Arial"/>
                <w:sz w:val="13"/>
                <w:lang w:val="lt-LT"/>
              </w:rPr>
              <w:t>Veidrodžiai ant sienos</w:t>
            </w:r>
          </w:p>
        </w:tc>
        <w:tc>
          <w:tcPr>
            <w:tcW w:w="1190" w:type="dxa"/>
            <w:vAlign w:val="center"/>
          </w:tcPr>
          <w:p w14:paraId="53C3B321" w14:textId="49D2D31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01631588</w:t>
            </w:r>
          </w:p>
        </w:tc>
        <w:tc>
          <w:tcPr>
            <w:tcW w:w="1474" w:type="dxa"/>
            <w:vAlign w:val="center"/>
          </w:tcPr>
          <w:p w14:paraId="15BBC98A" w14:textId="37F8CA0F" w:rsidR="00001EC2" w:rsidRPr="0072115E" w:rsidRDefault="00001EC2" w:rsidP="00352F72">
            <w:pPr>
              <w:spacing w:line="276" w:lineRule="auto"/>
              <w:jc w:val="center"/>
              <w:rPr>
                <w:rFonts w:ascii="Arial" w:hAnsi="Arial" w:cs="Arial"/>
                <w:lang w:val="lt-LT"/>
              </w:rPr>
            </w:pPr>
          </w:p>
        </w:tc>
        <w:tc>
          <w:tcPr>
            <w:tcW w:w="2494" w:type="dxa"/>
            <w:vAlign w:val="center"/>
          </w:tcPr>
          <w:p w14:paraId="602F70B9" w14:textId="03245329"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17044EE3" w14:textId="74BE1AF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2 420,00</w:t>
            </w:r>
          </w:p>
        </w:tc>
        <w:tc>
          <w:tcPr>
            <w:tcW w:w="1701" w:type="dxa"/>
            <w:gridSpan w:val="2"/>
            <w:vAlign w:val="center"/>
          </w:tcPr>
          <w:p w14:paraId="1B53209A" w14:textId="29A7CBA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252,09</w:t>
            </w:r>
          </w:p>
        </w:tc>
        <w:tc>
          <w:tcPr>
            <w:tcW w:w="1701" w:type="dxa"/>
            <w:gridSpan w:val="2"/>
            <w:vAlign w:val="center"/>
          </w:tcPr>
          <w:p w14:paraId="5F166805" w14:textId="7E7B461C"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2 167,91</w:t>
            </w:r>
          </w:p>
        </w:tc>
      </w:tr>
      <w:tr w:rsidR="00001EC2" w:rsidRPr="0072115E" w14:paraId="41C9AF1B" w14:textId="77777777" w:rsidTr="00001EC2">
        <w:trPr>
          <w:gridAfter w:val="1"/>
          <w:wAfter w:w="6" w:type="dxa"/>
          <w:jc w:val="center"/>
        </w:trPr>
        <w:tc>
          <w:tcPr>
            <w:tcW w:w="567" w:type="dxa"/>
            <w:vAlign w:val="center"/>
          </w:tcPr>
          <w:p w14:paraId="408DCBCC"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127</w:t>
            </w:r>
          </w:p>
        </w:tc>
        <w:tc>
          <w:tcPr>
            <w:tcW w:w="4248" w:type="dxa"/>
            <w:vAlign w:val="center"/>
          </w:tcPr>
          <w:p w14:paraId="1AD02269" w14:textId="05CBDC41" w:rsidR="00001EC2" w:rsidRPr="0072115E" w:rsidRDefault="00001EC2" w:rsidP="00352F72">
            <w:pPr>
              <w:spacing w:line="276" w:lineRule="auto"/>
              <w:rPr>
                <w:rFonts w:ascii="Arial" w:hAnsi="Arial" w:cs="Arial"/>
                <w:lang w:val="lt-LT"/>
              </w:rPr>
            </w:pPr>
            <w:r w:rsidRPr="008A2646">
              <w:rPr>
                <w:rFonts w:ascii="Arial" w:hAnsi="Arial"/>
                <w:sz w:val="13"/>
                <w:lang w:val="lt-LT"/>
              </w:rPr>
              <w:t>Renginių salės scenos pakyla 14,5 m x 4,5 m</w:t>
            </w:r>
          </w:p>
        </w:tc>
        <w:tc>
          <w:tcPr>
            <w:tcW w:w="1190" w:type="dxa"/>
            <w:vAlign w:val="center"/>
          </w:tcPr>
          <w:p w14:paraId="3DC4CCB1" w14:textId="79482F3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01631595</w:t>
            </w:r>
          </w:p>
        </w:tc>
        <w:tc>
          <w:tcPr>
            <w:tcW w:w="1474" w:type="dxa"/>
            <w:vAlign w:val="center"/>
          </w:tcPr>
          <w:p w14:paraId="41ED8522" w14:textId="614896DD" w:rsidR="00001EC2" w:rsidRPr="0072115E" w:rsidRDefault="00001EC2" w:rsidP="00352F72">
            <w:pPr>
              <w:spacing w:line="276" w:lineRule="auto"/>
              <w:jc w:val="center"/>
              <w:rPr>
                <w:rFonts w:ascii="Arial" w:hAnsi="Arial" w:cs="Arial"/>
                <w:lang w:val="lt-LT"/>
              </w:rPr>
            </w:pPr>
          </w:p>
        </w:tc>
        <w:tc>
          <w:tcPr>
            <w:tcW w:w="2494" w:type="dxa"/>
            <w:vAlign w:val="center"/>
          </w:tcPr>
          <w:p w14:paraId="5019333B" w14:textId="346C8BF7"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71CF3C04" w14:textId="62033470"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10 890,00</w:t>
            </w:r>
          </w:p>
        </w:tc>
        <w:tc>
          <w:tcPr>
            <w:tcW w:w="1701" w:type="dxa"/>
            <w:gridSpan w:val="2"/>
            <w:vAlign w:val="center"/>
          </w:tcPr>
          <w:p w14:paraId="363E60A3" w14:textId="790C786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1 134,39</w:t>
            </w:r>
          </w:p>
        </w:tc>
        <w:tc>
          <w:tcPr>
            <w:tcW w:w="1701" w:type="dxa"/>
            <w:gridSpan w:val="2"/>
            <w:vAlign w:val="center"/>
          </w:tcPr>
          <w:p w14:paraId="120E185F" w14:textId="57E6F7F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9 755,61</w:t>
            </w:r>
          </w:p>
        </w:tc>
      </w:tr>
      <w:tr w:rsidR="00001EC2" w:rsidRPr="0072115E" w14:paraId="628382C2" w14:textId="77777777" w:rsidTr="00001EC2">
        <w:trPr>
          <w:gridAfter w:val="1"/>
          <w:wAfter w:w="6" w:type="dxa"/>
          <w:jc w:val="center"/>
        </w:trPr>
        <w:tc>
          <w:tcPr>
            <w:tcW w:w="567" w:type="dxa"/>
            <w:vAlign w:val="center"/>
          </w:tcPr>
          <w:p w14:paraId="714F7A4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128</w:t>
            </w:r>
          </w:p>
        </w:tc>
        <w:tc>
          <w:tcPr>
            <w:tcW w:w="4248" w:type="dxa"/>
            <w:vAlign w:val="center"/>
          </w:tcPr>
          <w:p w14:paraId="11138722" w14:textId="2FF2A210" w:rsidR="00001EC2" w:rsidRPr="0072115E" w:rsidRDefault="00001EC2" w:rsidP="00352F72">
            <w:pPr>
              <w:spacing w:line="276" w:lineRule="auto"/>
              <w:rPr>
                <w:rFonts w:ascii="Arial" w:hAnsi="Arial" w:cs="Arial"/>
                <w:lang w:val="lt-LT"/>
              </w:rPr>
            </w:pPr>
            <w:r w:rsidRPr="008A2646">
              <w:rPr>
                <w:rFonts w:ascii="Arial" w:hAnsi="Arial"/>
                <w:sz w:val="13"/>
                <w:lang w:val="lt-LT"/>
              </w:rPr>
              <w:t>Renginių salės scenos pakyla 6 m x 1,5 m</w:t>
            </w:r>
          </w:p>
        </w:tc>
        <w:tc>
          <w:tcPr>
            <w:tcW w:w="1190" w:type="dxa"/>
            <w:vAlign w:val="center"/>
          </w:tcPr>
          <w:p w14:paraId="3533EECE" w14:textId="57F12FA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01631596</w:t>
            </w:r>
          </w:p>
        </w:tc>
        <w:tc>
          <w:tcPr>
            <w:tcW w:w="1474" w:type="dxa"/>
            <w:vAlign w:val="center"/>
          </w:tcPr>
          <w:p w14:paraId="245D2B4E" w14:textId="5ABE89F6" w:rsidR="00001EC2" w:rsidRPr="0072115E" w:rsidRDefault="00001EC2" w:rsidP="00352F72">
            <w:pPr>
              <w:spacing w:line="276" w:lineRule="auto"/>
              <w:jc w:val="center"/>
              <w:rPr>
                <w:rFonts w:ascii="Arial" w:hAnsi="Arial" w:cs="Arial"/>
                <w:lang w:val="lt-LT"/>
              </w:rPr>
            </w:pPr>
          </w:p>
        </w:tc>
        <w:tc>
          <w:tcPr>
            <w:tcW w:w="2494" w:type="dxa"/>
            <w:vAlign w:val="center"/>
          </w:tcPr>
          <w:p w14:paraId="25531A57" w14:textId="020C4C66"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00264EA1" w14:textId="013AB6C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7 260,00</w:t>
            </w:r>
          </w:p>
        </w:tc>
        <w:tc>
          <w:tcPr>
            <w:tcW w:w="1701" w:type="dxa"/>
            <w:gridSpan w:val="2"/>
            <w:vAlign w:val="center"/>
          </w:tcPr>
          <w:p w14:paraId="58A333DA" w14:textId="66F91E6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756,25</w:t>
            </w:r>
          </w:p>
        </w:tc>
        <w:tc>
          <w:tcPr>
            <w:tcW w:w="1701" w:type="dxa"/>
            <w:gridSpan w:val="2"/>
            <w:vAlign w:val="center"/>
          </w:tcPr>
          <w:p w14:paraId="08092956" w14:textId="3A0F0DA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6 503,75</w:t>
            </w:r>
          </w:p>
        </w:tc>
      </w:tr>
      <w:tr w:rsidR="00001EC2" w:rsidRPr="0072115E" w14:paraId="17641236" w14:textId="77777777" w:rsidTr="00001EC2">
        <w:trPr>
          <w:gridAfter w:val="1"/>
          <w:wAfter w:w="6" w:type="dxa"/>
          <w:jc w:val="center"/>
        </w:trPr>
        <w:tc>
          <w:tcPr>
            <w:tcW w:w="567" w:type="dxa"/>
            <w:vAlign w:val="center"/>
          </w:tcPr>
          <w:p w14:paraId="6A3C475B"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129</w:t>
            </w:r>
          </w:p>
        </w:tc>
        <w:tc>
          <w:tcPr>
            <w:tcW w:w="4248" w:type="dxa"/>
            <w:vAlign w:val="center"/>
          </w:tcPr>
          <w:p w14:paraId="258A6A11" w14:textId="2BE3C0AA" w:rsidR="00001EC2" w:rsidRPr="0072115E" w:rsidRDefault="00001EC2" w:rsidP="00352F72">
            <w:pPr>
              <w:spacing w:line="276" w:lineRule="auto"/>
              <w:rPr>
                <w:rFonts w:ascii="Arial" w:hAnsi="Arial" w:cs="Arial"/>
                <w:lang w:val="lt-LT"/>
              </w:rPr>
            </w:pPr>
            <w:r w:rsidRPr="008A2646">
              <w:rPr>
                <w:rFonts w:ascii="Arial" w:hAnsi="Arial"/>
                <w:sz w:val="13"/>
                <w:lang w:val="lt-LT"/>
              </w:rPr>
              <w:t>Kabyklos (300 žmonių)</w:t>
            </w:r>
          </w:p>
        </w:tc>
        <w:tc>
          <w:tcPr>
            <w:tcW w:w="1190" w:type="dxa"/>
            <w:vAlign w:val="center"/>
          </w:tcPr>
          <w:p w14:paraId="4A13D941" w14:textId="7DC961B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01631597</w:t>
            </w:r>
          </w:p>
        </w:tc>
        <w:tc>
          <w:tcPr>
            <w:tcW w:w="1474" w:type="dxa"/>
            <w:vAlign w:val="center"/>
          </w:tcPr>
          <w:p w14:paraId="76826C99" w14:textId="31B79F4D" w:rsidR="00001EC2" w:rsidRPr="0072115E" w:rsidRDefault="00001EC2" w:rsidP="00352F72">
            <w:pPr>
              <w:spacing w:line="276" w:lineRule="auto"/>
              <w:jc w:val="center"/>
              <w:rPr>
                <w:rFonts w:ascii="Arial" w:hAnsi="Arial" w:cs="Arial"/>
                <w:lang w:val="lt-LT"/>
              </w:rPr>
            </w:pPr>
          </w:p>
        </w:tc>
        <w:tc>
          <w:tcPr>
            <w:tcW w:w="2494" w:type="dxa"/>
            <w:vAlign w:val="center"/>
          </w:tcPr>
          <w:p w14:paraId="048D2F8F" w14:textId="47B9BFBE" w:rsidR="00001EC2" w:rsidRPr="0072115E" w:rsidRDefault="00001EC2" w:rsidP="00352F72">
            <w:pPr>
              <w:spacing w:line="276" w:lineRule="auto"/>
              <w:rPr>
                <w:rFonts w:ascii="Arial" w:hAnsi="Arial" w:cs="Arial"/>
                <w:lang w:val="lt-LT"/>
              </w:rPr>
            </w:pPr>
            <w:r w:rsidRPr="008A2646">
              <w:rPr>
                <w:rFonts w:ascii="Arial" w:hAnsi="Arial"/>
                <w:sz w:val="13"/>
                <w:lang w:val="lt-LT"/>
              </w:rPr>
              <w:t>Baldų įsigijimas</w:t>
            </w:r>
          </w:p>
        </w:tc>
        <w:tc>
          <w:tcPr>
            <w:tcW w:w="1701" w:type="dxa"/>
            <w:gridSpan w:val="2"/>
            <w:vAlign w:val="center"/>
          </w:tcPr>
          <w:p w14:paraId="37662BBC" w14:textId="0CEC4B5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4 296,73</w:t>
            </w:r>
          </w:p>
        </w:tc>
        <w:tc>
          <w:tcPr>
            <w:tcW w:w="1701" w:type="dxa"/>
            <w:gridSpan w:val="2"/>
            <w:vAlign w:val="center"/>
          </w:tcPr>
          <w:p w14:paraId="65A89A45" w14:textId="588D878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447,59</w:t>
            </w:r>
          </w:p>
        </w:tc>
        <w:tc>
          <w:tcPr>
            <w:tcW w:w="1701" w:type="dxa"/>
            <w:gridSpan w:val="2"/>
            <w:vAlign w:val="center"/>
          </w:tcPr>
          <w:p w14:paraId="10333424" w14:textId="40844DB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3 849,14</w:t>
            </w:r>
          </w:p>
        </w:tc>
      </w:tr>
      <w:tr w:rsidR="00001EC2" w:rsidRPr="0072115E" w14:paraId="590BFA73" w14:textId="77777777" w:rsidTr="00001EC2">
        <w:trPr>
          <w:gridAfter w:val="1"/>
          <w:wAfter w:w="6" w:type="dxa"/>
          <w:jc w:val="center"/>
        </w:trPr>
        <w:tc>
          <w:tcPr>
            <w:tcW w:w="567" w:type="dxa"/>
            <w:vAlign w:val="center"/>
          </w:tcPr>
          <w:p w14:paraId="751B5FE1"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130</w:t>
            </w:r>
          </w:p>
        </w:tc>
        <w:tc>
          <w:tcPr>
            <w:tcW w:w="4248" w:type="dxa"/>
            <w:vAlign w:val="center"/>
          </w:tcPr>
          <w:p w14:paraId="363A38C5" w14:textId="13E17F3A" w:rsidR="00001EC2" w:rsidRPr="0072115E" w:rsidRDefault="00001EC2" w:rsidP="00352F72">
            <w:pPr>
              <w:spacing w:line="276" w:lineRule="auto"/>
              <w:rPr>
                <w:rFonts w:ascii="Arial" w:hAnsi="Arial" w:cs="Arial"/>
                <w:lang w:val="lt-LT"/>
              </w:rPr>
            </w:pPr>
            <w:r w:rsidRPr="008A2646">
              <w:rPr>
                <w:rFonts w:ascii="Arial" w:hAnsi="Arial"/>
                <w:sz w:val="13"/>
                <w:lang w:val="lt-LT"/>
              </w:rPr>
              <w:t>Akumuliacinė talpa su siurbliais 101 kub., unik.4400-6617-4152, Trušelių k. Agilos g.12</w:t>
            </w:r>
          </w:p>
        </w:tc>
        <w:tc>
          <w:tcPr>
            <w:tcW w:w="1190" w:type="dxa"/>
            <w:vAlign w:val="center"/>
          </w:tcPr>
          <w:p w14:paraId="72A0A51F" w14:textId="7513689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014432</w:t>
            </w:r>
          </w:p>
        </w:tc>
        <w:tc>
          <w:tcPr>
            <w:tcW w:w="1474" w:type="dxa"/>
            <w:vAlign w:val="center"/>
          </w:tcPr>
          <w:p w14:paraId="17EB8203" w14:textId="2561E6A5"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4400-6617-4152</w:t>
            </w:r>
          </w:p>
        </w:tc>
        <w:tc>
          <w:tcPr>
            <w:tcW w:w="2494" w:type="dxa"/>
            <w:vAlign w:val="center"/>
          </w:tcPr>
          <w:p w14:paraId="40E7685C" w14:textId="45EA2BDB"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089B5EE7" w14:textId="1C3D2D6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106 238,00</w:t>
            </w:r>
          </w:p>
        </w:tc>
        <w:tc>
          <w:tcPr>
            <w:tcW w:w="1701" w:type="dxa"/>
            <w:gridSpan w:val="2"/>
            <w:vAlign w:val="center"/>
          </w:tcPr>
          <w:p w14:paraId="4B94705A" w14:textId="1B10F57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4 426,59</w:t>
            </w:r>
          </w:p>
        </w:tc>
        <w:tc>
          <w:tcPr>
            <w:tcW w:w="1701" w:type="dxa"/>
            <w:gridSpan w:val="2"/>
            <w:vAlign w:val="center"/>
          </w:tcPr>
          <w:p w14:paraId="18A6FB86" w14:textId="681FE65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101 811,41</w:t>
            </w:r>
          </w:p>
        </w:tc>
      </w:tr>
      <w:tr w:rsidR="00001EC2" w:rsidRPr="0072115E" w14:paraId="07045323" w14:textId="77777777" w:rsidTr="00001EC2">
        <w:trPr>
          <w:gridAfter w:val="1"/>
          <w:wAfter w:w="6" w:type="dxa"/>
          <w:jc w:val="center"/>
        </w:trPr>
        <w:tc>
          <w:tcPr>
            <w:tcW w:w="567" w:type="dxa"/>
            <w:vAlign w:val="center"/>
          </w:tcPr>
          <w:p w14:paraId="3B940583"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131</w:t>
            </w:r>
          </w:p>
        </w:tc>
        <w:tc>
          <w:tcPr>
            <w:tcW w:w="4248" w:type="dxa"/>
            <w:vAlign w:val="center"/>
          </w:tcPr>
          <w:p w14:paraId="38A45678" w14:textId="658CAEA3" w:rsidR="00001EC2" w:rsidRPr="0072115E" w:rsidRDefault="00001EC2" w:rsidP="00352F72">
            <w:pPr>
              <w:spacing w:line="276" w:lineRule="auto"/>
              <w:rPr>
                <w:rFonts w:ascii="Arial" w:hAnsi="Arial" w:cs="Arial"/>
                <w:lang w:val="lt-LT"/>
              </w:rPr>
            </w:pPr>
            <w:r w:rsidRPr="008A2646">
              <w:rPr>
                <w:rFonts w:ascii="Arial" w:hAnsi="Arial"/>
                <w:sz w:val="13"/>
                <w:lang w:val="lt-LT"/>
              </w:rPr>
              <w:t>Kiti inžineriniai statiniai -Sporto aikštelė 3647,19 kv.m., unik.4400-6771-8463, Trušelių k. Agilos g.12</w:t>
            </w:r>
          </w:p>
        </w:tc>
        <w:tc>
          <w:tcPr>
            <w:tcW w:w="1190" w:type="dxa"/>
            <w:vAlign w:val="center"/>
          </w:tcPr>
          <w:p w14:paraId="1396184E" w14:textId="6A2B127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014436</w:t>
            </w:r>
          </w:p>
        </w:tc>
        <w:tc>
          <w:tcPr>
            <w:tcW w:w="1474" w:type="dxa"/>
            <w:vAlign w:val="center"/>
          </w:tcPr>
          <w:p w14:paraId="002F3298" w14:textId="18CBBEE7"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4400-6771-8463</w:t>
            </w:r>
          </w:p>
        </w:tc>
        <w:tc>
          <w:tcPr>
            <w:tcW w:w="2494" w:type="dxa"/>
            <w:vAlign w:val="center"/>
          </w:tcPr>
          <w:p w14:paraId="2DB4A4EC" w14:textId="2AACA008"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0627B1F4" w14:textId="56D282C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127 930,88</w:t>
            </w:r>
          </w:p>
        </w:tc>
        <w:tc>
          <w:tcPr>
            <w:tcW w:w="1701" w:type="dxa"/>
            <w:gridSpan w:val="2"/>
            <w:vAlign w:val="center"/>
          </w:tcPr>
          <w:p w14:paraId="3BE292B1" w14:textId="6E0FB143"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5 330,48</w:t>
            </w:r>
          </w:p>
        </w:tc>
        <w:tc>
          <w:tcPr>
            <w:tcW w:w="1701" w:type="dxa"/>
            <w:gridSpan w:val="2"/>
            <w:vAlign w:val="center"/>
          </w:tcPr>
          <w:p w14:paraId="7E225ADA" w14:textId="6D4BBD9F"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122 600,40</w:t>
            </w:r>
          </w:p>
        </w:tc>
      </w:tr>
      <w:tr w:rsidR="00001EC2" w:rsidRPr="0072115E" w14:paraId="78AFDDF1" w14:textId="77777777" w:rsidTr="00001EC2">
        <w:trPr>
          <w:gridAfter w:val="1"/>
          <w:wAfter w:w="6" w:type="dxa"/>
          <w:jc w:val="center"/>
        </w:trPr>
        <w:tc>
          <w:tcPr>
            <w:tcW w:w="567" w:type="dxa"/>
            <w:vAlign w:val="center"/>
          </w:tcPr>
          <w:p w14:paraId="4BF6159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132</w:t>
            </w:r>
          </w:p>
        </w:tc>
        <w:tc>
          <w:tcPr>
            <w:tcW w:w="4248" w:type="dxa"/>
            <w:vAlign w:val="center"/>
          </w:tcPr>
          <w:p w14:paraId="3AA744AE" w14:textId="281698D5" w:rsidR="00001EC2" w:rsidRPr="0072115E" w:rsidRDefault="00001EC2" w:rsidP="00352F72">
            <w:pPr>
              <w:spacing w:line="276" w:lineRule="auto"/>
              <w:rPr>
                <w:rFonts w:ascii="Arial" w:hAnsi="Arial" w:cs="Arial"/>
                <w:lang w:val="lt-LT"/>
              </w:rPr>
            </w:pPr>
            <w:r w:rsidRPr="008A2646">
              <w:rPr>
                <w:rFonts w:ascii="Arial" w:hAnsi="Arial"/>
                <w:sz w:val="13"/>
                <w:lang w:val="lt-LT"/>
              </w:rPr>
              <w:t>Kiti inžineriniai statiniai - Mokinių žaidimo aikštelė 2206,41 kv.m., unik.4400-6771-8474, Trušelių k. Agilos g.12</w:t>
            </w:r>
          </w:p>
        </w:tc>
        <w:tc>
          <w:tcPr>
            <w:tcW w:w="1190" w:type="dxa"/>
            <w:vAlign w:val="center"/>
          </w:tcPr>
          <w:p w14:paraId="3E02A698" w14:textId="2AA3F788"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014437</w:t>
            </w:r>
          </w:p>
        </w:tc>
        <w:tc>
          <w:tcPr>
            <w:tcW w:w="1474" w:type="dxa"/>
            <w:vAlign w:val="center"/>
          </w:tcPr>
          <w:p w14:paraId="06BDF7D4" w14:textId="359E051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4400-6771-8474</w:t>
            </w:r>
          </w:p>
        </w:tc>
        <w:tc>
          <w:tcPr>
            <w:tcW w:w="2494" w:type="dxa"/>
            <w:vAlign w:val="center"/>
          </w:tcPr>
          <w:p w14:paraId="40D934FD" w14:textId="51DB2B9B"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67D2B7DB" w14:textId="79785BCE"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116 402,00</w:t>
            </w:r>
          </w:p>
        </w:tc>
        <w:tc>
          <w:tcPr>
            <w:tcW w:w="1701" w:type="dxa"/>
            <w:gridSpan w:val="2"/>
            <w:vAlign w:val="center"/>
          </w:tcPr>
          <w:p w14:paraId="19E4469F" w14:textId="193A7040"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4 850,09</w:t>
            </w:r>
          </w:p>
        </w:tc>
        <w:tc>
          <w:tcPr>
            <w:tcW w:w="1701" w:type="dxa"/>
            <w:gridSpan w:val="2"/>
            <w:vAlign w:val="center"/>
          </w:tcPr>
          <w:p w14:paraId="6575F11D" w14:textId="45791B9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111 551,91</w:t>
            </w:r>
          </w:p>
        </w:tc>
      </w:tr>
      <w:tr w:rsidR="00001EC2" w:rsidRPr="0072115E" w14:paraId="59BDD9BB" w14:textId="77777777" w:rsidTr="00001EC2">
        <w:trPr>
          <w:gridAfter w:val="1"/>
          <w:wAfter w:w="6" w:type="dxa"/>
          <w:jc w:val="center"/>
        </w:trPr>
        <w:tc>
          <w:tcPr>
            <w:tcW w:w="567" w:type="dxa"/>
            <w:vAlign w:val="center"/>
          </w:tcPr>
          <w:p w14:paraId="0DE262C9"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133</w:t>
            </w:r>
          </w:p>
        </w:tc>
        <w:tc>
          <w:tcPr>
            <w:tcW w:w="4248" w:type="dxa"/>
            <w:vAlign w:val="center"/>
          </w:tcPr>
          <w:p w14:paraId="40F472CA" w14:textId="75AACD10" w:rsidR="00001EC2" w:rsidRPr="0072115E" w:rsidRDefault="00001EC2" w:rsidP="00352F72">
            <w:pPr>
              <w:spacing w:line="276" w:lineRule="auto"/>
              <w:rPr>
                <w:rFonts w:ascii="Arial" w:hAnsi="Arial" w:cs="Arial"/>
                <w:lang w:val="lt-LT"/>
              </w:rPr>
            </w:pPr>
            <w:r w:rsidRPr="008A2646">
              <w:rPr>
                <w:rFonts w:ascii="Arial" w:hAnsi="Arial"/>
                <w:sz w:val="13"/>
                <w:lang w:val="lt-LT"/>
              </w:rPr>
              <w:t>Pėsčiųjų takai-mokinių žaidimo aikštelė 2133,55 kv.m., unik.4400-6771-3466, Trušelių k. Agilos g.12</w:t>
            </w:r>
          </w:p>
        </w:tc>
        <w:tc>
          <w:tcPr>
            <w:tcW w:w="1190" w:type="dxa"/>
            <w:vAlign w:val="center"/>
          </w:tcPr>
          <w:p w14:paraId="7CE48AF1" w14:textId="28DE66F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014438</w:t>
            </w:r>
          </w:p>
        </w:tc>
        <w:tc>
          <w:tcPr>
            <w:tcW w:w="1474" w:type="dxa"/>
            <w:vAlign w:val="center"/>
          </w:tcPr>
          <w:p w14:paraId="66B33E67" w14:textId="3A5DABE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4400-6771-3466</w:t>
            </w:r>
          </w:p>
        </w:tc>
        <w:tc>
          <w:tcPr>
            <w:tcW w:w="2494" w:type="dxa"/>
            <w:vAlign w:val="center"/>
          </w:tcPr>
          <w:p w14:paraId="056DE331" w14:textId="3680B5B6"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63B1863F" w14:textId="44E098C9"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440 391,60</w:t>
            </w:r>
          </w:p>
        </w:tc>
        <w:tc>
          <w:tcPr>
            <w:tcW w:w="1701" w:type="dxa"/>
            <w:gridSpan w:val="2"/>
            <w:vAlign w:val="center"/>
          </w:tcPr>
          <w:p w14:paraId="2C78089D" w14:textId="26DE93F6"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18 349,65</w:t>
            </w:r>
          </w:p>
        </w:tc>
        <w:tc>
          <w:tcPr>
            <w:tcW w:w="1701" w:type="dxa"/>
            <w:gridSpan w:val="2"/>
            <w:vAlign w:val="center"/>
          </w:tcPr>
          <w:p w14:paraId="13EF2DD4" w14:textId="5EFBC6EE"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422 041,95</w:t>
            </w:r>
          </w:p>
        </w:tc>
      </w:tr>
      <w:tr w:rsidR="00001EC2" w:rsidRPr="0072115E" w14:paraId="498C4B92" w14:textId="77777777" w:rsidTr="00001EC2">
        <w:trPr>
          <w:gridAfter w:val="1"/>
          <w:wAfter w:w="6" w:type="dxa"/>
          <w:jc w:val="center"/>
        </w:trPr>
        <w:tc>
          <w:tcPr>
            <w:tcW w:w="567" w:type="dxa"/>
            <w:vAlign w:val="center"/>
          </w:tcPr>
          <w:p w14:paraId="6356D238"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134</w:t>
            </w:r>
          </w:p>
        </w:tc>
        <w:tc>
          <w:tcPr>
            <w:tcW w:w="4248" w:type="dxa"/>
            <w:vAlign w:val="center"/>
          </w:tcPr>
          <w:p w14:paraId="14CB8EC8" w14:textId="5DA88B98" w:rsidR="00001EC2" w:rsidRPr="0072115E" w:rsidRDefault="00001EC2" w:rsidP="00352F72">
            <w:pPr>
              <w:spacing w:line="276" w:lineRule="auto"/>
              <w:rPr>
                <w:rFonts w:ascii="Arial" w:hAnsi="Arial" w:cs="Arial"/>
                <w:lang w:val="lt-LT"/>
              </w:rPr>
            </w:pPr>
            <w:r w:rsidRPr="008A2646">
              <w:rPr>
                <w:rFonts w:ascii="Arial" w:hAnsi="Arial"/>
                <w:sz w:val="13"/>
                <w:lang w:val="lt-LT"/>
              </w:rPr>
              <w:t>Stoginė koncertinei veiklai 58,41 kv.m., unik.4400-6358-5233, Trušelių k. Agilos g.12</w:t>
            </w:r>
          </w:p>
        </w:tc>
        <w:tc>
          <w:tcPr>
            <w:tcW w:w="1190" w:type="dxa"/>
            <w:vAlign w:val="center"/>
          </w:tcPr>
          <w:p w14:paraId="6031395D" w14:textId="6D7335C6"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014439</w:t>
            </w:r>
          </w:p>
        </w:tc>
        <w:tc>
          <w:tcPr>
            <w:tcW w:w="1474" w:type="dxa"/>
            <w:vAlign w:val="center"/>
          </w:tcPr>
          <w:p w14:paraId="5B729327" w14:textId="56DB4CAB"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4400-6358-5233</w:t>
            </w:r>
          </w:p>
        </w:tc>
        <w:tc>
          <w:tcPr>
            <w:tcW w:w="2494" w:type="dxa"/>
            <w:vAlign w:val="center"/>
          </w:tcPr>
          <w:p w14:paraId="55842E5C" w14:textId="7C1E8804"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4AF36E8A" w14:textId="6C10460D"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40 050,08</w:t>
            </w:r>
          </w:p>
        </w:tc>
        <w:tc>
          <w:tcPr>
            <w:tcW w:w="1701" w:type="dxa"/>
            <w:gridSpan w:val="2"/>
            <w:vAlign w:val="center"/>
          </w:tcPr>
          <w:p w14:paraId="77E48C48" w14:textId="38F48FF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1 668,78</w:t>
            </w:r>
          </w:p>
        </w:tc>
        <w:tc>
          <w:tcPr>
            <w:tcW w:w="1701" w:type="dxa"/>
            <w:gridSpan w:val="2"/>
            <w:vAlign w:val="center"/>
          </w:tcPr>
          <w:p w14:paraId="15E6926E" w14:textId="79BF70F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38 381,30</w:t>
            </w:r>
          </w:p>
        </w:tc>
      </w:tr>
      <w:tr w:rsidR="00001EC2" w:rsidRPr="0072115E" w14:paraId="3B482B6A" w14:textId="77777777" w:rsidTr="00001EC2">
        <w:trPr>
          <w:gridAfter w:val="1"/>
          <w:wAfter w:w="6" w:type="dxa"/>
          <w:jc w:val="center"/>
        </w:trPr>
        <w:tc>
          <w:tcPr>
            <w:tcW w:w="567" w:type="dxa"/>
            <w:vAlign w:val="center"/>
          </w:tcPr>
          <w:p w14:paraId="263BF010"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135</w:t>
            </w:r>
          </w:p>
        </w:tc>
        <w:tc>
          <w:tcPr>
            <w:tcW w:w="4248" w:type="dxa"/>
            <w:vAlign w:val="center"/>
          </w:tcPr>
          <w:p w14:paraId="64756F5A" w14:textId="650C1229" w:rsidR="00001EC2" w:rsidRPr="0072115E" w:rsidRDefault="00001EC2" w:rsidP="00352F72">
            <w:pPr>
              <w:spacing w:line="276" w:lineRule="auto"/>
              <w:rPr>
                <w:rFonts w:ascii="Arial" w:hAnsi="Arial" w:cs="Arial"/>
                <w:lang w:val="lt-LT"/>
              </w:rPr>
            </w:pPr>
            <w:r w:rsidRPr="008A2646">
              <w:rPr>
                <w:rFonts w:ascii="Arial" w:hAnsi="Arial"/>
                <w:sz w:val="13"/>
                <w:lang w:val="lt-LT"/>
              </w:rPr>
              <w:t>Ekstremalaus sporto aikštelė su mobiliomis rampomis, 2099,34 kv.m., unik.4400-6771-8485, Trušelių k. Agilos g.12</w:t>
            </w:r>
          </w:p>
        </w:tc>
        <w:tc>
          <w:tcPr>
            <w:tcW w:w="1190" w:type="dxa"/>
            <w:vAlign w:val="center"/>
          </w:tcPr>
          <w:p w14:paraId="083DABDC" w14:textId="719879A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014441</w:t>
            </w:r>
          </w:p>
        </w:tc>
        <w:tc>
          <w:tcPr>
            <w:tcW w:w="1474" w:type="dxa"/>
            <w:vAlign w:val="center"/>
          </w:tcPr>
          <w:p w14:paraId="40F6DA6F" w14:textId="4CED8A89"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4400-6771-8485</w:t>
            </w:r>
          </w:p>
        </w:tc>
        <w:tc>
          <w:tcPr>
            <w:tcW w:w="2494" w:type="dxa"/>
            <w:vAlign w:val="center"/>
          </w:tcPr>
          <w:p w14:paraId="5926A10D" w14:textId="258C7AA1"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39FD4990" w14:textId="29C8DDCC"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110 473,00</w:t>
            </w:r>
          </w:p>
        </w:tc>
        <w:tc>
          <w:tcPr>
            <w:tcW w:w="1701" w:type="dxa"/>
            <w:gridSpan w:val="2"/>
            <w:vAlign w:val="center"/>
          </w:tcPr>
          <w:p w14:paraId="44FBEAFC" w14:textId="64735117"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4 603,02</w:t>
            </w:r>
          </w:p>
        </w:tc>
        <w:tc>
          <w:tcPr>
            <w:tcW w:w="1701" w:type="dxa"/>
            <w:gridSpan w:val="2"/>
            <w:vAlign w:val="center"/>
          </w:tcPr>
          <w:p w14:paraId="0F729EF1" w14:textId="50458F4B"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105 869,98</w:t>
            </w:r>
          </w:p>
        </w:tc>
      </w:tr>
      <w:tr w:rsidR="00001EC2" w:rsidRPr="0072115E" w14:paraId="7C858D67" w14:textId="77777777" w:rsidTr="00001EC2">
        <w:trPr>
          <w:gridAfter w:val="1"/>
          <w:wAfter w:w="6" w:type="dxa"/>
          <w:jc w:val="center"/>
        </w:trPr>
        <w:tc>
          <w:tcPr>
            <w:tcW w:w="567" w:type="dxa"/>
            <w:vAlign w:val="center"/>
          </w:tcPr>
          <w:p w14:paraId="5AB64D4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136</w:t>
            </w:r>
          </w:p>
        </w:tc>
        <w:tc>
          <w:tcPr>
            <w:tcW w:w="4248" w:type="dxa"/>
            <w:vAlign w:val="center"/>
          </w:tcPr>
          <w:p w14:paraId="1EBECF52" w14:textId="1B619D86" w:rsidR="00001EC2" w:rsidRPr="0072115E" w:rsidRDefault="00001EC2" w:rsidP="00352F72">
            <w:pPr>
              <w:spacing w:line="276" w:lineRule="auto"/>
              <w:rPr>
                <w:rFonts w:ascii="Arial" w:hAnsi="Arial" w:cs="Arial"/>
                <w:lang w:val="lt-LT"/>
              </w:rPr>
            </w:pPr>
            <w:r w:rsidRPr="008A2646">
              <w:rPr>
                <w:rFonts w:ascii="Arial" w:hAnsi="Arial"/>
                <w:sz w:val="13"/>
                <w:lang w:val="lt-LT"/>
              </w:rPr>
              <w:t>Kiti inžineriniai statiniai- Aikštė 1087,62 kv.m., unik.4400-6802-1529, Trušelių k. Agilos g.</w:t>
            </w:r>
          </w:p>
        </w:tc>
        <w:tc>
          <w:tcPr>
            <w:tcW w:w="1190" w:type="dxa"/>
            <w:vAlign w:val="center"/>
          </w:tcPr>
          <w:p w14:paraId="19243750" w14:textId="0AD65390"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014443</w:t>
            </w:r>
          </w:p>
        </w:tc>
        <w:tc>
          <w:tcPr>
            <w:tcW w:w="1474" w:type="dxa"/>
            <w:vAlign w:val="center"/>
          </w:tcPr>
          <w:p w14:paraId="1D6AA639" w14:textId="3A0172A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4400-6802-1529</w:t>
            </w:r>
          </w:p>
        </w:tc>
        <w:tc>
          <w:tcPr>
            <w:tcW w:w="2494" w:type="dxa"/>
            <w:vAlign w:val="center"/>
          </w:tcPr>
          <w:p w14:paraId="1F7787FD" w14:textId="5E9B1EE9"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47A8BFFD" w14:textId="40F82EED"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257 697,33</w:t>
            </w:r>
          </w:p>
        </w:tc>
        <w:tc>
          <w:tcPr>
            <w:tcW w:w="1701" w:type="dxa"/>
            <w:gridSpan w:val="2"/>
            <w:vAlign w:val="center"/>
          </w:tcPr>
          <w:p w14:paraId="2FDA26E6" w14:textId="393D2608"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10 737,40</w:t>
            </w:r>
          </w:p>
        </w:tc>
        <w:tc>
          <w:tcPr>
            <w:tcW w:w="1701" w:type="dxa"/>
            <w:gridSpan w:val="2"/>
            <w:vAlign w:val="center"/>
          </w:tcPr>
          <w:p w14:paraId="5F132529" w14:textId="7419EEB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246 959,93</w:t>
            </w:r>
          </w:p>
        </w:tc>
      </w:tr>
      <w:tr w:rsidR="00001EC2" w:rsidRPr="0072115E" w14:paraId="39D12995" w14:textId="77777777" w:rsidTr="00001EC2">
        <w:trPr>
          <w:gridAfter w:val="1"/>
          <w:wAfter w:w="6" w:type="dxa"/>
          <w:jc w:val="center"/>
        </w:trPr>
        <w:tc>
          <w:tcPr>
            <w:tcW w:w="567" w:type="dxa"/>
            <w:vAlign w:val="center"/>
          </w:tcPr>
          <w:p w14:paraId="2A8E9DC2"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137</w:t>
            </w:r>
          </w:p>
        </w:tc>
        <w:tc>
          <w:tcPr>
            <w:tcW w:w="4248" w:type="dxa"/>
            <w:vAlign w:val="center"/>
          </w:tcPr>
          <w:p w14:paraId="3C46E056" w14:textId="39378728" w:rsidR="00001EC2" w:rsidRPr="0072115E" w:rsidRDefault="00001EC2" w:rsidP="00352F72">
            <w:pPr>
              <w:spacing w:line="276" w:lineRule="auto"/>
              <w:rPr>
                <w:rFonts w:ascii="Arial" w:hAnsi="Arial" w:cs="Arial"/>
                <w:lang w:val="lt-LT"/>
              </w:rPr>
            </w:pPr>
            <w:r w:rsidRPr="008A2646">
              <w:rPr>
                <w:rFonts w:ascii="Arial" w:hAnsi="Arial"/>
                <w:sz w:val="13"/>
                <w:lang w:val="lt-LT"/>
              </w:rPr>
              <w:t>Kiti inžineriniai statiniai- Aikštė 1029,64 kv.m., unik.4400-6801-5410, Trušelių k. Agilos g.</w:t>
            </w:r>
          </w:p>
        </w:tc>
        <w:tc>
          <w:tcPr>
            <w:tcW w:w="1190" w:type="dxa"/>
            <w:vAlign w:val="center"/>
          </w:tcPr>
          <w:p w14:paraId="06191A50" w14:textId="61B7A023"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014444</w:t>
            </w:r>
          </w:p>
        </w:tc>
        <w:tc>
          <w:tcPr>
            <w:tcW w:w="1474" w:type="dxa"/>
            <w:vAlign w:val="center"/>
          </w:tcPr>
          <w:p w14:paraId="0C132517" w14:textId="4F291C5D"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4400-6801-5410</w:t>
            </w:r>
          </w:p>
        </w:tc>
        <w:tc>
          <w:tcPr>
            <w:tcW w:w="2494" w:type="dxa"/>
            <w:vAlign w:val="center"/>
          </w:tcPr>
          <w:p w14:paraId="55829568" w14:textId="52F6694E"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0DAA9D83" w14:textId="7DFB5D11"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244 118,02</w:t>
            </w:r>
          </w:p>
        </w:tc>
        <w:tc>
          <w:tcPr>
            <w:tcW w:w="1701" w:type="dxa"/>
            <w:gridSpan w:val="2"/>
            <w:vAlign w:val="center"/>
          </w:tcPr>
          <w:p w14:paraId="65695F30" w14:textId="1FD338E2"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10 171,59</w:t>
            </w:r>
          </w:p>
        </w:tc>
        <w:tc>
          <w:tcPr>
            <w:tcW w:w="1701" w:type="dxa"/>
            <w:gridSpan w:val="2"/>
            <w:vAlign w:val="center"/>
          </w:tcPr>
          <w:p w14:paraId="1675A1E9" w14:textId="1D299D41"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233 946,43</w:t>
            </w:r>
          </w:p>
        </w:tc>
      </w:tr>
      <w:tr w:rsidR="00001EC2" w:rsidRPr="0072115E" w14:paraId="029D2292" w14:textId="77777777" w:rsidTr="00001EC2">
        <w:trPr>
          <w:gridAfter w:val="1"/>
          <w:wAfter w:w="6" w:type="dxa"/>
          <w:jc w:val="center"/>
        </w:trPr>
        <w:tc>
          <w:tcPr>
            <w:tcW w:w="567" w:type="dxa"/>
            <w:vAlign w:val="center"/>
          </w:tcPr>
          <w:p w14:paraId="28350CFA" w14:textId="77777777" w:rsidR="00001EC2" w:rsidRPr="0072115E" w:rsidRDefault="00001EC2" w:rsidP="00352F72">
            <w:pPr>
              <w:spacing w:line="276" w:lineRule="auto"/>
              <w:jc w:val="right"/>
              <w:rPr>
                <w:rFonts w:ascii="Arial" w:hAnsi="Arial" w:cs="Arial"/>
                <w:lang w:val="lt-LT"/>
              </w:rPr>
            </w:pPr>
            <w:r w:rsidRPr="0072115E">
              <w:rPr>
                <w:rFonts w:ascii="Arial" w:hAnsi="Arial" w:cs="Arial"/>
                <w:sz w:val="11"/>
                <w:lang w:val="lt-LT"/>
              </w:rPr>
              <w:t>138</w:t>
            </w:r>
          </w:p>
        </w:tc>
        <w:tc>
          <w:tcPr>
            <w:tcW w:w="4248" w:type="dxa"/>
            <w:vAlign w:val="center"/>
          </w:tcPr>
          <w:p w14:paraId="163F901D" w14:textId="0B1958EF" w:rsidR="00001EC2" w:rsidRPr="0072115E" w:rsidRDefault="00001EC2" w:rsidP="00352F72">
            <w:pPr>
              <w:spacing w:line="276" w:lineRule="auto"/>
              <w:rPr>
                <w:rFonts w:ascii="Arial" w:hAnsi="Arial" w:cs="Arial"/>
                <w:lang w:val="lt-LT"/>
              </w:rPr>
            </w:pPr>
            <w:r w:rsidRPr="008A2646">
              <w:rPr>
                <w:rFonts w:ascii="Arial" w:hAnsi="Arial"/>
                <w:sz w:val="13"/>
                <w:lang w:val="lt-LT"/>
              </w:rPr>
              <w:t>Kiti inžineriniai statiniai- Aikštė 3465,06 kv.m., unik.4400-6802-1518, Trušelių k. Agilos g.</w:t>
            </w:r>
          </w:p>
        </w:tc>
        <w:tc>
          <w:tcPr>
            <w:tcW w:w="1190" w:type="dxa"/>
            <w:vAlign w:val="center"/>
          </w:tcPr>
          <w:p w14:paraId="1F887258" w14:textId="432313AC"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014445</w:t>
            </w:r>
          </w:p>
        </w:tc>
        <w:tc>
          <w:tcPr>
            <w:tcW w:w="1474" w:type="dxa"/>
            <w:vAlign w:val="center"/>
          </w:tcPr>
          <w:p w14:paraId="50974A39" w14:textId="7C52AE3E" w:rsidR="00001EC2" w:rsidRPr="0072115E" w:rsidRDefault="00001EC2" w:rsidP="00352F72">
            <w:pPr>
              <w:spacing w:line="276" w:lineRule="auto"/>
              <w:jc w:val="center"/>
              <w:rPr>
                <w:rFonts w:ascii="Arial" w:hAnsi="Arial" w:cs="Arial"/>
                <w:lang w:val="lt-LT"/>
              </w:rPr>
            </w:pPr>
            <w:r w:rsidRPr="008A2646">
              <w:rPr>
                <w:rFonts w:ascii="Arial" w:hAnsi="Arial"/>
                <w:sz w:val="13"/>
                <w:lang w:val="lt-LT"/>
              </w:rPr>
              <w:t>4400-6802-1518</w:t>
            </w:r>
          </w:p>
        </w:tc>
        <w:tc>
          <w:tcPr>
            <w:tcW w:w="2494" w:type="dxa"/>
            <w:vAlign w:val="center"/>
          </w:tcPr>
          <w:p w14:paraId="570745A5" w14:textId="3B984624" w:rsidR="00001EC2" w:rsidRPr="0072115E" w:rsidRDefault="00001EC2" w:rsidP="00352F72">
            <w:pPr>
              <w:spacing w:line="276" w:lineRule="auto"/>
              <w:rPr>
                <w:rFonts w:ascii="Arial" w:hAnsi="Arial" w:cs="Arial"/>
                <w:lang w:val="lt-LT"/>
              </w:rPr>
            </w:pPr>
            <w:r w:rsidRPr="008A2646">
              <w:rPr>
                <w:rFonts w:ascii="Arial" w:hAnsi="Arial"/>
                <w:sz w:val="13"/>
                <w:lang w:val="lt-LT"/>
              </w:rPr>
              <w:t>Kiti statiniai</w:t>
            </w:r>
          </w:p>
        </w:tc>
        <w:tc>
          <w:tcPr>
            <w:tcW w:w="1701" w:type="dxa"/>
            <w:gridSpan w:val="2"/>
            <w:vAlign w:val="center"/>
          </w:tcPr>
          <w:p w14:paraId="4D07BC15" w14:textId="164A24A8" w:rsidR="00001EC2" w:rsidRPr="0072115E" w:rsidRDefault="00001EC2" w:rsidP="00352F72">
            <w:pPr>
              <w:spacing w:line="276" w:lineRule="auto"/>
              <w:jc w:val="right"/>
              <w:rPr>
                <w:rFonts w:ascii="Arial" w:hAnsi="Arial" w:cs="Arial"/>
                <w:lang w:val="lt-LT"/>
              </w:rPr>
            </w:pPr>
            <w:r w:rsidRPr="008A2646">
              <w:rPr>
                <w:rFonts w:ascii="Arial" w:hAnsi="Arial"/>
                <w:sz w:val="13"/>
                <w:lang w:val="lt-LT"/>
              </w:rPr>
              <w:t>932 325,02</w:t>
            </w:r>
          </w:p>
        </w:tc>
        <w:tc>
          <w:tcPr>
            <w:tcW w:w="1701" w:type="dxa"/>
            <w:gridSpan w:val="2"/>
            <w:vAlign w:val="center"/>
          </w:tcPr>
          <w:p w14:paraId="3CC7561C" w14:textId="33C124CD"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38 846,89</w:t>
            </w:r>
          </w:p>
        </w:tc>
        <w:tc>
          <w:tcPr>
            <w:tcW w:w="1701" w:type="dxa"/>
            <w:gridSpan w:val="2"/>
            <w:vAlign w:val="center"/>
          </w:tcPr>
          <w:p w14:paraId="463F39E7" w14:textId="04206749" w:rsidR="00001EC2" w:rsidRPr="0072115E" w:rsidRDefault="00001EC2" w:rsidP="00352F72">
            <w:pPr>
              <w:spacing w:line="276" w:lineRule="auto"/>
              <w:jc w:val="right"/>
              <w:rPr>
                <w:rFonts w:ascii="Arial" w:hAnsi="Arial" w:cs="Arial"/>
                <w:color w:val="EE0000"/>
                <w:lang w:val="lt-LT"/>
              </w:rPr>
            </w:pPr>
            <w:r w:rsidRPr="008A2646">
              <w:rPr>
                <w:rFonts w:ascii="Arial" w:hAnsi="Arial"/>
                <w:sz w:val="13"/>
                <w:lang w:val="lt-LT"/>
              </w:rPr>
              <w:t>893 478,13</w:t>
            </w:r>
          </w:p>
        </w:tc>
      </w:tr>
      <w:tr w:rsidR="00994F9D" w:rsidRPr="0072115E" w14:paraId="2BB64DC4" w14:textId="77777777" w:rsidTr="00001EC2">
        <w:trPr>
          <w:jc w:val="center"/>
        </w:trPr>
        <w:tc>
          <w:tcPr>
            <w:tcW w:w="9979" w:type="dxa"/>
            <w:gridSpan w:val="6"/>
            <w:vAlign w:val="center"/>
          </w:tcPr>
          <w:p w14:paraId="6143F1BC" w14:textId="77777777" w:rsidR="00994F9D" w:rsidRPr="0072115E" w:rsidRDefault="00994F9D" w:rsidP="00352F72">
            <w:pPr>
              <w:spacing w:line="276" w:lineRule="auto"/>
              <w:jc w:val="right"/>
              <w:rPr>
                <w:rFonts w:ascii="Arial" w:hAnsi="Arial" w:cs="Arial"/>
                <w:lang w:val="lt-LT"/>
              </w:rPr>
            </w:pPr>
            <w:r w:rsidRPr="0072115E">
              <w:rPr>
                <w:rFonts w:ascii="Arial" w:hAnsi="Arial" w:cs="Arial"/>
                <w:b/>
                <w:sz w:val="12"/>
                <w:lang w:val="lt-LT"/>
              </w:rPr>
              <w:t>Iš viso</w:t>
            </w:r>
          </w:p>
        </w:tc>
        <w:tc>
          <w:tcPr>
            <w:tcW w:w="1701" w:type="dxa"/>
            <w:gridSpan w:val="2"/>
            <w:vAlign w:val="center"/>
          </w:tcPr>
          <w:p w14:paraId="069DAA12" w14:textId="48F6C7E6" w:rsidR="00994F9D" w:rsidRPr="0072115E" w:rsidRDefault="00994F9D" w:rsidP="00352F72">
            <w:pPr>
              <w:spacing w:line="276" w:lineRule="auto"/>
              <w:jc w:val="right"/>
              <w:rPr>
                <w:rFonts w:ascii="Arial" w:hAnsi="Arial" w:cs="Arial"/>
                <w:lang w:val="lt-LT"/>
              </w:rPr>
            </w:pPr>
            <w:r w:rsidRPr="008A2646">
              <w:rPr>
                <w:rFonts w:ascii="Arial" w:hAnsi="Arial"/>
                <w:b/>
                <w:sz w:val="14"/>
                <w:lang w:val="lt-LT"/>
              </w:rPr>
              <w:t>18 512 759,96</w:t>
            </w:r>
          </w:p>
        </w:tc>
        <w:tc>
          <w:tcPr>
            <w:tcW w:w="1701" w:type="dxa"/>
            <w:gridSpan w:val="2"/>
            <w:vAlign w:val="center"/>
          </w:tcPr>
          <w:p w14:paraId="699226D0" w14:textId="74C34314" w:rsidR="00994F9D" w:rsidRPr="0072115E" w:rsidRDefault="00994F9D" w:rsidP="00352F72">
            <w:pPr>
              <w:spacing w:line="276" w:lineRule="auto"/>
              <w:jc w:val="right"/>
              <w:rPr>
                <w:rFonts w:ascii="Arial" w:hAnsi="Arial" w:cs="Arial"/>
                <w:color w:val="EE0000"/>
                <w:lang w:val="lt-LT"/>
              </w:rPr>
            </w:pPr>
            <w:r w:rsidRPr="008A2646">
              <w:rPr>
                <w:rFonts w:ascii="Arial" w:hAnsi="Arial"/>
                <w:b/>
                <w:sz w:val="14"/>
                <w:lang w:val="lt-LT"/>
              </w:rPr>
              <w:t>344 133,49</w:t>
            </w:r>
          </w:p>
        </w:tc>
        <w:tc>
          <w:tcPr>
            <w:tcW w:w="1701" w:type="dxa"/>
            <w:gridSpan w:val="2"/>
            <w:vAlign w:val="center"/>
          </w:tcPr>
          <w:p w14:paraId="26E7F532" w14:textId="1E369D51" w:rsidR="00994F9D" w:rsidRPr="0072115E" w:rsidRDefault="00994F9D" w:rsidP="00352F72">
            <w:pPr>
              <w:spacing w:line="276" w:lineRule="auto"/>
              <w:jc w:val="right"/>
              <w:rPr>
                <w:rFonts w:ascii="Arial" w:hAnsi="Arial" w:cs="Arial"/>
                <w:color w:val="EE0000"/>
                <w:lang w:val="lt-LT"/>
              </w:rPr>
            </w:pPr>
            <w:r w:rsidRPr="008A2646">
              <w:rPr>
                <w:rFonts w:ascii="Arial" w:hAnsi="Arial"/>
                <w:b/>
                <w:sz w:val="14"/>
                <w:lang w:val="lt-LT"/>
              </w:rPr>
              <w:t>18 168 626,47</w:t>
            </w:r>
          </w:p>
        </w:tc>
      </w:tr>
    </w:tbl>
    <w:p w14:paraId="0BD22070" w14:textId="77777777" w:rsidR="002C1EA6" w:rsidRPr="0072115E" w:rsidRDefault="002C1EA6" w:rsidP="005025CA">
      <w:pPr>
        <w:rPr>
          <w:rFonts w:ascii="Arial" w:hAnsi="Arial" w:cs="Arial"/>
          <w:lang w:val="lt-LT"/>
        </w:rPr>
        <w:sectPr w:rsidR="002C1EA6" w:rsidRPr="0072115E" w:rsidSect="00352F72">
          <w:pgSz w:w="16838" w:h="11906" w:orient="landscape"/>
          <w:pgMar w:top="567" w:right="567" w:bottom="567" w:left="567" w:header="720" w:footer="720" w:gutter="0"/>
          <w:pgNumType w:start="1"/>
          <w:cols w:space="720"/>
          <w:titlePg/>
          <w:docGrid w:linePitch="360"/>
        </w:sectPr>
      </w:pPr>
    </w:p>
    <w:p w14:paraId="17332010" w14:textId="77777777" w:rsidR="002C1EA6" w:rsidRPr="00352F72" w:rsidRDefault="00E90E61" w:rsidP="00352F72">
      <w:pPr>
        <w:spacing w:after="240"/>
        <w:jc w:val="right"/>
        <w:rPr>
          <w:rFonts w:ascii="Arial" w:hAnsi="Arial" w:cs="Arial"/>
          <w:sz w:val="18"/>
          <w:szCs w:val="18"/>
          <w:lang w:val="lt-LT"/>
        </w:rPr>
      </w:pPr>
      <w:r w:rsidRPr="005025CA">
        <w:rPr>
          <w:rFonts w:ascii="Arial" w:hAnsi="Arial" w:cs="Arial"/>
          <w:sz w:val="18"/>
          <w:szCs w:val="18"/>
          <w:lang w:val="lt-LT"/>
        </w:rPr>
        <w:lastRenderedPageBreak/>
        <w:t>Turto patikėjimo sutarties 2 priedas</w:t>
      </w:r>
    </w:p>
    <w:p w14:paraId="1F61C235" w14:textId="77777777" w:rsidR="002C1EA6" w:rsidRPr="0072115E" w:rsidRDefault="00E90E61" w:rsidP="00352F72">
      <w:pPr>
        <w:spacing w:after="120"/>
        <w:jc w:val="center"/>
        <w:rPr>
          <w:rFonts w:ascii="Arial" w:hAnsi="Arial" w:cs="Arial"/>
          <w:lang w:val="lt-LT"/>
        </w:rPr>
      </w:pPr>
      <w:r w:rsidRPr="0072115E">
        <w:rPr>
          <w:rFonts w:ascii="Arial" w:hAnsi="Arial" w:cs="Arial"/>
          <w:b/>
          <w:sz w:val="20"/>
          <w:lang w:val="lt-LT"/>
        </w:rPr>
        <w:t>PATIKĖJIMO TEISE PERDUODAMO TRUMPALAIKIO MATERIALIOJO TURTO SĄRAŠAS</w:t>
      </w:r>
    </w:p>
    <w:p w14:paraId="04642E2B" w14:textId="3770E8C8" w:rsidR="002C1EA6" w:rsidRPr="0072115E" w:rsidRDefault="00E90E61" w:rsidP="00352F72">
      <w:pPr>
        <w:spacing w:after="160"/>
        <w:jc w:val="both"/>
        <w:rPr>
          <w:rFonts w:ascii="Arial" w:hAnsi="Arial" w:cs="Arial"/>
          <w:lang w:val="lt-LT"/>
        </w:rPr>
      </w:pPr>
      <w:r w:rsidRPr="0072115E">
        <w:rPr>
          <w:rFonts w:ascii="Arial" w:hAnsi="Arial" w:cs="Arial"/>
          <w:sz w:val="18"/>
          <w:lang w:val="lt-LT"/>
        </w:rPr>
        <w:t xml:space="preserve">Bendras kiekis </w:t>
      </w:r>
      <w:r w:rsidR="0072115E" w:rsidRPr="0072115E">
        <w:rPr>
          <w:rFonts w:ascii="Arial" w:hAnsi="Arial" w:cs="Arial"/>
          <w:sz w:val="18"/>
          <w:lang w:val="lt-LT"/>
        </w:rPr>
        <w:t>–</w:t>
      </w:r>
      <w:r w:rsidRPr="0072115E">
        <w:rPr>
          <w:rFonts w:ascii="Arial" w:hAnsi="Arial" w:cs="Arial"/>
          <w:sz w:val="18"/>
          <w:lang w:val="lt-LT"/>
        </w:rPr>
        <w:t xml:space="preserve"> 4 033 vnt., bendra suma </w:t>
      </w:r>
      <w:r w:rsidR="0072115E" w:rsidRPr="0072115E">
        <w:rPr>
          <w:rFonts w:ascii="Arial" w:hAnsi="Arial" w:cs="Arial"/>
          <w:sz w:val="18"/>
          <w:lang w:val="lt-LT"/>
        </w:rPr>
        <w:t>–</w:t>
      </w:r>
      <w:r w:rsidRPr="0072115E">
        <w:rPr>
          <w:rFonts w:ascii="Arial" w:hAnsi="Arial" w:cs="Arial"/>
          <w:sz w:val="18"/>
          <w:lang w:val="lt-LT"/>
        </w:rPr>
        <w:t xml:space="preserve"> 628 253,95 Eur. Sąrašas parengtas pagal sandėlio likučio 2026-06-30 duomenis.</w:t>
      </w:r>
    </w:p>
    <w:tbl>
      <w:tblPr>
        <w:tblStyle w:val="Lentelstinklelis"/>
        <w:tblW w:w="0" w:type="auto"/>
        <w:jc w:val="center"/>
        <w:tblLayout w:type="fixed"/>
        <w:tblLook w:val="04A0" w:firstRow="1" w:lastRow="0" w:firstColumn="1" w:lastColumn="0" w:noHBand="0" w:noVBand="1"/>
      </w:tblPr>
      <w:tblGrid>
        <w:gridCol w:w="567"/>
        <w:gridCol w:w="708"/>
        <w:gridCol w:w="738"/>
        <w:gridCol w:w="992"/>
        <w:gridCol w:w="4876"/>
        <w:gridCol w:w="680"/>
        <w:gridCol w:w="23"/>
        <w:gridCol w:w="1054"/>
        <w:gridCol w:w="23"/>
        <w:gridCol w:w="1111"/>
        <w:gridCol w:w="23"/>
        <w:gridCol w:w="1224"/>
        <w:gridCol w:w="23"/>
      </w:tblGrid>
      <w:tr w:rsidR="002C1EA6" w:rsidRPr="0072115E" w14:paraId="06C5D996" w14:textId="77777777" w:rsidTr="0072115E">
        <w:trPr>
          <w:gridAfter w:val="1"/>
          <w:wAfter w:w="23" w:type="dxa"/>
          <w:tblHeader/>
          <w:jc w:val="center"/>
        </w:trPr>
        <w:tc>
          <w:tcPr>
            <w:tcW w:w="567" w:type="dxa"/>
            <w:shd w:val="clear" w:color="auto" w:fill="E2F0D9"/>
            <w:vAlign w:val="center"/>
          </w:tcPr>
          <w:p w14:paraId="124BE2F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Eil. Nr.</w:t>
            </w:r>
          </w:p>
        </w:tc>
        <w:tc>
          <w:tcPr>
            <w:tcW w:w="708" w:type="dxa"/>
            <w:shd w:val="clear" w:color="auto" w:fill="E2F0D9"/>
            <w:vAlign w:val="center"/>
          </w:tcPr>
          <w:p w14:paraId="044EF22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Grupė</w:t>
            </w:r>
          </w:p>
        </w:tc>
        <w:tc>
          <w:tcPr>
            <w:tcW w:w="738" w:type="dxa"/>
            <w:shd w:val="clear" w:color="auto" w:fill="E2F0D9"/>
            <w:vAlign w:val="center"/>
          </w:tcPr>
          <w:p w14:paraId="63AD77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Kodas</w:t>
            </w:r>
          </w:p>
        </w:tc>
        <w:tc>
          <w:tcPr>
            <w:tcW w:w="992" w:type="dxa"/>
            <w:shd w:val="clear" w:color="auto" w:fill="E2F0D9"/>
            <w:vAlign w:val="center"/>
          </w:tcPr>
          <w:p w14:paraId="10BBF06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Pajamavimo data</w:t>
            </w:r>
          </w:p>
        </w:tc>
        <w:tc>
          <w:tcPr>
            <w:tcW w:w="4876" w:type="dxa"/>
            <w:shd w:val="clear" w:color="auto" w:fill="E2F0D9"/>
            <w:vAlign w:val="center"/>
          </w:tcPr>
          <w:p w14:paraId="150192D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Pavadinimas</w:t>
            </w:r>
          </w:p>
        </w:tc>
        <w:tc>
          <w:tcPr>
            <w:tcW w:w="680" w:type="dxa"/>
            <w:shd w:val="clear" w:color="auto" w:fill="E2F0D9"/>
            <w:vAlign w:val="center"/>
          </w:tcPr>
          <w:p w14:paraId="786B985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Mat. vnt.</w:t>
            </w:r>
          </w:p>
        </w:tc>
        <w:tc>
          <w:tcPr>
            <w:tcW w:w="1077" w:type="dxa"/>
            <w:gridSpan w:val="2"/>
            <w:shd w:val="clear" w:color="auto" w:fill="E2F0D9"/>
            <w:vAlign w:val="center"/>
          </w:tcPr>
          <w:p w14:paraId="52BF8DE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Kiekis</w:t>
            </w:r>
          </w:p>
        </w:tc>
        <w:tc>
          <w:tcPr>
            <w:tcW w:w="1134" w:type="dxa"/>
            <w:gridSpan w:val="2"/>
            <w:shd w:val="clear" w:color="auto" w:fill="E2F0D9"/>
            <w:vAlign w:val="center"/>
          </w:tcPr>
          <w:p w14:paraId="19B3CA8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Vieneto kaina, Eur</w:t>
            </w:r>
          </w:p>
        </w:tc>
        <w:tc>
          <w:tcPr>
            <w:tcW w:w="1247" w:type="dxa"/>
            <w:gridSpan w:val="2"/>
            <w:shd w:val="clear" w:color="auto" w:fill="E2F0D9"/>
            <w:vAlign w:val="center"/>
          </w:tcPr>
          <w:p w14:paraId="216DA7A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b/>
                <w:sz w:val="13"/>
                <w:szCs w:val="13"/>
                <w:lang w:val="lt-LT"/>
              </w:rPr>
              <w:t>Suma, Eur</w:t>
            </w:r>
          </w:p>
        </w:tc>
      </w:tr>
      <w:tr w:rsidR="002C1EA6" w:rsidRPr="0072115E" w14:paraId="4CAC58E9" w14:textId="77777777" w:rsidTr="0072115E">
        <w:trPr>
          <w:gridAfter w:val="1"/>
          <w:wAfter w:w="23" w:type="dxa"/>
          <w:jc w:val="center"/>
        </w:trPr>
        <w:tc>
          <w:tcPr>
            <w:tcW w:w="567" w:type="dxa"/>
            <w:vAlign w:val="center"/>
          </w:tcPr>
          <w:p w14:paraId="6F39052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w:t>
            </w:r>
          </w:p>
        </w:tc>
        <w:tc>
          <w:tcPr>
            <w:tcW w:w="708" w:type="dxa"/>
            <w:vAlign w:val="center"/>
          </w:tcPr>
          <w:p w14:paraId="7987120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4DCAF87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002113</w:t>
            </w:r>
          </w:p>
        </w:tc>
        <w:tc>
          <w:tcPr>
            <w:tcW w:w="992" w:type="dxa"/>
            <w:vAlign w:val="center"/>
          </w:tcPr>
          <w:p w14:paraId="7EAC004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79332A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Šiukšliadėžė</w:t>
            </w:r>
          </w:p>
        </w:tc>
        <w:tc>
          <w:tcPr>
            <w:tcW w:w="680" w:type="dxa"/>
            <w:vAlign w:val="center"/>
          </w:tcPr>
          <w:p w14:paraId="550A232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0F27E4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71E2789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c>
          <w:tcPr>
            <w:tcW w:w="1247" w:type="dxa"/>
            <w:gridSpan w:val="2"/>
            <w:vAlign w:val="center"/>
          </w:tcPr>
          <w:p w14:paraId="18388E0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3AD0BB16" w14:textId="77777777" w:rsidTr="0072115E">
        <w:trPr>
          <w:gridAfter w:val="1"/>
          <w:wAfter w:w="23" w:type="dxa"/>
          <w:jc w:val="center"/>
        </w:trPr>
        <w:tc>
          <w:tcPr>
            <w:tcW w:w="567" w:type="dxa"/>
            <w:vAlign w:val="center"/>
          </w:tcPr>
          <w:p w14:paraId="0ADBC45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w:t>
            </w:r>
          </w:p>
        </w:tc>
        <w:tc>
          <w:tcPr>
            <w:tcW w:w="708" w:type="dxa"/>
            <w:vAlign w:val="center"/>
          </w:tcPr>
          <w:p w14:paraId="2C08852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5DE884C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0631085</w:t>
            </w:r>
          </w:p>
        </w:tc>
        <w:tc>
          <w:tcPr>
            <w:tcW w:w="992" w:type="dxa"/>
            <w:vAlign w:val="center"/>
          </w:tcPr>
          <w:p w14:paraId="3C39AF5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C0769A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Gimnastikos suoleliai</w:t>
            </w:r>
          </w:p>
        </w:tc>
        <w:tc>
          <w:tcPr>
            <w:tcW w:w="680" w:type="dxa"/>
            <w:vAlign w:val="center"/>
          </w:tcPr>
          <w:p w14:paraId="136DF4F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C5C009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708ED48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127,050</w:t>
            </w:r>
          </w:p>
        </w:tc>
        <w:tc>
          <w:tcPr>
            <w:tcW w:w="1247" w:type="dxa"/>
            <w:gridSpan w:val="2"/>
            <w:vAlign w:val="center"/>
          </w:tcPr>
          <w:p w14:paraId="327B2F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508,20</w:t>
            </w:r>
          </w:p>
        </w:tc>
      </w:tr>
      <w:tr w:rsidR="002C1EA6" w:rsidRPr="0072115E" w14:paraId="7881EC70" w14:textId="77777777" w:rsidTr="0072115E">
        <w:trPr>
          <w:gridAfter w:val="1"/>
          <w:wAfter w:w="23" w:type="dxa"/>
          <w:jc w:val="center"/>
        </w:trPr>
        <w:tc>
          <w:tcPr>
            <w:tcW w:w="567" w:type="dxa"/>
            <w:vAlign w:val="center"/>
          </w:tcPr>
          <w:p w14:paraId="74A6191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w:t>
            </w:r>
          </w:p>
        </w:tc>
        <w:tc>
          <w:tcPr>
            <w:tcW w:w="708" w:type="dxa"/>
            <w:vAlign w:val="center"/>
          </w:tcPr>
          <w:p w14:paraId="231DD9A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4B34BCF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0631135</w:t>
            </w:r>
          </w:p>
        </w:tc>
        <w:tc>
          <w:tcPr>
            <w:tcW w:w="992" w:type="dxa"/>
            <w:vAlign w:val="center"/>
          </w:tcPr>
          <w:p w14:paraId="4141C73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383618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Teniso tinklas</w:t>
            </w:r>
          </w:p>
        </w:tc>
        <w:tc>
          <w:tcPr>
            <w:tcW w:w="680" w:type="dxa"/>
            <w:vAlign w:val="center"/>
          </w:tcPr>
          <w:p w14:paraId="3240E01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DE0C13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3261616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726,000</w:t>
            </w:r>
          </w:p>
        </w:tc>
        <w:tc>
          <w:tcPr>
            <w:tcW w:w="1247" w:type="dxa"/>
            <w:gridSpan w:val="2"/>
            <w:vAlign w:val="center"/>
          </w:tcPr>
          <w:p w14:paraId="5CE2812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7984B797" w14:textId="77777777" w:rsidTr="0072115E">
        <w:trPr>
          <w:gridAfter w:val="1"/>
          <w:wAfter w:w="23" w:type="dxa"/>
          <w:jc w:val="center"/>
        </w:trPr>
        <w:tc>
          <w:tcPr>
            <w:tcW w:w="567" w:type="dxa"/>
            <w:vAlign w:val="center"/>
          </w:tcPr>
          <w:p w14:paraId="2B58902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w:t>
            </w:r>
          </w:p>
        </w:tc>
        <w:tc>
          <w:tcPr>
            <w:tcW w:w="708" w:type="dxa"/>
            <w:vAlign w:val="center"/>
          </w:tcPr>
          <w:p w14:paraId="7F9E1D2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6FD2235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0631414</w:t>
            </w:r>
          </w:p>
        </w:tc>
        <w:tc>
          <w:tcPr>
            <w:tcW w:w="992" w:type="dxa"/>
            <w:vAlign w:val="center"/>
          </w:tcPr>
          <w:p w14:paraId="6BA35C5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51B0A7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Lauko krepšinio stovai</w:t>
            </w:r>
          </w:p>
        </w:tc>
        <w:tc>
          <w:tcPr>
            <w:tcW w:w="680" w:type="dxa"/>
            <w:vAlign w:val="center"/>
          </w:tcPr>
          <w:p w14:paraId="296D575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2BD666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170F1CB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39CC9BE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1 936,00</w:t>
            </w:r>
          </w:p>
        </w:tc>
      </w:tr>
      <w:tr w:rsidR="002C1EA6" w:rsidRPr="0072115E" w14:paraId="0CC78E30" w14:textId="77777777" w:rsidTr="0072115E">
        <w:trPr>
          <w:gridAfter w:val="1"/>
          <w:wAfter w:w="23" w:type="dxa"/>
          <w:jc w:val="center"/>
        </w:trPr>
        <w:tc>
          <w:tcPr>
            <w:tcW w:w="567" w:type="dxa"/>
            <w:vAlign w:val="center"/>
          </w:tcPr>
          <w:p w14:paraId="7384062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w:t>
            </w:r>
          </w:p>
        </w:tc>
        <w:tc>
          <w:tcPr>
            <w:tcW w:w="708" w:type="dxa"/>
            <w:vAlign w:val="center"/>
          </w:tcPr>
          <w:p w14:paraId="2AEDE2F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0328BF8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0631425</w:t>
            </w:r>
          </w:p>
        </w:tc>
        <w:tc>
          <w:tcPr>
            <w:tcW w:w="992" w:type="dxa"/>
            <w:vAlign w:val="center"/>
          </w:tcPr>
          <w:p w14:paraId="4D484E7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9F6524A"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Šaškių komplektas</w:t>
            </w:r>
          </w:p>
        </w:tc>
        <w:tc>
          <w:tcPr>
            <w:tcW w:w="680" w:type="dxa"/>
            <w:vAlign w:val="center"/>
          </w:tcPr>
          <w:p w14:paraId="29BFE0C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11F5B2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6AF9DD9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0EB6903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w:t>
            </w:r>
          </w:p>
        </w:tc>
      </w:tr>
      <w:tr w:rsidR="002C1EA6" w:rsidRPr="0072115E" w14:paraId="0B5B3944" w14:textId="77777777" w:rsidTr="0072115E">
        <w:trPr>
          <w:gridAfter w:val="1"/>
          <w:wAfter w:w="23" w:type="dxa"/>
          <w:jc w:val="center"/>
        </w:trPr>
        <w:tc>
          <w:tcPr>
            <w:tcW w:w="567" w:type="dxa"/>
            <w:vAlign w:val="center"/>
          </w:tcPr>
          <w:p w14:paraId="5EA672B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w:t>
            </w:r>
          </w:p>
        </w:tc>
        <w:tc>
          <w:tcPr>
            <w:tcW w:w="708" w:type="dxa"/>
            <w:vAlign w:val="center"/>
          </w:tcPr>
          <w:p w14:paraId="328CE2C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61E4BA8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070224</w:t>
            </w:r>
          </w:p>
        </w:tc>
        <w:tc>
          <w:tcPr>
            <w:tcW w:w="992" w:type="dxa"/>
            <w:vAlign w:val="center"/>
          </w:tcPr>
          <w:p w14:paraId="1ED44C1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1771A8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Smėlio dėžė su tentu</w:t>
            </w:r>
          </w:p>
        </w:tc>
        <w:tc>
          <w:tcPr>
            <w:tcW w:w="680" w:type="dxa"/>
            <w:vAlign w:val="center"/>
          </w:tcPr>
          <w:p w14:paraId="61411AD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9AF584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76D9D7F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1E3FA9A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4 356,00</w:t>
            </w:r>
          </w:p>
        </w:tc>
      </w:tr>
      <w:tr w:rsidR="002C1EA6" w:rsidRPr="0072115E" w14:paraId="2D238030" w14:textId="77777777" w:rsidTr="0072115E">
        <w:trPr>
          <w:gridAfter w:val="1"/>
          <w:wAfter w:w="23" w:type="dxa"/>
          <w:jc w:val="center"/>
        </w:trPr>
        <w:tc>
          <w:tcPr>
            <w:tcW w:w="567" w:type="dxa"/>
            <w:vAlign w:val="center"/>
          </w:tcPr>
          <w:p w14:paraId="45B0ACE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w:t>
            </w:r>
          </w:p>
        </w:tc>
        <w:tc>
          <w:tcPr>
            <w:tcW w:w="708" w:type="dxa"/>
            <w:vAlign w:val="center"/>
          </w:tcPr>
          <w:p w14:paraId="25E5495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683C913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070367</w:t>
            </w:r>
          </w:p>
        </w:tc>
        <w:tc>
          <w:tcPr>
            <w:tcW w:w="992" w:type="dxa"/>
            <w:vAlign w:val="center"/>
          </w:tcPr>
          <w:p w14:paraId="769C8ED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F20214C"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Mažojo futbolo vartai</w:t>
            </w:r>
          </w:p>
        </w:tc>
        <w:tc>
          <w:tcPr>
            <w:tcW w:w="680" w:type="dxa"/>
            <w:vAlign w:val="center"/>
          </w:tcPr>
          <w:p w14:paraId="3EAA492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5C4862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7F5C4A9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12A7097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2F6AA5B5" w14:textId="77777777" w:rsidTr="0072115E">
        <w:trPr>
          <w:gridAfter w:val="1"/>
          <w:wAfter w:w="23" w:type="dxa"/>
          <w:jc w:val="center"/>
        </w:trPr>
        <w:tc>
          <w:tcPr>
            <w:tcW w:w="567" w:type="dxa"/>
            <w:vAlign w:val="center"/>
          </w:tcPr>
          <w:p w14:paraId="45F9765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w:t>
            </w:r>
          </w:p>
        </w:tc>
        <w:tc>
          <w:tcPr>
            <w:tcW w:w="708" w:type="dxa"/>
            <w:vAlign w:val="center"/>
          </w:tcPr>
          <w:p w14:paraId="0E3EF88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20D1EB2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1012</w:t>
            </w:r>
          </w:p>
        </w:tc>
        <w:tc>
          <w:tcPr>
            <w:tcW w:w="992" w:type="dxa"/>
            <w:vAlign w:val="center"/>
          </w:tcPr>
          <w:p w14:paraId="3036036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32DDCB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Magnetinė penkline braižyta lenta</w:t>
            </w:r>
          </w:p>
        </w:tc>
        <w:tc>
          <w:tcPr>
            <w:tcW w:w="680" w:type="dxa"/>
            <w:vAlign w:val="center"/>
          </w:tcPr>
          <w:p w14:paraId="31791ED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EA0E71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4DCE0DA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74EFD27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w:t>
            </w:r>
          </w:p>
        </w:tc>
      </w:tr>
      <w:tr w:rsidR="002C1EA6" w:rsidRPr="0072115E" w14:paraId="14482401" w14:textId="77777777" w:rsidTr="0072115E">
        <w:trPr>
          <w:gridAfter w:val="1"/>
          <w:wAfter w:w="23" w:type="dxa"/>
          <w:jc w:val="center"/>
        </w:trPr>
        <w:tc>
          <w:tcPr>
            <w:tcW w:w="567" w:type="dxa"/>
            <w:vAlign w:val="center"/>
          </w:tcPr>
          <w:p w14:paraId="2963CF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w:t>
            </w:r>
          </w:p>
        </w:tc>
        <w:tc>
          <w:tcPr>
            <w:tcW w:w="708" w:type="dxa"/>
            <w:vAlign w:val="center"/>
          </w:tcPr>
          <w:p w14:paraId="751549F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4CC3660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1012</w:t>
            </w:r>
          </w:p>
        </w:tc>
        <w:tc>
          <w:tcPr>
            <w:tcW w:w="992" w:type="dxa"/>
            <w:vAlign w:val="center"/>
          </w:tcPr>
          <w:p w14:paraId="7F2D86D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09AA25A"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Magnetinė lenta</w:t>
            </w:r>
          </w:p>
        </w:tc>
        <w:tc>
          <w:tcPr>
            <w:tcW w:w="680" w:type="dxa"/>
            <w:vAlign w:val="center"/>
          </w:tcPr>
          <w:p w14:paraId="17530BA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7F3891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9,0000</w:t>
            </w:r>
          </w:p>
        </w:tc>
        <w:tc>
          <w:tcPr>
            <w:tcW w:w="1134" w:type="dxa"/>
            <w:gridSpan w:val="2"/>
            <w:vAlign w:val="center"/>
          </w:tcPr>
          <w:p w14:paraId="04DE4B3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5EF9128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3 267,00</w:t>
            </w:r>
          </w:p>
        </w:tc>
      </w:tr>
      <w:tr w:rsidR="002C1EA6" w:rsidRPr="0072115E" w14:paraId="6DBC7832" w14:textId="77777777" w:rsidTr="0072115E">
        <w:trPr>
          <w:gridAfter w:val="1"/>
          <w:wAfter w:w="23" w:type="dxa"/>
          <w:jc w:val="center"/>
        </w:trPr>
        <w:tc>
          <w:tcPr>
            <w:tcW w:w="567" w:type="dxa"/>
            <w:vAlign w:val="center"/>
          </w:tcPr>
          <w:p w14:paraId="2E99E9D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w:t>
            </w:r>
          </w:p>
        </w:tc>
        <w:tc>
          <w:tcPr>
            <w:tcW w:w="708" w:type="dxa"/>
            <w:vAlign w:val="center"/>
          </w:tcPr>
          <w:p w14:paraId="61ADC9A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631D197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1012</w:t>
            </w:r>
          </w:p>
        </w:tc>
        <w:tc>
          <w:tcPr>
            <w:tcW w:w="992" w:type="dxa"/>
            <w:vAlign w:val="center"/>
          </w:tcPr>
          <w:p w14:paraId="6E673E0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9C465AC"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Magnetinė lenta</w:t>
            </w:r>
          </w:p>
        </w:tc>
        <w:tc>
          <w:tcPr>
            <w:tcW w:w="680" w:type="dxa"/>
            <w:vAlign w:val="center"/>
          </w:tcPr>
          <w:p w14:paraId="4E7D2F2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386E9C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15,0000</w:t>
            </w:r>
          </w:p>
        </w:tc>
        <w:tc>
          <w:tcPr>
            <w:tcW w:w="1134" w:type="dxa"/>
            <w:gridSpan w:val="2"/>
            <w:vAlign w:val="center"/>
          </w:tcPr>
          <w:p w14:paraId="59C40FE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51A2CDC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3 630,00</w:t>
            </w:r>
          </w:p>
        </w:tc>
      </w:tr>
      <w:tr w:rsidR="002C1EA6" w:rsidRPr="0072115E" w14:paraId="5481D220" w14:textId="77777777" w:rsidTr="0072115E">
        <w:trPr>
          <w:gridAfter w:val="1"/>
          <w:wAfter w:w="23" w:type="dxa"/>
          <w:jc w:val="center"/>
        </w:trPr>
        <w:tc>
          <w:tcPr>
            <w:tcW w:w="567" w:type="dxa"/>
            <w:vAlign w:val="center"/>
          </w:tcPr>
          <w:p w14:paraId="725C058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w:t>
            </w:r>
          </w:p>
        </w:tc>
        <w:tc>
          <w:tcPr>
            <w:tcW w:w="708" w:type="dxa"/>
            <w:vAlign w:val="center"/>
          </w:tcPr>
          <w:p w14:paraId="4F4C231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36EA311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125E</w:t>
            </w:r>
          </w:p>
        </w:tc>
        <w:tc>
          <w:tcPr>
            <w:tcW w:w="992" w:type="dxa"/>
            <w:vAlign w:val="center"/>
          </w:tcPr>
          <w:p w14:paraId="516A517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6C423B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Gartraukis</w:t>
            </w:r>
          </w:p>
        </w:tc>
        <w:tc>
          <w:tcPr>
            <w:tcW w:w="680" w:type="dxa"/>
            <w:vAlign w:val="center"/>
          </w:tcPr>
          <w:p w14:paraId="5D9AE3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A0411D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292DCCA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544,500</w:t>
            </w:r>
          </w:p>
        </w:tc>
        <w:tc>
          <w:tcPr>
            <w:tcW w:w="1247" w:type="dxa"/>
            <w:gridSpan w:val="2"/>
            <w:vAlign w:val="center"/>
          </w:tcPr>
          <w:p w14:paraId="5D10470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544,50</w:t>
            </w:r>
          </w:p>
        </w:tc>
      </w:tr>
      <w:tr w:rsidR="002C1EA6" w:rsidRPr="0072115E" w14:paraId="6720C1DE" w14:textId="77777777" w:rsidTr="0072115E">
        <w:trPr>
          <w:gridAfter w:val="1"/>
          <w:wAfter w:w="23" w:type="dxa"/>
          <w:jc w:val="center"/>
        </w:trPr>
        <w:tc>
          <w:tcPr>
            <w:tcW w:w="567" w:type="dxa"/>
            <w:vAlign w:val="center"/>
          </w:tcPr>
          <w:p w14:paraId="1366F5C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w:t>
            </w:r>
          </w:p>
        </w:tc>
        <w:tc>
          <w:tcPr>
            <w:tcW w:w="708" w:type="dxa"/>
            <w:vAlign w:val="center"/>
          </w:tcPr>
          <w:p w14:paraId="6FEEEF0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3C552B2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2020427</w:t>
            </w:r>
          </w:p>
        </w:tc>
        <w:tc>
          <w:tcPr>
            <w:tcW w:w="992" w:type="dxa"/>
            <w:vAlign w:val="center"/>
          </w:tcPr>
          <w:p w14:paraId="2A64320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0E03AB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Dulkių siurbliai</w:t>
            </w:r>
          </w:p>
        </w:tc>
        <w:tc>
          <w:tcPr>
            <w:tcW w:w="680" w:type="dxa"/>
            <w:vAlign w:val="center"/>
          </w:tcPr>
          <w:p w14:paraId="1539683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65F780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278D201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605,000</w:t>
            </w:r>
          </w:p>
        </w:tc>
        <w:tc>
          <w:tcPr>
            <w:tcW w:w="1247" w:type="dxa"/>
            <w:gridSpan w:val="2"/>
            <w:vAlign w:val="center"/>
          </w:tcPr>
          <w:p w14:paraId="6C14703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1 210,00</w:t>
            </w:r>
          </w:p>
        </w:tc>
      </w:tr>
      <w:tr w:rsidR="002C1EA6" w:rsidRPr="0072115E" w14:paraId="6D40FDEA" w14:textId="77777777" w:rsidTr="0072115E">
        <w:trPr>
          <w:gridAfter w:val="1"/>
          <w:wAfter w:w="23" w:type="dxa"/>
          <w:jc w:val="center"/>
        </w:trPr>
        <w:tc>
          <w:tcPr>
            <w:tcW w:w="567" w:type="dxa"/>
            <w:vAlign w:val="center"/>
          </w:tcPr>
          <w:p w14:paraId="6EBA592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w:t>
            </w:r>
          </w:p>
        </w:tc>
        <w:tc>
          <w:tcPr>
            <w:tcW w:w="708" w:type="dxa"/>
            <w:vAlign w:val="center"/>
          </w:tcPr>
          <w:p w14:paraId="7DFB48D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2C2757D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699</w:t>
            </w:r>
          </w:p>
        </w:tc>
        <w:tc>
          <w:tcPr>
            <w:tcW w:w="992" w:type="dxa"/>
            <w:vAlign w:val="center"/>
          </w:tcPr>
          <w:p w14:paraId="7C62DD2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7CB048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Veidrodis</w:t>
            </w:r>
          </w:p>
        </w:tc>
        <w:tc>
          <w:tcPr>
            <w:tcW w:w="680" w:type="dxa"/>
            <w:vAlign w:val="center"/>
          </w:tcPr>
          <w:p w14:paraId="42795D2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4F6636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3B4F300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121,000</w:t>
            </w:r>
          </w:p>
        </w:tc>
        <w:tc>
          <w:tcPr>
            <w:tcW w:w="1247" w:type="dxa"/>
            <w:gridSpan w:val="2"/>
            <w:vAlign w:val="center"/>
          </w:tcPr>
          <w:p w14:paraId="67F2EB7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w:t>
            </w:r>
          </w:p>
        </w:tc>
      </w:tr>
      <w:tr w:rsidR="002C1EA6" w:rsidRPr="0072115E" w14:paraId="3E6CA59A" w14:textId="77777777" w:rsidTr="0072115E">
        <w:trPr>
          <w:gridAfter w:val="1"/>
          <w:wAfter w:w="23" w:type="dxa"/>
          <w:jc w:val="center"/>
        </w:trPr>
        <w:tc>
          <w:tcPr>
            <w:tcW w:w="567" w:type="dxa"/>
            <w:vAlign w:val="center"/>
          </w:tcPr>
          <w:p w14:paraId="7159DC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14</w:t>
            </w:r>
          </w:p>
        </w:tc>
        <w:tc>
          <w:tcPr>
            <w:tcW w:w="708" w:type="dxa"/>
            <w:vAlign w:val="center"/>
          </w:tcPr>
          <w:p w14:paraId="1F62EF1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317B4AF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699</w:t>
            </w:r>
          </w:p>
        </w:tc>
        <w:tc>
          <w:tcPr>
            <w:tcW w:w="992" w:type="dxa"/>
            <w:vAlign w:val="center"/>
          </w:tcPr>
          <w:p w14:paraId="61F747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677854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Veidrodis</w:t>
            </w:r>
          </w:p>
        </w:tc>
        <w:tc>
          <w:tcPr>
            <w:tcW w:w="680" w:type="dxa"/>
            <w:vAlign w:val="center"/>
          </w:tcPr>
          <w:p w14:paraId="1240DDF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D91340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26852FA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c>
          <w:tcPr>
            <w:tcW w:w="1247" w:type="dxa"/>
            <w:gridSpan w:val="2"/>
            <w:vAlign w:val="center"/>
          </w:tcPr>
          <w:p w14:paraId="5E820E5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w:t>
            </w:r>
          </w:p>
        </w:tc>
      </w:tr>
      <w:tr w:rsidR="002C1EA6" w:rsidRPr="0072115E" w14:paraId="285AC2B9" w14:textId="77777777" w:rsidTr="0072115E">
        <w:trPr>
          <w:gridAfter w:val="1"/>
          <w:wAfter w:w="23" w:type="dxa"/>
          <w:jc w:val="center"/>
        </w:trPr>
        <w:tc>
          <w:tcPr>
            <w:tcW w:w="567" w:type="dxa"/>
            <w:vAlign w:val="center"/>
          </w:tcPr>
          <w:p w14:paraId="6919CCC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15</w:t>
            </w:r>
          </w:p>
        </w:tc>
        <w:tc>
          <w:tcPr>
            <w:tcW w:w="708" w:type="dxa"/>
            <w:vAlign w:val="center"/>
          </w:tcPr>
          <w:p w14:paraId="1DD2B5B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379297E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699</w:t>
            </w:r>
          </w:p>
        </w:tc>
        <w:tc>
          <w:tcPr>
            <w:tcW w:w="992" w:type="dxa"/>
            <w:vAlign w:val="center"/>
          </w:tcPr>
          <w:p w14:paraId="0DDB6CD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5EC273D"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Veidrodis</w:t>
            </w:r>
          </w:p>
        </w:tc>
        <w:tc>
          <w:tcPr>
            <w:tcW w:w="680" w:type="dxa"/>
            <w:vAlign w:val="center"/>
          </w:tcPr>
          <w:p w14:paraId="3FAA178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B55F4C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2B9D5D5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108,900</w:t>
            </w:r>
          </w:p>
        </w:tc>
        <w:tc>
          <w:tcPr>
            <w:tcW w:w="1247" w:type="dxa"/>
            <w:gridSpan w:val="2"/>
            <w:vAlign w:val="center"/>
          </w:tcPr>
          <w:p w14:paraId="4F13095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108,90</w:t>
            </w:r>
          </w:p>
        </w:tc>
      </w:tr>
      <w:tr w:rsidR="002C1EA6" w:rsidRPr="0072115E" w14:paraId="44C3B765" w14:textId="77777777" w:rsidTr="0072115E">
        <w:trPr>
          <w:gridAfter w:val="1"/>
          <w:wAfter w:w="23" w:type="dxa"/>
          <w:jc w:val="center"/>
        </w:trPr>
        <w:tc>
          <w:tcPr>
            <w:tcW w:w="567" w:type="dxa"/>
            <w:vAlign w:val="center"/>
          </w:tcPr>
          <w:p w14:paraId="3CED04C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w:t>
            </w:r>
          </w:p>
        </w:tc>
        <w:tc>
          <w:tcPr>
            <w:tcW w:w="708" w:type="dxa"/>
            <w:vAlign w:val="center"/>
          </w:tcPr>
          <w:p w14:paraId="6BDE254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4448275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699</w:t>
            </w:r>
          </w:p>
        </w:tc>
        <w:tc>
          <w:tcPr>
            <w:tcW w:w="992" w:type="dxa"/>
            <w:vAlign w:val="center"/>
          </w:tcPr>
          <w:p w14:paraId="1F19669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C821EC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Veidrodis</w:t>
            </w:r>
          </w:p>
        </w:tc>
        <w:tc>
          <w:tcPr>
            <w:tcW w:w="680" w:type="dxa"/>
            <w:vAlign w:val="center"/>
          </w:tcPr>
          <w:p w14:paraId="16E3834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130CDA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384D7D3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0FC99E1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3889DAC1" w14:textId="77777777" w:rsidTr="0072115E">
        <w:trPr>
          <w:gridAfter w:val="1"/>
          <w:wAfter w:w="23" w:type="dxa"/>
          <w:jc w:val="center"/>
        </w:trPr>
        <w:tc>
          <w:tcPr>
            <w:tcW w:w="567" w:type="dxa"/>
            <w:vAlign w:val="center"/>
          </w:tcPr>
          <w:p w14:paraId="235F770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17</w:t>
            </w:r>
          </w:p>
        </w:tc>
        <w:tc>
          <w:tcPr>
            <w:tcW w:w="708" w:type="dxa"/>
            <w:vAlign w:val="center"/>
          </w:tcPr>
          <w:p w14:paraId="20654EF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6993E96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699</w:t>
            </w:r>
          </w:p>
        </w:tc>
        <w:tc>
          <w:tcPr>
            <w:tcW w:w="992" w:type="dxa"/>
            <w:vAlign w:val="center"/>
          </w:tcPr>
          <w:p w14:paraId="6A6E9FD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0F6B92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Veidrodis</w:t>
            </w:r>
          </w:p>
        </w:tc>
        <w:tc>
          <w:tcPr>
            <w:tcW w:w="680" w:type="dxa"/>
            <w:vAlign w:val="center"/>
          </w:tcPr>
          <w:p w14:paraId="0429A99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D5AF37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13,0000</w:t>
            </w:r>
          </w:p>
        </w:tc>
        <w:tc>
          <w:tcPr>
            <w:tcW w:w="1134" w:type="dxa"/>
            <w:gridSpan w:val="2"/>
            <w:vAlign w:val="center"/>
          </w:tcPr>
          <w:p w14:paraId="353A391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c>
          <w:tcPr>
            <w:tcW w:w="1247" w:type="dxa"/>
            <w:gridSpan w:val="2"/>
            <w:vAlign w:val="center"/>
          </w:tcPr>
          <w:p w14:paraId="15AD686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786,50</w:t>
            </w:r>
          </w:p>
        </w:tc>
      </w:tr>
      <w:tr w:rsidR="002C1EA6" w:rsidRPr="0072115E" w14:paraId="7A4FEA31" w14:textId="77777777" w:rsidTr="0072115E">
        <w:trPr>
          <w:gridAfter w:val="1"/>
          <w:wAfter w:w="23" w:type="dxa"/>
          <w:jc w:val="center"/>
        </w:trPr>
        <w:tc>
          <w:tcPr>
            <w:tcW w:w="567" w:type="dxa"/>
            <w:vAlign w:val="center"/>
          </w:tcPr>
          <w:p w14:paraId="1B99FA9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18</w:t>
            </w:r>
          </w:p>
        </w:tc>
        <w:tc>
          <w:tcPr>
            <w:tcW w:w="708" w:type="dxa"/>
            <w:vAlign w:val="center"/>
          </w:tcPr>
          <w:p w14:paraId="7D2EB8C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06361</w:t>
            </w:r>
          </w:p>
        </w:tc>
        <w:tc>
          <w:tcPr>
            <w:tcW w:w="738" w:type="dxa"/>
            <w:vAlign w:val="center"/>
          </w:tcPr>
          <w:p w14:paraId="0473D9A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699</w:t>
            </w:r>
          </w:p>
        </w:tc>
        <w:tc>
          <w:tcPr>
            <w:tcW w:w="992" w:type="dxa"/>
            <w:vAlign w:val="center"/>
          </w:tcPr>
          <w:p w14:paraId="6B70AA7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C485AD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Veidrodis</w:t>
            </w:r>
          </w:p>
        </w:tc>
        <w:tc>
          <w:tcPr>
            <w:tcW w:w="680" w:type="dxa"/>
            <w:vAlign w:val="center"/>
          </w:tcPr>
          <w:p w14:paraId="5ED0D7C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CF2843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4EC7488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4E35A03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7C26FF12" w14:textId="77777777" w:rsidTr="0072115E">
        <w:trPr>
          <w:gridAfter w:val="1"/>
          <w:wAfter w:w="23" w:type="dxa"/>
          <w:jc w:val="center"/>
        </w:trPr>
        <w:tc>
          <w:tcPr>
            <w:tcW w:w="567" w:type="dxa"/>
            <w:vAlign w:val="center"/>
          </w:tcPr>
          <w:p w14:paraId="66D84AF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19</w:t>
            </w:r>
          </w:p>
        </w:tc>
        <w:tc>
          <w:tcPr>
            <w:tcW w:w="708" w:type="dxa"/>
            <w:vAlign w:val="center"/>
          </w:tcPr>
          <w:p w14:paraId="12BFE42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6A1906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009</w:t>
            </w:r>
          </w:p>
        </w:tc>
        <w:tc>
          <w:tcPr>
            <w:tcW w:w="992" w:type="dxa"/>
            <w:vAlign w:val="center"/>
          </w:tcPr>
          <w:p w14:paraId="5F2CA0A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E1BB7C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Sulenkiamos kėdės</w:t>
            </w:r>
          </w:p>
        </w:tc>
        <w:tc>
          <w:tcPr>
            <w:tcW w:w="680" w:type="dxa"/>
            <w:vAlign w:val="center"/>
          </w:tcPr>
          <w:p w14:paraId="18652A7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C1B491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330,0000</w:t>
            </w:r>
          </w:p>
        </w:tc>
        <w:tc>
          <w:tcPr>
            <w:tcW w:w="1134" w:type="dxa"/>
            <w:gridSpan w:val="2"/>
            <w:vAlign w:val="center"/>
          </w:tcPr>
          <w:p w14:paraId="3DD0994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77,440</w:t>
            </w:r>
          </w:p>
        </w:tc>
        <w:tc>
          <w:tcPr>
            <w:tcW w:w="1247" w:type="dxa"/>
            <w:gridSpan w:val="2"/>
            <w:vAlign w:val="center"/>
          </w:tcPr>
          <w:p w14:paraId="0694239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25 555,20</w:t>
            </w:r>
          </w:p>
        </w:tc>
      </w:tr>
      <w:tr w:rsidR="002C1EA6" w:rsidRPr="0072115E" w14:paraId="6F4B5AF8" w14:textId="77777777" w:rsidTr="0072115E">
        <w:trPr>
          <w:gridAfter w:val="1"/>
          <w:wAfter w:w="23" w:type="dxa"/>
          <w:jc w:val="center"/>
        </w:trPr>
        <w:tc>
          <w:tcPr>
            <w:tcW w:w="567" w:type="dxa"/>
            <w:vAlign w:val="center"/>
          </w:tcPr>
          <w:p w14:paraId="7F1448D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w:t>
            </w:r>
          </w:p>
        </w:tc>
        <w:tc>
          <w:tcPr>
            <w:tcW w:w="708" w:type="dxa"/>
            <w:vAlign w:val="center"/>
          </w:tcPr>
          <w:p w14:paraId="483BC20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78EDFC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019</w:t>
            </w:r>
          </w:p>
        </w:tc>
        <w:tc>
          <w:tcPr>
            <w:tcW w:w="992" w:type="dxa"/>
            <w:vAlign w:val="center"/>
          </w:tcPr>
          <w:p w14:paraId="7F2CBF3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2AFC77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 su ratukais</w:t>
            </w:r>
          </w:p>
        </w:tc>
        <w:tc>
          <w:tcPr>
            <w:tcW w:w="680" w:type="dxa"/>
            <w:vAlign w:val="center"/>
          </w:tcPr>
          <w:p w14:paraId="5C8311A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B48A77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90,0000</w:t>
            </w:r>
          </w:p>
        </w:tc>
        <w:tc>
          <w:tcPr>
            <w:tcW w:w="1134" w:type="dxa"/>
            <w:gridSpan w:val="2"/>
            <w:vAlign w:val="center"/>
          </w:tcPr>
          <w:p w14:paraId="1D4CF60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187,550</w:t>
            </w:r>
          </w:p>
        </w:tc>
        <w:tc>
          <w:tcPr>
            <w:tcW w:w="1247" w:type="dxa"/>
            <w:gridSpan w:val="2"/>
            <w:vAlign w:val="center"/>
          </w:tcPr>
          <w:p w14:paraId="2C87C2D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16 879,50</w:t>
            </w:r>
          </w:p>
        </w:tc>
      </w:tr>
      <w:tr w:rsidR="002C1EA6" w:rsidRPr="0072115E" w14:paraId="0A4BF0DD" w14:textId="77777777" w:rsidTr="0072115E">
        <w:trPr>
          <w:gridAfter w:val="1"/>
          <w:wAfter w:w="23" w:type="dxa"/>
          <w:jc w:val="center"/>
        </w:trPr>
        <w:tc>
          <w:tcPr>
            <w:tcW w:w="567" w:type="dxa"/>
            <w:vAlign w:val="center"/>
          </w:tcPr>
          <w:p w14:paraId="38EDCF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21</w:t>
            </w:r>
          </w:p>
        </w:tc>
        <w:tc>
          <w:tcPr>
            <w:tcW w:w="708" w:type="dxa"/>
            <w:vAlign w:val="center"/>
          </w:tcPr>
          <w:p w14:paraId="1634F7D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915877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0631002</w:t>
            </w:r>
          </w:p>
        </w:tc>
        <w:tc>
          <w:tcPr>
            <w:tcW w:w="992" w:type="dxa"/>
            <w:vAlign w:val="center"/>
          </w:tcPr>
          <w:p w14:paraId="19F9CFB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FA1AAB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Reguliuojami vienviečiai stalai</w:t>
            </w:r>
          </w:p>
        </w:tc>
        <w:tc>
          <w:tcPr>
            <w:tcW w:w="680" w:type="dxa"/>
            <w:vAlign w:val="center"/>
          </w:tcPr>
          <w:p w14:paraId="1820150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1D2F3B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437,0000</w:t>
            </w:r>
          </w:p>
        </w:tc>
        <w:tc>
          <w:tcPr>
            <w:tcW w:w="1134" w:type="dxa"/>
            <w:gridSpan w:val="2"/>
            <w:vAlign w:val="center"/>
          </w:tcPr>
          <w:p w14:paraId="34DBEB2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231,110</w:t>
            </w:r>
          </w:p>
        </w:tc>
        <w:tc>
          <w:tcPr>
            <w:tcW w:w="1247" w:type="dxa"/>
            <w:gridSpan w:val="2"/>
            <w:vAlign w:val="center"/>
          </w:tcPr>
          <w:p w14:paraId="73D9EC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100 995,07</w:t>
            </w:r>
          </w:p>
        </w:tc>
      </w:tr>
      <w:tr w:rsidR="002C1EA6" w:rsidRPr="0072115E" w14:paraId="423F2495" w14:textId="77777777" w:rsidTr="0072115E">
        <w:trPr>
          <w:gridAfter w:val="1"/>
          <w:wAfter w:w="23" w:type="dxa"/>
          <w:jc w:val="center"/>
        </w:trPr>
        <w:tc>
          <w:tcPr>
            <w:tcW w:w="567" w:type="dxa"/>
            <w:vAlign w:val="center"/>
          </w:tcPr>
          <w:p w14:paraId="1E64177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w:t>
            </w:r>
          </w:p>
        </w:tc>
        <w:tc>
          <w:tcPr>
            <w:tcW w:w="708" w:type="dxa"/>
            <w:vAlign w:val="center"/>
          </w:tcPr>
          <w:p w14:paraId="00E6020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2E7DA4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0631002</w:t>
            </w:r>
          </w:p>
        </w:tc>
        <w:tc>
          <w:tcPr>
            <w:tcW w:w="992" w:type="dxa"/>
            <w:vAlign w:val="center"/>
          </w:tcPr>
          <w:p w14:paraId="63AD773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0C3386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Reguliuojami vienviečiai stalai</w:t>
            </w:r>
          </w:p>
        </w:tc>
        <w:tc>
          <w:tcPr>
            <w:tcW w:w="680" w:type="dxa"/>
            <w:vAlign w:val="center"/>
          </w:tcPr>
          <w:p w14:paraId="2C57D19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0103F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36,0000</w:t>
            </w:r>
          </w:p>
        </w:tc>
        <w:tc>
          <w:tcPr>
            <w:tcW w:w="1134" w:type="dxa"/>
            <w:gridSpan w:val="2"/>
            <w:vAlign w:val="center"/>
          </w:tcPr>
          <w:p w14:paraId="4A56AF2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260,150</w:t>
            </w:r>
          </w:p>
        </w:tc>
        <w:tc>
          <w:tcPr>
            <w:tcW w:w="1247" w:type="dxa"/>
            <w:gridSpan w:val="2"/>
            <w:vAlign w:val="center"/>
          </w:tcPr>
          <w:p w14:paraId="7A8B04A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9 365,40</w:t>
            </w:r>
          </w:p>
        </w:tc>
      </w:tr>
      <w:tr w:rsidR="002C1EA6" w:rsidRPr="0072115E" w14:paraId="77E2461A" w14:textId="77777777" w:rsidTr="0072115E">
        <w:trPr>
          <w:gridAfter w:val="1"/>
          <w:wAfter w:w="23" w:type="dxa"/>
          <w:jc w:val="center"/>
        </w:trPr>
        <w:tc>
          <w:tcPr>
            <w:tcW w:w="567" w:type="dxa"/>
            <w:vAlign w:val="center"/>
          </w:tcPr>
          <w:p w14:paraId="0B6B49C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23</w:t>
            </w:r>
          </w:p>
        </w:tc>
        <w:tc>
          <w:tcPr>
            <w:tcW w:w="708" w:type="dxa"/>
            <w:vAlign w:val="center"/>
          </w:tcPr>
          <w:p w14:paraId="2DF98B5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962753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0631002</w:t>
            </w:r>
          </w:p>
        </w:tc>
        <w:tc>
          <w:tcPr>
            <w:tcW w:w="992" w:type="dxa"/>
            <w:vAlign w:val="center"/>
          </w:tcPr>
          <w:p w14:paraId="3137DA8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6C7708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Reguliuojami vienviečiai stalai</w:t>
            </w:r>
          </w:p>
        </w:tc>
        <w:tc>
          <w:tcPr>
            <w:tcW w:w="680" w:type="dxa"/>
            <w:vAlign w:val="center"/>
          </w:tcPr>
          <w:p w14:paraId="6C3555D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52C098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15765ED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204,490</w:t>
            </w:r>
          </w:p>
        </w:tc>
        <w:tc>
          <w:tcPr>
            <w:tcW w:w="1247" w:type="dxa"/>
            <w:gridSpan w:val="2"/>
            <w:vAlign w:val="center"/>
          </w:tcPr>
          <w:p w14:paraId="7920BC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1 226,94</w:t>
            </w:r>
          </w:p>
        </w:tc>
      </w:tr>
      <w:tr w:rsidR="002C1EA6" w:rsidRPr="0072115E" w14:paraId="67091692" w14:textId="77777777" w:rsidTr="0072115E">
        <w:trPr>
          <w:gridAfter w:val="1"/>
          <w:wAfter w:w="23" w:type="dxa"/>
          <w:jc w:val="center"/>
        </w:trPr>
        <w:tc>
          <w:tcPr>
            <w:tcW w:w="567" w:type="dxa"/>
            <w:vAlign w:val="center"/>
          </w:tcPr>
          <w:p w14:paraId="3EA83A7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w:t>
            </w:r>
          </w:p>
        </w:tc>
        <w:tc>
          <w:tcPr>
            <w:tcW w:w="708" w:type="dxa"/>
            <w:vAlign w:val="center"/>
          </w:tcPr>
          <w:p w14:paraId="56D8048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831ACD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0631021</w:t>
            </w:r>
          </w:p>
        </w:tc>
        <w:tc>
          <w:tcPr>
            <w:tcW w:w="992" w:type="dxa"/>
            <w:vAlign w:val="center"/>
          </w:tcPr>
          <w:p w14:paraId="64BFB39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95A077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Direktoriaus kėdė</w:t>
            </w:r>
          </w:p>
        </w:tc>
        <w:tc>
          <w:tcPr>
            <w:tcW w:w="680" w:type="dxa"/>
            <w:vAlign w:val="center"/>
          </w:tcPr>
          <w:p w14:paraId="7DDC547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8A2227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4F110E2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377,520</w:t>
            </w:r>
          </w:p>
        </w:tc>
        <w:tc>
          <w:tcPr>
            <w:tcW w:w="1247" w:type="dxa"/>
            <w:gridSpan w:val="2"/>
            <w:vAlign w:val="center"/>
          </w:tcPr>
          <w:p w14:paraId="5C59406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377,52</w:t>
            </w:r>
          </w:p>
        </w:tc>
      </w:tr>
      <w:tr w:rsidR="002C1EA6" w:rsidRPr="0072115E" w14:paraId="363346B2" w14:textId="77777777" w:rsidTr="0072115E">
        <w:trPr>
          <w:gridAfter w:val="1"/>
          <w:wAfter w:w="23" w:type="dxa"/>
          <w:jc w:val="center"/>
        </w:trPr>
        <w:tc>
          <w:tcPr>
            <w:tcW w:w="567" w:type="dxa"/>
            <w:vAlign w:val="center"/>
          </w:tcPr>
          <w:p w14:paraId="62B3C6B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25</w:t>
            </w:r>
          </w:p>
        </w:tc>
        <w:tc>
          <w:tcPr>
            <w:tcW w:w="708" w:type="dxa"/>
            <w:vAlign w:val="center"/>
          </w:tcPr>
          <w:p w14:paraId="25DC297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A3058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0631022</w:t>
            </w:r>
          </w:p>
        </w:tc>
        <w:tc>
          <w:tcPr>
            <w:tcW w:w="992" w:type="dxa"/>
            <w:vAlign w:val="center"/>
          </w:tcPr>
          <w:p w14:paraId="7BB8958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34C68A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Valgyklos kėdės</w:t>
            </w:r>
          </w:p>
        </w:tc>
        <w:tc>
          <w:tcPr>
            <w:tcW w:w="680" w:type="dxa"/>
            <w:vAlign w:val="center"/>
          </w:tcPr>
          <w:p w14:paraId="5557B2F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07AC2D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190,0000</w:t>
            </w:r>
          </w:p>
        </w:tc>
        <w:tc>
          <w:tcPr>
            <w:tcW w:w="1134" w:type="dxa"/>
            <w:gridSpan w:val="2"/>
            <w:vAlign w:val="center"/>
          </w:tcPr>
          <w:p w14:paraId="20929D8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70,180</w:t>
            </w:r>
          </w:p>
        </w:tc>
        <w:tc>
          <w:tcPr>
            <w:tcW w:w="1247" w:type="dxa"/>
            <w:gridSpan w:val="2"/>
            <w:vAlign w:val="center"/>
          </w:tcPr>
          <w:p w14:paraId="33B15C6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13 334,20</w:t>
            </w:r>
          </w:p>
        </w:tc>
      </w:tr>
      <w:tr w:rsidR="002C1EA6" w:rsidRPr="0072115E" w14:paraId="09AD2494" w14:textId="77777777" w:rsidTr="0072115E">
        <w:trPr>
          <w:gridAfter w:val="1"/>
          <w:wAfter w:w="23" w:type="dxa"/>
          <w:jc w:val="center"/>
        </w:trPr>
        <w:tc>
          <w:tcPr>
            <w:tcW w:w="567" w:type="dxa"/>
            <w:vAlign w:val="center"/>
          </w:tcPr>
          <w:p w14:paraId="682BDBA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26</w:t>
            </w:r>
          </w:p>
        </w:tc>
        <w:tc>
          <w:tcPr>
            <w:tcW w:w="708" w:type="dxa"/>
            <w:vAlign w:val="center"/>
          </w:tcPr>
          <w:p w14:paraId="7595757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1C86F7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0631023</w:t>
            </w:r>
          </w:p>
        </w:tc>
        <w:tc>
          <w:tcPr>
            <w:tcW w:w="992" w:type="dxa"/>
            <w:vAlign w:val="center"/>
          </w:tcPr>
          <w:p w14:paraId="0168C6E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BA2646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Pastatomos plastikinės lovytės</w:t>
            </w:r>
          </w:p>
        </w:tc>
        <w:tc>
          <w:tcPr>
            <w:tcW w:w="680" w:type="dxa"/>
            <w:vAlign w:val="center"/>
          </w:tcPr>
          <w:p w14:paraId="0FF1C86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9A1148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120,0000</w:t>
            </w:r>
          </w:p>
        </w:tc>
        <w:tc>
          <w:tcPr>
            <w:tcW w:w="1134" w:type="dxa"/>
            <w:gridSpan w:val="2"/>
            <w:vAlign w:val="center"/>
          </w:tcPr>
          <w:p w14:paraId="439E6F9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54,450</w:t>
            </w:r>
          </w:p>
        </w:tc>
        <w:tc>
          <w:tcPr>
            <w:tcW w:w="1247" w:type="dxa"/>
            <w:gridSpan w:val="2"/>
            <w:vAlign w:val="center"/>
          </w:tcPr>
          <w:p w14:paraId="302B56C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6 534,00</w:t>
            </w:r>
          </w:p>
        </w:tc>
      </w:tr>
      <w:tr w:rsidR="002C1EA6" w:rsidRPr="0072115E" w14:paraId="3970C993" w14:textId="77777777" w:rsidTr="0072115E">
        <w:trPr>
          <w:gridAfter w:val="1"/>
          <w:wAfter w:w="23" w:type="dxa"/>
          <w:jc w:val="center"/>
        </w:trPr>
        <w:tc>
          <w:tcPr>
            <w:tcW w:w="567" w:type="dxa"/>
            <w:vAlign w:val="center"/>
          </w:tcPr>
          <w:p w14:paraId="5261072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27</w:t>
            </w:r>
          </w:p>
        </w:tc>
        <w:tc>
          <w:tcPr>
            <w:tcW w:w="708" w:type="dxa"/>
            <w:vAlign w:val="center"/>
          </w:tcPr>
          <w:p w14:paraId="6F5C1E4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C02BC6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0631023</w:t>
            </w:r>
          </w:p>
        </w:tc>
        <w:tc>
          <w:tcPr>
            <w:tcW w:w="992" w:type="dxa"/>
            <w:vAlign w:val="center"/>
          </w:tcPr>
          <w:p w14:paraId="5003564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B11898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Pastatomos plastikinės lovytės</w:t>
            </w:r>
          </w:p>
        </w:tc>
        <w:tc>
          <w:tcPr>
            <w:tcW w:w="680" w:type="dxa"/>
            <w:vAlign w:val="center"/>
          </w:tcPr>
          <w:p w14:paraId="5AD4FE0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822C03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60,0000</w:t>
            </w:r>
          </w:p>
        </w:tc>
        <w:tc>
          <w:tcPr>
            <w:tcW w:w="1134" w:type="dxa"/>
            <w:gridSpan w:val="2"/>
            <w:vAlign w:val="center"/>
          </w:tcPr>
          <w:p w14:paraId="2834DE1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c>
          <w:tcPr>
            <w:tcW w:w="1247" w:type="dxa"/>
            <w:gridSpan w:val="2"/>
            <w:vAlign w:val="center"/>
          </w:tcPr>
          <w:p w14:paraId="0F39DA1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3 630,00</w:t>
            </w:r>
          </w:p>
        </w:tc>
      </w:tr>
      <w:tr w:rsidR="002C1EA6" w:rsidRPr="0072115E" w14:paraId="6131C7D4" w14:textId="77777777" w:rsidTr="0072115E">
        <w:trPr>
          <w:gridAfter w:val="1"/>
          <w:wAfter w:w="23" w:type="dxa"/>
          <w:jc w:val="center"/>
        </w:trPr>
        <w:tc>
          <w:tcPr>
            <w:tcW w:w="567" w:type="dxa"/>
            <w:vAlign w:val="center"/>
          </w:tcPr>
          <w:p w14:paraId="36F1D3B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28</w:t>
            </w:r>
          </w:p>
        </w:tc>
        <w:tc>
          <w:tcPr>
            <w:tcW w:w="708" w:type="dxa"/>
            <w:vAlign w:val="center"/>
          </w:tcPr>
          <w:p w14:paraId="7654AA2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90FEE9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0631030</w:t>
            </w:r>
          </w:p>
        </w:tc>
        <w:tc>
          <w:tcPr>
            <w:tcW w:w="992" w:type="dxa"/>
            <w:vAlign w:val="center"/>
          </w:tcPr>
          <w:p w14:paraId="633FC8E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10A2CE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Medinės kėdutės</w:t>
            </w:r>
          </w:p>
        </w:tc>
        <w:tc>
          <w:tcPr>
            <w:tcW w:w="680" w:type="dxa"/>
            <w:vAlign w:val="center"/>
          </w:tcPr>
          <w:p w14:paraId="1E69EA4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04E1E8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225,0000</w:t>
            </w:r>
          </w:p>
        </w:tc>
        <w:tc>
          <w:tcPr>
            <w:tcW w:w="1134" w:type="dxa"/>
            <w:gridSpan w:val="2"/>
            <w:vAlign w:val="center"/>
          </w:tcPr>
          <w:p w14:paraId="2FF7093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52,030</w:t>
            </w:r>
          </w:p>
        </w:tc>
        <w:tc>
          <w:tcPr>
            <w:tcW w:w="1247" w:type="dxa"/>
            <w:gridSpan w:val="2"/>
            <w:vAlign w:val="center"/>
          </w:tcPr>
          <w:p w14:paraId="3329AF2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11 706,75</w:t>
            </w:r>
          </w:p>
        </w:tc>
      </w:tr>
      <w:tr w:rsidR="002C1EA6" w:rsidRPr="0072115E" w14:paraId="41BE8B61" w14:textId="77777777" w:rsidTr="0072115E">
        <w:trPr>
          <w:gridAfter w:val="1"/>
          <w:wAfter w:w="23" w:type="dxa"/>
          <w:jc w:val="center"/>
        </w:trPr>
        <w:tc>
          <w:tcPr>
            <w:tcW w:w="567" w:type="dxa"/>
            <w:vAlign w:val="center"/>
          </w:tcPr>
          <w:p w14:paraId="4DCC0D9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29</w:t>
            </w:r>
          </w:p>
        </w:tc>
        <w:tc>
          <w:tcPr>
            <w:tcW w:w="708" w:type="dxa"/>
            <w:vAlign w:val="center"/>
          </w:tcPr>
          <w:p w14:paraId="28326A8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12E26A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0631031</w:t>
            </w:r>
          </w:p>
        </w:tc>
        <w:tc>
          <w:tcPr>
            <w:tcW w:w="992" w:type="dxa"/>
            <w:vAlign w:val="center"/>
          </w:tcPr>
          <w:p w14:paraId="528E559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976A28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Suoliukai gimnastikai</w:t>
            </w:r>
          </w:p>
        </w:tc>
        <w:tc>
          <w:tcPr>
            <w:tcW w:w="680" w:type="dxa"/>
            <w:vAlign w:val="center"/>
          </w:tcPr>
          <w:p w14:paraId="1744F32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B2FD84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058A25B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145,200</w:t>
            </w:r>
          </w:p>
        </w:tc>
        <w:tc>
          <w:tcPr>
            <w:tcW w:w="1247" w:type="dxa"/>
            <w:gridSpan w:val="2"/>
            <w:vAlign w:val="center"/>
          </w:tcPr>
          <w:p w14:paraId="1FD4CCB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871,20</w:t>
            </w:r>
          </w:p>
        </w:tc>
      </w:tr>
      <w:tr w:rsidR="002C1EA6" w:rsidRPr="0072115E" w14:paraId="73AADBB4" w14:textId="77777777" w:rsidTr="0072115E">
        <w:trPr>
          <w:gridAfter w:val="1"/>
          <w:wAfter w:w="23" w:type="dxa"/>
          <w:jc w:val="center"/>
        </w:trPr>
        <w:tc>
          <w:tcPr>
            <w:tcW w:w="567" w:type="dxa"/>
            <w:vAlign w:val="center"/>
          </w:tcPr>
          <w:p w14:paraId="45F5EE9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w:t>
            </w:r>
          </w:p>
        </w:tc>
        <w:tc>
          <w:tcPr>
            <w:tcW w:w="708" w:type="dxa"/>
            <w:vAlign w:val="center"/>
          </w:tcPr>
          <w:p w14:paraId="06CEF55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CA6E65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0631031</w:t>
            </w:r>
          </w:p>
        </w:tc>
        <w:tc>
          <w:tcPr>
            <w:tcW w:w="992" w:type="dxa"/>
            <w:vAlign w:val="center"/>
          </w:tcPr>
          <w:p w14:paraId="39DE97D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B746BA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Suoliukai</w:t>
            </w:r>
          </w:p>
        </w:tc>
        <w:tc>
          <w:tcPr>
            <w:tcW w:w="680" w:type="dxa"/>
            <w:vAlign w:val="center"/>
          </w:tcPr>
          <w:p w14:paraId="2C5296E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773B5F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2D19B33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4DFCBB5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3 630,00</w:t>
            </w:r>
          </w:p>
        </w:tc>
      </w:tr>
      <w:tr w:rsidR="002C1EA6" w:rsidRPr="0072115E" w14:paraId="7C7B7B2A" w14:textId="77777777" w:rsidTr="0072115E">
        <w:trPr>
          <w:gridAfter w:val="1"/>
          <w:wAfter w:w="23" w:type="dxa"/>
          <w:jc w:val="center"/>
        </w:trPr>
        <w:tc>
          <w:tcPr>
            <w:tcW w:w="567" w:type="dxa"/>
            <w:vAlign w:val="center"/>
          </w:tcPr>
          <w:p w14:paraId="7CBB7AF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31</w:t>
            </w:r>
          </w:p>
        </w:tc>
        <w:tc>
          <w:tcPr>
            <w:tcW w:w="708" w:type="dxa"/>
            <w:vAlign w:val="center"/>
          </w:tcPr>
          <w:p w14:paraId="3F68D88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4469C1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0631031</w:t>
            </w:r>
          </w:p>
        </w:tc>
        <w:tc>
          <w:tcPr>
            <w:tcW w:w="992" w:type="dxa"/>
            <w:vAlign w:val="center"/>
          </w:tcPr>
          <w:p w14:paraId="13DDEB6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39D97BA"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Suoliukai</w:t>
            </w:r>
          </w:p>
        </w:tc>
        <w:tc>
          <w:tcPr>
            <w:tcW w:w="680" w:type="dxa"/>
            <w:vAlign w:val="center"/>
          </w:tcPr>
          <w:p w14:paraId="0FD2A05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E5D5D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36,0000</w:t>
            </w:r>
          </w:p>
        </w:tc>
        <w:tc>
          <w:tcPr>
            <w:tcW w:w="1134" w:type="dxa"/>
            <w:gridSpan w:val="2"/>
            <w:vAlign w:val="center"/>
          </w:tcPr>
          <w:p w14:paraId="7ECF5CE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742CF9E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8 712,00</w:t>
            </w:r>
          </w:p>
        </w:tc>
      </w:tr>
      <w:tr w:rsidR="002C1EA6" w:rsidRPr="0072115E" w14:paraId="69F4586A" w14:textId="77777777" w:rsidTr="0072115E">
        <w:trPr>
          <w:gridAfter w:val="1"/>
          <w:wAfter w:w="23" w:type="dxa"/>
          <w:jc w:val="center"/>
        </w:trPr>
        <w:tc>
          <w:tcPr>
            <w:tcW w:w="567" w:type="dxa"/>
            <w:vAlign w:val="center"/>
          </w:tcPr>
          <w:p w14:paraId="2830E44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32</w:t>
            </w:r>
          </w:p>
        </w:tc>
        <w:tc>
          <w:tcPr>
            <w:tcW w:w="708" w:type="dxa"/>
            <w:vAlign w:val="center"/>
          </w:tcPr>
          <w:p w14:paraId="76B278E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7D4C1C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0631034</w:t>
            </w:r>
          </w:p>
        </w:tc>
        <w:tc>
          <w:tcPr>
            <w:tcW w:w="992" w:type="dxa"/>
            <w:vAlign w:val="center"/>
          </w:tcPr>
          <w:p w14:paraId="7819FDE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82F4DC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Dėžė žaislams</w:t>
            </w:r>
          </w:p>
        </w:tc>
        <w:tc>
          <w:tcPr>
            <w:tcW w:w="680" w:type="dxa"/>
            <w:vAlign w:val="center"/>
          </w:tcPr>
          <w:p w14:paraId="69C6CB3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A6FD31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7F02748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32,670</w:t>
            </w:r>
          </w:p>
        </w:tc>
        <w:tc>
          <w:tcPr>
            <w:tcW w:w="1247" w:type="dxa"/>
            <w:gridSpan w:val="2"/>
            <w:vAlign w:val="center"/>
          </w:tcPr>
          <w:p w14:paraId="1C3CF79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392,04</w:t>
            </w:r>
          </w:p>
        </w:tc>
      </w:tr>
      <w:tr w:rsidR="002C1EA6" w:rsidRPr="0072115E" w14:paraId="67EACDAB" w14:textId="77777777" w:rsidTr="0072115E">
        <w:trPr>
          <w:gridAfter w:val="1"/>
          <w:wAfter w:w="23" w:type="dxa"/>
          <w:jc w:val="center"/>
        </w:trPr>
        <w:tc>
          <w:tcPr>
            <w:tcW w:w="567" w:type="dxa"/>
            <w:vAlign w:val="center"/>
          </w:tcPr>
          <w:p w14:paraId="5DF0C98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33</w:t>
            </w:r>
          </w:p>
        </w:tc>
        <w:tc>
          <w:tcPr>
            <w:tcW w:w="708" w:type="dxa"/>
            <w:vAlign w:val="center"/>
          </w:tcPr>
          <w:p w14:paraId="7971076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035EAD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0631035</w:t>
            </w:r>
          </w:p>
        </w:tc>
        <w:tc>
          <w:tcPr>
            <w:tcW w:w="992" w:type="dxa"/>
            <w:vAlign w:val="center"/>
          </w:tcPr>
          <w:p w14:paraId="2F7DF2B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DD56FCA"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Staliukai</w:t>
            </w:r>
          </w:p>
        </w:tc>
        <w:tc>
          <w:tcPr>
            <w:tcW w:w="680" w:type="dxa"/>
            <w:vAlign w:val="center"/>
          </w:tcPr>
          <w:p w14:paraId="502E4C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B3247D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42,0000</w:t>
            </w:r>
          </w:p>
        </w:tc>
        <w:tc>
          <w:tcPr>
            <w:tcW w:w="1134" w:type="dxa"/>
            <w:gridSpan w:val="2"/>
            <w:vAlign w:val="center"/>
          </w:tcPr>
          <w:p w14:paraId="72FA03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c>
          <w:tcPr>
            <w:tcW w:w="1247" w:type="dxa"/>
            <w:gridSpan w:val="2"/>
            <w:vAlign w:val="center"/>
          </w:tcPr>
          <w:p w14:paraId="7C76781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2 541,00</w:t>
            </w:r>
          </w:p>
        </w:tc>
      </w:tr>
      <w:tr w:rsidR="002C1EA6" w:rsidRPr="0072115E" w14:paraId="03B884F6" w14:textId="77777777" w:rsidTr="0072115E">
        <w:trPr>
          <w:gridAfter w:val="1"/>
          <w:wAfter w:w="23" w:type="dxa"/>
          <w:jc w:val="center"/>
        </w:trPr>
        <w:tc>
          <w:tcPr>
            <w:tcW w:w="567" w:type="dxa"/>
            <w:vAlign w:val="center"/>
          </w:tcPr>
          <w:p w14:paraId="35E110E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34</w:t>
            </w:r>
          </w:p>
        </w:tc>
        <w:tc>
          <w:tcPr>
            <w:tcW w:w="708" w:type="dxa"/>
            <w:vAlign w:val="center"/>
          </w:tcPr>
          <w:p w14:paraId="1653655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862624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0631038</w:t>
            </w:r>
          </w:p>
        </w:tc>
        <w:tc>
          <w:tcPr>
            <w:tcW w:w="992" w:type="dxa"/>
            <w:vAlign w:val="center"/>
          </w:tcPr>
          <w:p w14:paraId="11617B8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3CC272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Ūkinė spinta</w:t>
            </w:r>
          </w:p>
        </w:tc>
        <w:tc>
          <w:tcPr>
            <w:tcW w:w="680" w:type="dxa"/>
            <w:vAlign w:val="center"/>
          </w:tcPr>
          <w:p w14:paraId="2A06155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66CE00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59DC36D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203,280</w:t>
            </w:r>
          </w:p>
        </w:tc>
        <w:tc>
          <w:tcPr>
            <w:tcW w:w="1247" w:type="dxa"/>
            <w:gridSpan w:val="2"/>
            <w:vAlign w:val="center"/>
          </w:tcPr>
          <w:p w14:paraId="7030304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2 439,36</w:t>
            </w:r>
          </w:p>
        </w:tc>
      </w:tr>
      <w:tr w:rsidR="002C1EA6" w:rsidRPr="0072115E" w14:paraId="2AD52BCF" w14:textId="77777777" w:rsidTr="0072115E">
        <w:trPr>
          <w:gridAfter w:val="1"/>
          <w:wAfter w:w="23" w:type="dxa"/>
          <w:jc w:val="center"/>
        </w:trPr>
        <w:tc>
          <w:tcPr>
            <w:tcW w:w="567" w:type="dxa"/>
            <w:vAlign w:val="center"/>
          </w:tcPr>
          <w:p w14:paraId="58D1865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35</w:t>
            </w:r>
          </w:p>
        </w:tc>
        <w:tc>
          <w:tcPr>
            <w:tcW w:w="708" w:type="dxa"/>
            <w:vAlign w:val="center"/>
          </w:tcPr>
          <w:p w14:paraId="791BA18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411984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0631038</w:t>
            </w:r>
          </w:p>
        </w:tc>
        <w:tc>
          <w:tcPr>
            <w:tcW w:w="992" w:type="dxa"/>
            <w:vAlign w:val="center"/>
          </w:tcPr>
          <w:p w14:paraId="220BD7F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B685E4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Metalinė ūkinė spinta</w:t>
            </w:r>
          </w:p>
        </w:tc>
        <w:tc>
          <w:tcPr>
            <w:tcW w:w="680" w:type="dxa"/>
            <w:vAlign w:val="center"/>
          </w:tcPr>
          <w:p w14:paraId="2DF634F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95BD4A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32F914F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18A5C72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2 904,00</w:t>
            </w:r>
          </w:p>
        </w:tc>
      </w:tr>
      <w:tr w:rsidR="002C1EA6" w:rsidRPr="0072115E" w14:paraId="1FA083CB" w14:textId="77777777" w:rsidTr="0072115E">
        <w:trPr>
          <w:gridAfter w:val="1"/>
          <w:wAfter w:w="23" w:type="dxa"/>
          <w:jc w:val="center"/>
        </w:trPr>
        <w:tc>
          <w:tcPr>
            <w:tcW w:w="567" w:type="dxa"/>
            <w:vAlign w:val="center"/>
          </w:tcPr>
          <w:p w14:paraId="4EFE707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w:t>
            </w:r>
          </w:p>
        </w:tc>
        <w:tc>
          <w:tcPr>
            <w:tcW w:w="708" w:type="dxa"/>
            <w:vAlign w:val="center"/>
          </w:tcPr>
          <w:p w14:paraId="122DCEB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260068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0631078</w:t>
            </w:r>
          </w:p>
        </w:tc>
        <w:tc>
          <w:tcPr>
            <w:tcW w:w="992" w:type="dxa"/>
            <w:vAlign w:val="center"/>
          </w:tcPr>
          <w:p w14:paraId="38E6CD1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956F51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Pufas</w:t>
            </w:r>
          </w:p>
        </w:tc>
        <w:tc>
          <w:tcPr>
            <w:tcW w:w="680" w:type="dxa"/>
            <w:vAlign w:val="center"/>
          </w:tcPr>
          <w:p w14:paraId="6804C53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A0E139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24,0000</w:t>
            </w:r>
          </w:p>
        </w:tc>
        <w:tc>
          <w:tcPr>
            <w:tcW w:w="1134" w:type="dxa"/>
            <w:gridSpan w:val="2"/>
            <w:vAlign w:val="center"/>
          </w:tcPr>
          <w:p w14:paraId="2911539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98,010</w:t>
            </w:r>
          </w:p>
        </w:tc>
        <w:tc>
          <w:tcPr>
            <w:tcW w:w="1247" w:type="dxa"/>
            <w:gridSpan w:val="2"/>
            <w:vAlign w:val="center"/>
          </w:tcPr>
          <w:p w14:paraId="18C02D8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2 352,24</w:t>
            </w:r>
          </w:p>
        </w:tc>
      </w:tr>
      <w:tr w:rsidR="002C1EA6" w:rsidRPr="0072115E" w14:paraId="49B0A296" w14:textId="77777777" w:rsidTr="0072115E">
        <w:trPr>
          <w:gridAfter w:val="1"/>
          <w:wAfter w:w="23" w:type="dxa"/>
          <w:jc w:val="center"/>
        </w:trPr>
        <w:tc>
          <w:tcPr>
            <w:tcW w:w="567" w:type="dxa"/>
            <w:vAlign w:val="center"/>
          </w:tcPr>
          <w:p w14:paraId="6BECC91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37</w:t>
            </w:r>
          </w:p>
        </w:tc>
        <w:tc>
          <w:tcPr>
            <w:tcW w:w="708" w:type="dxa"/>
            <w:vAlign w:val="center"/>
          </w:tcPr>
          <w:p w14:paraId="75EBD9C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40EF13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7C4905A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869B6F3"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Jungiamieji kompiuteriu stalai</w:t>
            </w:r>
          </w:p>
        </w:tc>
        <w:tc>
          <w:tcPr>
            <w:tcW w:w="680" w:type="dxa"/>
            <w:vAlign w:val="center"/>
          </w:tcPr>
          <w:p w14:paraId="2A9C4A7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8E0937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6A8506F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260,150</w:t>
            </w:r>
          </w:p>
        </w:tc>
        <w:tc>
          <w:tcPr>
            <w:tcW w:w="1247" w:type="dxa"/>
            <w:gridSpan w:val="2"/>
            <w:vAlign w:val="center"/>
          </w:tcPr>
          <w:p w14:paraId="0C69961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2 601,50</w:t>
            </w:r>
          </w:p>
        </w:tc>
      </w:tr>
      <w:tr w:rsidR="002C1EA6" w:rsidRPr="0072115E" w14:paraId="799EC914" w14:textId="77777777" w:rsidTr="0072115E">
        <w:trPr>
          <w:gridAfter w:val="1"/>
          <w:wAfter w:w="23" w:type="dxa"/>
          <w:jc w:val="center"/>
        </w:trPr>
        <w:tc>
          <w:tcPr>
            <w:tcW w:w="567" w:type="dxa"/>
            <w:vAlign w:val="center"/>
          </w:tcPr>
          <w:p w14:paraId="185A3C5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38</w:t>
            </w:r>
          </w:p>
        </w:tc>
        <w:tc>
          <w:tcPr>
            <w:tcW w:w="708" w:type="dxa"/>
            <w:vAlign w:val="center"/>
          </w:tcPr>
          <w:p w14:paraId="58C9CC5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0B2082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58F0212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F35A71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Dviviečiai staliukai</w:t>
            </w:r>
          </w:p>
        </w:tc>
        <w:tc>
          <w:tcPr>
            <w:tcW w:w="680" w:type="dxa"/>
            <w:vAlign w:val="center"/>
          </w:tcPr>
          <w:p w14:paraId="1858253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897FB6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30,0000</w:t>
            </w:r>
          </w:p>
        </w:tc>
        <w:tc>
          <w:tcPr>
            <w:tcW w:w="1134" w:type="dxa"/>
            <w:gridSpan w:val="2"/>
            <w:vAlign w:val="center"/>
          </w:tcPr>
          <w:p w14:paraId="4995860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84,700</w:t>
            </w:r>
          </w:p>
        </w:tc>
        <w:tc>
          <w:tcPr>
            <w:tcW w:w="1247" w:type="dxa"/>
            <w:gridSpan w:val="2"/>
            <w:vAlign w:val="center"/>
          </w:tcPr>
          <w:p w14:paraId="08427C1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2 541,00</w:t>
            </w:r>
          </w:p>
        </w:tc>
      </w:tr>
      <w:tr w:rsidR="002C1EA6" w:rsidRPr="0072115E" w14:paraId="1BC1AC21" w14:textId="77777777" w:rsidTr="0072115E">
        <w:trPr>
          <w:gridAfter w:val="1"/>
          <w:wAfter w:w="23" w:type="dxa"/>
          <w:jc w:val="center"/>
        </w:trPr>
        <w:tc>
          <w:tcPr>
            <w:tcW w:w="567" w:type="dxa"/>
            <w:vAlign w:val="center"/>
          </w:tcPr>
          <w:p w14:paraId="5B94FED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39</w:t>
            </w:r>
          </w:p>
        </w:tc>
        <w:tc>
          <w:tcPr>
            <w:tcW w:w="708" w:type="dxa"/>
            <w:vAlign w:val="center"/>
          </w:tcPr>
          <w:p w14:paraId="7E01AAF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108A14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632092E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3AFE3B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w:t>
            </w:r>
          </w:p>
        </w:tc>
        <w:tc>
          <w:tcPr>
            <w:tcW w:w="680" w:type="dxa"/>
            <w:vAlign w:val="center"/>
          </w:tcPr>
          <w:p w14:paraId="3DC071E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ADE4CD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5D3778A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341B70C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2445048A" w14:textId="77777777" w:rsidTr="0072115E">
        <w:trPr>
          <w:gridAfter w:val="1"/>
          <w:wAfter w:w="23" w:type="dxa"/>
          <w:jc w:val="center"/>
        </w:trPr>
        <w:tc>
          <w:tcPr>
            <w:tcW w:w="567" w:type="dxa"/>
            <w:vAlign w:val="center"/>
          </w:tcPr>
          <w:p w14:paraId="6FF525C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w:t>
            </w:r>
          </w:p>
        </w:tc>
        <w:tc>
          <w:tcPr>
            <w:tcW w:w="708" w:type="dxa"/>
            <w:vAlign w:val="center"/>
          </w:tcPr>
          <w:p w14:paraId="2AB85C6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DBDABF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707B06A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ABC4D6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pasitarimams</w:t>
            </w:r>
          </w:p>
        </w:tc>
        <w:tc>
          <w:tcPr>
            <w:tcW w:w="680" w:type="dxa"/>
            <w:vAlign w:val="center"/>
          </w:tcPr>
          <w:p w14:paraId="64F23C8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C0A397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6F4BDD0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726,000</w:t>
            </w:r>
          </w:p>
        </w:tc>
        <w:tc>
          <w:tcPr>
            <w:tcW w:w="1247" w:type="dxa"/>
            <w:gridSpan w:val="2"/>
            <w:vAlign w:val="center"/>
          </w:tcPr>
          <w:p w14:paraId="4C6A477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0FF2F593" w14:textId="77777777" w:rsidTr="0072115E">
        <w:trPr>
          <w:gridAfter w:val="1"/>
          <w:wAfter w:w="23" w:type="dxa"/>
          <w:jc w:val="center"/>
        </w:trPr>
        <w:tc>
          <w:tcPr>
            <w:tcW w:w="567" w:type="dxa"/>
            <w:vAlign w:val="center"/>
          </w:tcPr>
          <w:p w14:paraId="06CBE73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41</w:t>
            </w:r>
          </w:p>
        </w:tc>
        <w:tc>
          <w:tcPr>
            <w:tcW w:w="708" w:type="dxa"/>
            <w:vAlign w:val="center"/>
          </w:tcPr>
          <w:p w14:paraId="577214F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E9AA4A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1DABE74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6D52AC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aštuonvietis</w:t>
            </w:r>
          </w:p>
        </w:tc>
        <w:tc>
          <w:tcPr>
            <w:tcW w:w="680" w:type="dxa"/>
            <w:vAlign w:val="center"/>
          </w:tcPr>
          <w:p w14:paraId="1AD6B17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96208C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00F7942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444,070</w:t>
            </w:r>
          </w:p>
        </w:tc>
        <w:tc>
          <w:tcPr>
            <w:tcW w:w="1247" w:type="dxa"/>
            <w:gridSpan w:val="2"/>
            <w:vAlign w:val="center"/>
          </w:tcPr>
          <w:p w14:paraId="34FAAE0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444,07</w:t>
            </w:r>
          </w:p>
        </w:tc>
      </w:tr>
      <w:tr w:rsidR="002C1EA6" w:rsidRPr="0072115E" w14:paraId="39101A9E" w14:textId="77777777" w:rsidTr="0072115E">
        <w:trPr>
          <w:gridAfter w:val="1"/>
          <w:wAfter w:w="23" w:type="dxa"/>
          <w:jc w:val="center"/>
        </w:trPr>
        <w:tc>
          <w:tcPr>
            <w:tcW w:w="567" w:type="dxa"/>
            <w:vAlign w:val="center"/>
          </w:tcPr>
          <w:p w14:paraId="76C3BBC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42</w:t>
            </w:r>
          </w:p>
        </w:tc>
        <w:tc>
          <w:tcPr>
            <w:tcW w:w="708" w:type="dxa"/>
            <w:vAlign w:val="center"/>
          </w:tcPr>
          <w:p w14:paraId="4E07289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3AD8ED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344C867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6D0942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w:t>
            </w:r>
          </w:p>
        </w:tc>
        <w:tc>
          <w:tcPr>
            <w:tcW w:w="680" w:type="dxa"/>
            <w:vAlign w:val="center"/>
          </w:tcPr>
          <w:p w14:paraId="3AD1344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6CE543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3480A69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381,150</w:t>
            </w:r>
          </w:p>
        </w:tc>
        <w:tc>
          <w:tcPr>
            <w:tcW w:w="1247" w:type="dxa"/>
            <w:gridSpan w:val="2"/>
            <w:vAlign w:val="center"/>
          </w:tcPr>
          <w:p w14:paraId="4683603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381,15</w:t>
            </w:r>
          </w:p>
        </w:tc>
      </w:tr>
      <w:tr w:rsidR="002C1EA6" w:rsidRPr="0072115E" w14:paraId="00385EF7" w14:textId="77777777" w:rsidTr="0072115E">
        <w:trPr>
          <w:gridAfter w:val="1"/>
          <w:wAfter w:w="23" w:type="dxa"/>
          <w:jc w:val="center"/>
        </w:trPr>
        <w:tc>
          <w:tcPr>
            <w:tcW w:w="567" w:type="dxa"/>
            <w:vAlign w:val="center"/>
          </w:tcPr>
          <w:p w14:paraId="39D9EF0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43</w:t>
            </w:r>
          </w:p>
        </w:tc>
        <w:tc>
          <w:tcPr>
            <w:tcW w:w="708" w:type="dxa"/>
            <w:vAlign w:val="center"/>
          </w:tcPr>
          <w:p w14:paraId="78B47C6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F1605A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4AE3264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740CA3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dvivietis</w:t>
            </w:r>
          </w:p>
        </w:tc>
        <w:tc>
          <w:tcPr>
            <w:tcW w:w="680" w:type="dxa"/>
            <w:vAlign w:val="center"/>
          </w:tcPr>
          <w:p w14:paraId="5B995D1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5952A6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16,0000</w:t>
            </w:r>
          </w:p>
        </w:tc>
        <w:tc>
          <w:tcPr>
            <w:tcW w:w="1134" w:type="dxa"/>
            <w:gridSpan w:val="2"/>
            <w:vAlign w:val="center"/>
          </w:tcPr>
          <w:p w14:paraId="66886C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442,860</w:t>
            </w:r>
          </w:p>
        </w:tc>
        <w:tc>
          <w:tcPr>
            <w:tcW w:w="1247" w:type="dxa"/>
            <w:gridSpan w:val="2"/>
            <w:vAlign w:val="center"/>
          </w:tcPr>
          <w:p w14:paraId="1AAD2A3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7 085,76</w:t>
            </w:r>
          </w:p>
        </w:tc>
      </w:tr>
      <w:tr w:rsidR="002C1EA6" w:rsidRPr="0072115E" w14:paraId="23566574" w14:textId="77777777" w:rsidTr="0072115E">
        <w:trPr>
          <w:gridAfter w:val="1"/>
          <w:wAfter w:w="23" w:type="dxa"/>
          <w:jc w:val="center"/>
        </w:trPr>
        <w:tc>
          <w:tcPr>
            <w:tcW w:w="567" w:type="dxa"/>
            <w:vAlign w:val="center"/>
          </w:tcPr>
          <w:p w14:paraId="0D9FCF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44</w:t>
            </w:r>
          </w:p>
        </w:tc>
        <w:tc>
          <w:tcPr>
            <w:tcW w:w="708" w:type="dxa"/>
            <w:vAlign w:val="center"/>
          </w:tcPr>
          <w:p w14:paraId="46F942D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385343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0830B0F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F01DA28"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Apvalūs stalai bibliotekoje</w:t>
            </w:r>
          </w:p>
        </w:tc>
        <w:tc>
          <w:tcPr>
            <w:tcW w:w="680" w:type="dxa"/>
            <w:vAlign w:val="center"/>
          </w:tcPr>
          <w:p w14:paraId="151B15F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B273C2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5,0000</w:t>
            </w:r>
          </w:p>
        </w:tc>
        <w:tc>
          <w:tcPr>
            <w:tcW w:w="1134" w:type="dxa"/>
            <w:gridSpan w:val="2"/>
            <w:vAlign w:val="center"/>
          </w:tcPr>
          <w:p w14:paraId="3B3AF18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226,270</w:t>
            </w:r>
          </w:p>
        </w:tc>
        <w:tc>
          <w:tcPr>
            <w:tcW w:w="1247" w:type="dxa"/>
            <w:gridSpan w:val="2"/>
            <w:vAlign w:val="center"/>
          </w:tcPr>
          <w:p w14:paraId="5F5036E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1 131,35</w:t>
            </w:r>
          </w:p>
        </w:tc>
      </w:tr>
      <w:tr w:rsidR="002C1EA6" w:rsidRPr="0072115E" w14:paraId="3D83AFD9" w14:textId="77777777" w:rsidTr="0072115E">
        <w:trPr>
          <w:gridAfter w:val="1"/>
          <w:wAfter w:w="23" w:type="dxa"/>
          <w:jc w:val="center"/>
        </w:trPr>
        <w:tc>
          <w:tcPr>
            <w:tcW w:w="567" w:type="dxa"/>
            <w:vAlign w:val="center"/>
          </w:tcPr>
          <w:p w14:paraId="447ED57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45</w:t>
            </w:r>
          </w:p>
        </w:tc>
        <w:tc>
          <w:tcPr>
            <w:tcW w:w="708" w:type="dxa"/>
            <w:vAlign w:val="center"/>
          </w:tcPr>
          <w:p w14:paraId="50CF937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6590B4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611294D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0E49AC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lankytojams</w:t>
            </w:r>
          </w:p>
        </w:tc>
        <w:tc>
          <w:tcPr>
            <w:tcW w:w="680" w:type="dxa"/>
            <w:vAlign w:val="center"/>
          </w:tcPr>
          <w:p w14:paraId="7D119CC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7B76C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42C0F93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002599A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1 089,00</w:t>
            </w:r>
          </w:p>
        </w:tc>
      </w:tr>
      <w:tr w:rsidR="002C1EA6" w:rsidRPr="0072115E" w14:paraId="351B40E0" w14:textId="77777777" w:rsidTr="0072115E">
        <w:trPr>
          <w:gridAfter w:val="1"/>
          <w:wAfter w:w="23" w:type="dxa"/>
          <w:jc w:val="center"/>
        </w:trPr>
        <w:tc>
          <w:tcPr>
            <w:tcW w:w="567" w:type="dxa"/>
            <w:vAlign w:val="center"/>
          </w:tcPr>
          <w:p w14:paraId="7FFDE30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46</w:t>
            </w:r>
          </w:p>
        </w:tc>
        <w:tc>
          <w:tcPr>
            <w:tcW w:w="708" w:type="dxa"/>
            <w:vAlign w:val="center"/>
          </w:tcPr>
          <w:p w14:paraId="49FCACC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D7C877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2D66874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1615423"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Stalai šešiaviečiai</w:t>
            </w:r>
          </w:p>
        </w:tc>
        <w:tc>
          <w:tcPr>
            <w:tcW w:w="680" w:type="dxa"/>
            <w:vAlign w:val="center"/>
          </w:tcPr>
          <w:p w14:paraId="1DE5A14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D68DD1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14,0000</w:t>
            </w:r>
          </w:p>
        </w:tc>
        <w:tc>
          <w:tcPr>
            <w:tcW w:w="1134" w:type="dxa"/>
            <w:gridSpan w:val="2"/>
            <w:vAlign w:val="center"/>
          </w:tcPr>
          <w:p w14:paraId="0AF75D7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399,300</w:t>
            </w:r>
          </w:p>
        </w:tc>
        <w:tc>
          <w:tcPr>
            <w:tcW w:w="1247" w:type="dxa"/>
            <w:gridSpan w:val="2"/>
            <w:vAlign w:val="center"/>
          </w:tcPr>
          <w:p w14:paraId="4EC9F72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5 590,20</w:t>
            </w:r>
          </w:p>
        </w:tc>
      </w:tr>
      <w:tr w:rsidR="002C1EA6" w:rsidRPr="0072115E" w14:paraId="1E7CDE32" w14:textId="77777777" w:rsidTr="0072115E">
        <w:trPr>
          <w:gridAfter w:val="1"/>
          <w:wAfter w:w="23" w:type="dxa"/>
          <w:jc w:val="center"/>
        </w:trPr>
        <w:tc>
          <w:tcPr>
            <w:tcW w:w="567" w:type="dxa"/>
            <w:vAlign w:val="center"/>
          </w:tcPr>
          <w:p w14:paraId="7194A39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w:t>
            </w:r>
          </w:p>
        </w:tc>
        <w:tc>
          <w:tcPr>
            <w:tcW w:w="708" w:type="dxa"/>
            <w:vAlign w:val="center"/>
          </w:tcPr>
          <w:p w14:paraId="6E53FBD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6F1653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15C4971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1E447D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Apvalūs keturviečiai stalai</w:t>
            </w:r>
          </w:p>
        </w:tc>
        <w:tc>
          <w:tcPr>
            <w:tcW w:w="680" w:type="dxa"/>
            <w:vAlign w:val="center"/>
          </w:tcPr>
          <w:p w14:paraId="1DA49C5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F0F311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14DA232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0F828D8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968,00</w:t>
            </w:r>
          </w:p>
        </w:tc>
      </w:tr>
      <w:tr w:rsidR="002C1EA6" w:rsidRPr="0072115E" w14:paraId="140C645D" w14:textId="77777777" w:rsidTr="0072115E">
        <w:trPr>
          <w:gridAfter w:val="1"/>
          <w:wAfter w:w="23" w:type="dxa"/>
          <w:jc w:val="center"/>
        </w:trPr>
        <w:tc>
          <w:tcPr>
            <w:tcW w:w="567" w:type="dxa"/>
            <w:vAlign w:val="center"/>
          </w:tcPr>
          <w:p w14:paraId="3764EFB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w:t>
            </w:r>
          </w:p>
        </w:tc>
        <w:tc>
          <w:tcPr>
            <w:tcW w:w="708" w:type="dxa"/>
            <w:vAlign w:val="center"/>
          </w:tcPr>
          <w:p w14:paraId="364C36B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4DCB78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427A22E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299650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Dviviečiai stalai</w:t>
            </w:r>
          </w:p>
        </w:tc>
        <w:tc>
          <w:tcPr>
            <w:tcW w:w="680" w:type="dxa"/>
            <w:vAlign w:val="center"/>
          </w:tcPr>
          <w:p w14:paraId="31C5ECC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11A48D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8,0000</w:t>
            </w:r>
          </w:p>
        </w:tc>
        <w:tc>
          <w:tcPr>
            <w:tcW w:w="1134" w:type="dxa"/>
            <w:gridSpan w:val="2"/>
            <w:vAlign w:val="center"/>
          </w:tcPr>
          <w:p w14:paraId="38694E2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229,900</w:t>
            </w:r>
          </w:p>
        </w:tc>
        <w:tc>
          <w:tcPr>
            <w:tcW w:w="1247" w:type="dxa"/>
            <w:gridSpan w:val="2"/>
            <w:vAlign w:val="center"/>
          </w:tcPr>
          <w:p w14:paraId="3AE8E7A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1 839,20</w:t>
            </w:r>
          </w:p>
        </w:tc>
      </w:tr>
      <w:tr w:rsidR="002C1EA6" w:rsidRPr="0072115E" w14:paraId="79451C6C" w14:textId="77777777" w:rsidTr="0072115E">
        <w:trPr>
          <w:gridAfter w:val="1"/>
          <w:wAfter w:w="23" w:type="dxa"/>
          <w:jc w:val="center"/>
        </w:trPr>
        <w:tc>
          <w:tcPr>
            <w:tcW w:w="567" w:type="dxa"/>
            <w:vAlign w:val="center"/>
          </w:tcPr>
          <w:p w14:paraId="3A73041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49</w:t>
            </w:r>
          </w:p>
        </w:tc>
        <w:tc>
          <w:tcPr>
            <w:tcW w:w="708" w:type="dxa"/>
            <w:vAlign w:val="center"/>
          </w:tcPr>
          <w:p w14:paraId="697020E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DAAE2C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6FCAFA9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8FBFD7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w:t>
            </w:r>
          </w:p>
        </w:tc>
        <w:tc>
          <w:tcPr>
            <w:tcW w:w="680" w:type="dxa"/>
            <w:vAlign w:val="center"/>
          </w:tcPr>
          <w:p w14:paraId="5638C32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AA4B7F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7C31788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10E9ED6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0706BA32" w14:textId="77777777" w:rsidTr="0072115E">
        <w:trPr>
          <w:gridAfter w:val="1"/>
          <w:wAfter w:w="23" w:type="dxa"/>
          <w:jc w:val="center"/>
        </w:trPr>
        <w:tc>
          <w:tcPr>
            <w:tcW w:w="567" w:type="dxa"/>
            <w:vAlign w:val="center"/>
          </w:tcPr>
          <w:p w14:paraId="6B60482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50</w:t>
            </w:r>
          </w:p>
        </w:tc>
        <w:tc>
          <w:tcPr>
            <w:tcW w:w="708" w:type="dxa"/>
            <w:vAlign w:val="center"/>
          </w:tcPr>
          <w:p w14:paraId="67BDEAB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BE379B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60C1B45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22FD9C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Apvalūs stalai</w:t>
            </w:r>
          </w:p>
        </w:tc>
        <w:tc>
          <w:tcPr>
            <w:tcW w:w="680" w:type="dxa"/>
            <w:vAlign w:val="center"/>
          </w:tcPr>
          <w:p w14:paraId="00C16F6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7DC3F7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36,0000</w:t>
            </w:r>
          </w:p>
        </w:tc>
        <w:tc>
          <w:tcPr>
            <w:tcW w:w="1134" w:type="dxa"/>
            <w:gridSpan w:val="2"/>
            <w:vAlign w:val="center"/>
          </w:tcPr>
          <w:p w14:paraId="777B1EF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98,010</w:t>
            </w:r>
          </w:p>
        </w:tc>
        <w:tc>
          <w:tcPr>
            <w:tcW w:w="1247" w:type="dxa"/>
            <w:gridSpan w:val="2"/>
            <w:vAlign w:val="center"/>
          </w:tcPr>
          <w:p w14:paraId="49601B5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3 528,36</w:t>
            </w:r>
          </w:p>
        </w:tc>
      </w:tr>
      <w:tr w:rsidR="002C1EA6" w:rsidRPr="0072115E" w14:paraId="12AF7650" w14:textId="77777777" w:rsidTr="0072115E">
        <w:trPr>
          <w:gridAfter w:val="1"/>
          <w:wAfter w:w="23" w:type="dxa"/>
          <w:jc w:val="center"/>
        </w:trPr>
        <w:tc>
          <w:tcPr>
            <w:tcW w:w="567" w:type="dxa"/>
            <w:vAlign w:val="center"/>
          </w:tcPr>
          <w:p w14:paraId="2821C9D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lastRenderedPageBreak/>
              <w:t>51</w:t>
            </w:r>
          </w:p>
        </w:tc>
        <w:tc>
          <w:tcPr>
            <w:tcW w:w="708" w:type="dxa"/>
            <w:vAlign w:val="center"/>
          </w:tcPr>
          <w:p w14:paraId="3349D18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1F7919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0631089</w:t>
            </w:r>
          </w:p>
        </w:tc>
        <w:tc>
          <w:tcPr>
            <w:tcW w:w="992" w:type="dxa"/>
            <w:vAlign w:val="center"/>
          </w:tcPr>
          <w:p w14:paraId="01982EA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641D73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w:t>
            </w:r>
          </w:p>
        </w:tc>
        <w:tc>
          <w:tcPr>
            <w:tcW w:w="680" w:type="dxa"/>
            <w:vAlign w:val="center"/>
          </w:tcPr>
          <w:p w14:paraId="66EA351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202BB8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7DE1B2B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260,150</w:t>
            </w:r>
          </w:p>
        </w:tc>
        <w:tc>
          <w:tcPr>
            <w:tcW w:w="1247" w:type="dxa"/>
            <w:gridSpan w:val="2"/>
            <w:vAlign w:val="center"/>
          </w:tcPr>
          <w:p w14:paraId="5690F90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1 560,90</w:t>
            </w:r>
          </w:p>
        </w:tc>
      </w:tr>
      <w:tr w:rsidR="002C1EA6" w:rsidRPr="0072115E" w14:paraId="57855025" w14:textId="77777777" w:rsidTr="0072115E">
        <w:trPr>
          <w:gridAfter w:val="1"/>
          <w:wAfter w:w="23" w:type="dxa"/>
          <w:jc w:val="center"/>
        </w:trPr>
        <w:tc>
          <w:tcPr>
            <w:tcW w:w="567" w:type="dxa"/>
            <w:vAlign w:val="center"/>
          </w:tcPr>
          <w:p w14:paraId="705AA7F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52</w:t>
            </w:r>
          </w:p>
        </w:tc>
        <w:tc>
          <w:tcPr>
            <w:tcW w:w="708" w:type="dxa"/>
            <w:vAlign w:val="center"/>
          </w:tcPr>
          <w:p w14:paraId="60E989F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A5E923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0631097</w:t>
            </w:r>
          </w:p>
        </w:tc>
        <w:tc>
          <w:tcPr>
            <w:tcW w:w="992" w:type="dxa"/>
            <w:vAlign w:val="center"/>
          </w:tcPr>
          <w:p w14:paraId="191CE8E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51FCF5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Ekspozicinės knygų lentynos</w:t>
            </w:r>
          </w:p>
        </w:tc>
        <w:tc>
          <w:tcPr>
            <w:tcW w:w="680" w:type="dxa"/>
            <w:vAlign w:val="center"/>
          </w:tcPr>
          <w:p w14:paraId="30622C4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1485F7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1082B49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153,670</w:t>
            </w:r>
          </w:p>
        </w:tc>
        <w:tc>
          <w:tcPr>
            <w:tcW w:w="1247" w:type="dxa"/>
            <w:gridSpan w:val="2"/>
            <w:vAlign w:val="center"/>
          </w:tcPr>
          <w:p w14:paraId="0155E6D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614,68</w:t>
            </w:r>
          </w:p>
        </w:tc>
      </w:tr>
      <w:tr w:rsidR="002C1EA6" w:rsidRPr="0072115E" w14:paraId="559347B6" w14:textId="77777777" w:rsidTr="0072115E">
        <w:trPr>
          <w:gridAfter w:val="1"/>
          <w:wAfter w:w="23" w:type="dxa"/>
          <w:jc w:val="center"/>
        </w:trPr>
        <w:tc>
          <w:tcPr>
            <w:tcW w:w="567" w:type="dxa"/>
            <w:vAlign w:val="center"/>
          </w:tcPr>
          <w:p w14:paraId="306082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53</w:t>
            </w:r>
          </w:p>
        </w:tc>
        <w:tc>
          <w:tcPr>
            <w:tcW w:w="708" w:type="dxa"/>
            <w:vAlign w:val="center"/>
          </w:tcPr>
          <w:p w14:paraId="017451C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6728F9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0631097</w:t>
            </w:r>
          </w:p>
        </w:tc>
        <w:tc>
          <w:tcPr>
            <w:tcW w:w="992" w:type="dxa"/>
            <w:vAlign w:val="center"/>
          </w:tcPr>
          <w:p w14:paraId="53FB928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532632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Mobilios lentynos atskyrimas su augalais</w:t>
            </w:r>
          </w:p>
        </w:tc>
        <w:tc>
          <w:tcPr>
            <w:tcW w:w="680" w:type="dxa"/>
            <w:vAlign w:val="center"/>
          </w:tcPr>
          <w:p w14:paraId="2913660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83EDD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5,0000</w:t>
            </w:r>
          </w:p>
        </w:tc>
        <w:tc>
          <w:tcPr>
            <w:tcW w:w="1134" w:type="dxa"/>
            <w:gridSpan w:val="2"/>
            <w:vAlign w:val="center"/>
          </w:tcPr>
          <w:p w14:paraId="4EBB135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387,200</w:t>
            </w:r>
          </w:p>
        </w:tc>
        <w:tc>
          <w:tcPr>
            <w:tcW w:w="1247" w:type="dxa"/>
            <w:gridSpan w:val="2"/>
            <w:vAlign w:val="center"/>
          </w:tcPr>
          <w:p w14:paraId="79E15BF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1 936,00</w:t>
            </w:r>
          </w:p>
        </w:tc>
      </w:tr>
      <w:tr w:rsidR="002C1EA6" w:rsidRPr="0072115E" w14:paraId="3E01C1AD" w14:textId="77777777" w:rsidTr="0072115E">
        <w:trPr>
          <w:gridAfter w:val="1"/>
          <w:wAfter w:w="23" w:type="dxa"/>
          <w:jc w:val="center"/>
        </w:trPr>
        <w:tc>
          <w:tcPr>
            <w:tcW w:w="567" w:type="dxa"/>
            <w:vAlign w:val="center"/>
          </w:tcPr>
          <w:p w14:paraId="0E32F78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w:t>
            </w:r>
          </w:p>
        </w:tc>
        <w:tc>
          <w:tcPr>
            <w:tcW w:w="708" w:type="dxa"/>
            <w:vAlign w:val="center"/>
          </w:tcPr>
          <w:p w14:paraId="544F74F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74665D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070016</w:t>
            </w:r>
          </w:p>
        </w:tc>
        <w:tc>
          <w:tcPr>
            <w:tcW w:w="992" w:type="dxa"/>
            <w:vAlign w:val="center"/>
          </w:tcPr>
          <w:p w14:paraId="32BEDC7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F1C09B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Keturviečiai staliukai</w:t>
            </w:r>
          </w:p>
        </w:tc>
        <w:tc>
          <w:tcPr>
            <w:tcW w:w="680" w:type="dxa"/>
            <w:vAlign w:val="center"/>
          </w:tcPr>
          <w:p w14:paraId="51AD4E1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09A242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3468899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84,700</w:t>
            </w:r>
          </w:p>
        </w:tc>
        <w:tc>
          <w:tcPr>
            <w:tcW w:w="1247" w:type="dxa"/>
            <w:gridSpan w:val="2"/>
            <w:vAlign w:val="center"/>
          </w:tcPr>
          <w:p w14:paraId="29730E8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1 016,40</w:t>
            </w:r>
          </w:p>
        </w:tc>
      </w:tr>
      <w:tr w:rsidR="002C1EA6" w:rsidRPr="0072115E" w14:paraId="225A0F5E" w14:textId="77777777" w:rsidTr="0072115E">
        <w:trPr>
          <w:gridAfter w:val="1"/>
          <w:wAfter w:w="23" w:type="dxa"/>
          <w:jc w:val="center"/>
        </w:trPr>
        <w:tc>
          <w:tcPr>
            <w:tcW w:w="567" w:type="dxa"/>
            <w:vAlign w:val="center"/>
          </w:tcPr>
          <w:p w14:paraId="646FDD8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55</w:t>
            </w:r>
          </w:p>
        </w:tc>
        <w:tc>
          <w:tcPr>
            <w:tcW w:w="708" w:type="dxa"/>
            <w:vAlign w:val="center"/>
          </w:tcPr>
          <w:p w14:paraId="3291835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36792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070172</w:t>
            </w:r>
          </w:p>
        </w:tc>
        <w:tc>
          <w:tcPr>
            <w:tcW w:w="992" w:type="dxa"/>
            <w:vAlign w:val="center"/>
          </w:tcPr>
          <w:p w14:paraId="07598A4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119C18C"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Moduliniai jungiamieji suolai</w:t>
            </w:r>
          </w:p>
        </w:tc>
        <w:tc>
          <w:tcPr>
            <w:tcW w:w="680" w:type="dxa"/>
            <w:vAlign w:val="center"/>
          </w:tcPr>
          <w:p w14:paraId="2422DAD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832792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78,0000</w:t>
            </w:r>
          </w:p>
        </w:tc>
        <w:tc>
          <w:tcPr>
            <w:tcW w:w="1134" w:type="dxa"/>
            <w:gridSpan w:val="2"/>
            <w:vAlign w:val="center"/>
          </w:tcPr>
          <w:p w14:paraId="735E50C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260,150</w:t>
            </w:r>
          </w:p>
        </w:tc>
        <w:tc>
          <w:tcPr>
            <w:tcW w:w="1247" w:type="dxa"/>
            <w:gridSpan w:val="2"/>
            <w:vAlign w:val="center"/>
          </w:tcPr>
          <w:p w14:paraId="044D3E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20 291,70</w:t>
            </w:r>
          </w:p>
        </w:tc>
      </w:tr>
      <w:tr w:rsidR="002C1EA6" w:rsidRPr="0072115E" w14:paraId="67C8CB2E" w14:textId="77777777" w:rsidTr="0072115E">
        <w:trPr>
          <w:gridAfter w:val="1"/>
          <w:wAfter w:w="23" w:type="dxa"/>
          <w:jc w:val="center"/>
        </w:trPr>
        <w:tc>
          <w:tcPr>
            <w:tcW w:w="567" w:type="dxa"/>
            <w:vAlign w:val="center"/>
          </w:tcPr>
          <w:p w14:paraId="740C551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56</w:t>
            </w:r>
          </w:p>
        </w:tc>
        <w:tc>
          <w:tcPr>
            <w:tcW w:w="708" w:type="dxa"/>
            <w:vAlign w:val="center"/>
          </w:tcPr>
          <w:p w14:paraId="182A8D8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38388D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070172</w:t>
            </w:r>
          </w:p>
        </w:tc>
        <w:tc>
          <w:tcPr>
            <w:tcW w:w="992" w:type="dxa"/>
            <w:vAlign w:val="center"/>
          </w:tcPr>
          <w:p w14:paraId="5824BCE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46FB0E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Moduliniai jungiamieji suolai</w:t>
            </w:r>
          </w:p>
        </w:tc>
        <w:tc>
          <w:tcPr>
            <w:tcW w:w="680" w:type="dxa"/>
            <w:vAlign w:val="center"/>
          </w:tcPr>
          <w:p w14:paraId="1BE15BB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F893DC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66,0000</w:t>
            </w:r>
          </w:p>
        </w:tc>
        <w:tc>
          <w:tcPr>
            <w:tcW w:w="1134" w:type="dxa"/>
            <w:gridSpan w:val="2"/>
            <w:vAlign w:val="center"/>
          </w:tcPr>
          <w:p w14:paraId="3F12AB4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204,490</w:t>
            </w:r>
          </w:p>
        </w:tc>
        <w:tc>
          <w:tcPr>
            <w:tcW w:w="1247" w:type="dxa"/>
            <w:gridSpan w:val="2"/>
            <w:vAlign w:val="center"/>
          </w:tcPr>
          <w:p w14:paraId="4A422D1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13 496,34</w:t>
            </w:r>
          </w:p>
        </w:tc>
      </w:tr>
      <w:tr w:rsidR="002C1EA6" w:rsidRPr="0072115E" w14:paraId="591EC875" w14:textId="77777777" w:rsidTr="0072115E">
        <w:trPr>
          <w:gridAfter w:val="1"/>
          <w:wAfter w:w="23" w:type="dxa"/>
          <w:jc w:val="center"/>
        </w:trPr>
        <w:tc>
          <w:tcPr>
            <w:tcW w:w="567" w:type="dxa"/>
            <w:vAlign w:val="center"/>
          </w:tcPr>
          <w:p w14:paraId="1D279F4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57</w:t>
            </w:r>
          </w:p>
        </w:tc>
        <w:tc>
          <w:tcPr>
            <w:tcW w:w="708" w:type="dxa"/>
            <w:vAlign w:val="center"/>
          </w:tcPr>
          <w:p w14:paraId="1415E1B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6805C6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070172</w:t>
            </w:r>
          </w:p>
        </w:tc>
        <w:tc>
          <w:tcPr>
            <w:tcW w:w="992" w:type="dxa"/>
            <w:vAlign w:val="center"/>
          </w:tcPr>
          <w:p w14:paraId="2564D29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7F01DDC"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Moduliniai suolai</w:t>
            </w:r>
          </w:p>
        </w:tc>
        <w:tc>
          <w:tcPr>
            <w:tcW w:w="680" w:type="dxa"/>
            <w:vAlign w:val="center"/>
          </w:tcPr>
          <w:p w14:paraId="41B6587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B6BA08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40,0000</w:t>
            </w:r>
          </w:p>
        </w:tc>
        <w:tc>
          <w:tcPr>
            <w:tcW w:w="1134" w:type="dxa"/>
            <w:gridSpan w:val="2"/>
            <w:vAlign w:val="center"/>
          </w:tcPr>
          <w:p w14:paraId="3AF9F45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2220A32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9 680,00</w:t>
            </w:r>
          </w:p>
        </w:tc>
      </w:tr>
      <w:tr w:rsidR="002C1EA6" w:rsidRPr="0072115E" w14:paraId="38F141E6" w14:textId="77777777" w:rsidTr="0072115E">
        <w:trPr>
          <w:gridAfter w:val="1"/>
          <w:wAfter w:w="23" w:type="dxa"/>
          <w:jc w:val="center"/>
        </w:trPr>
        <w:tc>
          <w:tcPr>
            <w:tcW w:w="567" w:type="dxa"/>
            <w:vAlign w:val="center"/>
          </w:tcPr>
          <w:p w14:paraId="0CFD157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58</w:t>
            </w:r>
          </w:p>
        </w:tc>
        <w:tc>
          <w:tcPr>
            <w:tcW w:w="708" w:type="dxa"/>
            <w:vAlign w:val="center"/>
          </w:tcPr>
          <w:p w14:paraId="642C108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981DBC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070328</w:t>
            </w:r>
          </w:p>
        </w:tc>
        <w:tc>
          <w:tcPr>
            <w:tcW w:w="992" w:type="dxa"/>
            <w:vAlign w:val="center"/>
          </w:tcPr>
          <w:p w14:paraId="55D98D5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60FAB28"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Mokytojo darbo stalas su stalčių bloku</w:t>
            </w:r>
          </w:p>
        </w:tc>
        <w:tc>
          <w:tcPr>
            <w:tcW w:w="680" w:type="dxa"/>
            <w:vAlign w:val="center"/>
          </w:tcPr>
          <w:p w14:paraId="7225D6A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0A7A1B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13,0000</w:t>
            </w:r>
          </w:p>
        </w:tc>
        <w:tc>
          <w:tcPr>
            <w:tcW w:w="1134" w:type="dxa"/>
            <w:gridSpan w:val="2"/>
            <w:vAlign w:val="center"/>
          </w:tcPr>
          <w:p w14:paraId="29F327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475,530</w:t>
            </w:r>
          </w:p>
        </w:tc>
        <w:tc>
          <w:tcPr>
            <w:tcW w:w="1247" w:type="dxa"/>
            <w:gridSpan w:val="2"/>
            <w:vAlign w:val="center"/>
          </w:tcPr>
          <w:p w14:paraId="70383FB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6 181,89</w:t>
            </w:r>
          </w:p>
        </w:tc>
      </w:tr>
      <w:tr w:rsidR="002C1EA6" w:rsidRPr="0072115E" w14:paraId="146253DA" w14:textId="77777777" w:rsidTr="0072115E">
        <w:trPr>
          <w:gridAfter w:val="1"/>
          <w:wAfter w:w="23" w:type="dxa"/>
          <w:jc w:val="center"/>
        </w:trPr>
        <w:tc>
          <w:tcPr>
            <w:tcW w:w="567" w:type="dxa"/>
            <w:vAlign w:val="center"/>
          </w:tcPr>
          <w:p w14:paraId="1A79D61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59</w:t>
            </w:r>
          </w:p>
        </w:tc>
        <w:tc>
          <w:tcPr>
            <w:tcW w:w="708" w:type="dxa"/>
            <w:vAlign w:val="center"/>
          </w:tcPr>
          <w:p w14:paraId="4F18144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9CE469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070328</w:t>
            </w:r>
          </w:p>
        </w:tc>
        <w:tc>
          <w:tcPr>
            <w:tcW w:w="992" w:type="dxa"/>
            <w:vAlign w:val="center"/>
          </w:tcPr>
          <w:p w14:paraId="297749E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059FE9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Pasitarimų stalai</w:t>
            </w:r>
          </w:p>
        </w:tc>
        <w:tc>
          <w:tcPr>
            <w:tcW w:w="680" w:type="dxa"/>
            <w:vAlign w:val="center"/>
          </w:tcPr>
          <w:p w14:paraId="778926D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3A32E1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062B0BA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3C6BF3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1 452,00</w:t>
            </w:r>
          </w:p>
        </w:tc>
      </w:tr>
      <w:tr w:rsidR="002C1EA6" w:rsidRPr="0072115E" w14:paraId="7DD62827" w14:textId="77777777" w:rsidTr="0072115E">
        <w:trPr>
          <w:gridAfter w:val="1"/>
          <w:wAfter w:w="23" w:type="dxa"/>
          <w:jc w:val="center"/>
        </w:trPr>
        <w:tc>
          <w:tcPr>
            <w:tcW w:w="567" w:type="dxa"/>
            <w:vAlign w:val="center"/>
          </w:tcPr>
          <w:p w14:paraId="1B379B7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w:t>
            </w:r>
          </w:p>
        </w:tc>
        <w:tc>
          <w:tcPr>
            <w:tcW w:w="708" w:type="dxa"/>
            <w:vAlign w:val="center"/>
          </w:tcPr>
          <w:p w14:paraId="3F54638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37ADB1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070328</w:t>
            </w:r>
          </w:p>
        </w:tc>
        <w:tc>
          <w:tcPr>
            <w:tcW w:w="992" w:type="dxa"/>
            <w:vAlign w:val="center"/>
          </w:tcPr>
          <w:p w14:paraId="3B3462F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3C5747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pratyboms</w:t>
            </w:r>
          </w:p>
        </w:tc>
        <w:tc>
          <w:tcPr>
            <w:tcW w:w="680" w:type="dxa"/>
            <w:vAlign w:val="center"/>
          </w:tcPr>
          <w:p w14:paraId="2913130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BCD42F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6C8FC92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435,600</w:t>
            </w:r>
          </w:p>
        </w:tc>
        <w:tc>
          <w:tcPr>
            <w:tcW w:w="1247" w:type="dxa"/>
            <w:gridSpan w:val="2"/>
            <w:vAlign w:val="center"/>
          </w:tcPr>
          <w:p w14:paraId="63242CC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435,60</w:t>
            </w:r>
          </w:p>
        </w:tc>
      </w:tr>
      <w:tr w:rsidR="002C1EA6" w:rsidRPr="0072115E" w14:paraId="79C3FC31" w14:textId="77777777" w:rsidTr="0072115E">
        <w:trPr>
          <w:gridAfter w:val="1"/>
          <w:wAfter w:w="23" w:type="dxa"/>
          <w:jc w:val="center"/>
        </w:trPr>
        <w:tc>
          <w:tcPr>
            <w:tcW w:w="567" w:type="dxa"/>
            <w:vAlign w:val="center"/>
          </w:tcPr>
          <w:p w14:paraId="1BCF4EE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61</w:t>
            </w:r>
          </w:p>
        </w:tc>
        <w:tc>
          <w:tcPr>
            <w:tcW w:w="708" w:type="dxa"/>
            <w:vAlign w:val="center"/>
          </w:tcPr>
          <w:p w14:paraId="7B132C7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99DB9A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070328</w:t>
            </w:r>
          </w:p>
        </w:tc>
        <w:tc>
          <w:tcPr>
            <w:tcW w:w="992" w:type="dxa"/>
            <w:vAlign w:val="center"/>
          </w:tcPr>
          <w:p w14:paraId="22E92A2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602906D"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su stalčių bloku</w:t>
            </w:r>
          </w:p>
        </w:tc>
        <w:tc>
          <w:tcPr>
            <w:tcW w:w="680" w:type="dxa"/>
            <w:vAlign w:val="center"/>
          </w:tcPr>
          <w:p w14:paraId="0B6B8E4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83DE3C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52,0000</w:t>
            </w:r>
          </w:p>
        </w:tc>
        <w:tc>
          <w:tcPr>
            <w:tcW w:w="1134" w:type="dxa"/>
            <w:gridSpan w:val="2"/>
            <w:vAlign w:val="center"/>
          </w:tcPr>
          <w:p w14:paraId="3957322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475,530</w:t>
            </w:r>
          </w:p>
        </w:tc>
        <w:tc>
          <w:tcPr>
            <w:tcW w:w="1247" w:type="dxa"/>
            <w:gridSpan w:val="2"/>
            <w:vAlign w:val="center"/>
          </w:tcPr>
          <w:p w14:paraId="612C40E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24 727,56</w:t>
            </w:r>
          </w:p>
        </w:tc>
      </w:tr>
      <w:tr w:rsidR="002C1EA6" w:rsidRPr="0072115E" w14:paraId="40B2B0AA" w14:textId="77777777" w:rsidTr="0072115E">
        <w:trPr>
          <w:gridAfter w:val="1"/>
          <w:wAfter w:w="23" w:type="dxa"/>
          <w:jc w:val="center"/>
        </w:trPr>
        <w:tc>
          <w:tcPr>
            <w:tcW w:w="567" w:type="dxa"/>
            <w:vAlign w:val="center"/>
          </w:tcPr>
          <w:p w14:paraId="6EAEEF2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62</w:t>
            </w:r>
          </w:p>
        </w:tc>
        <w:tc>
          <w:tcPr>
            <w:tcW w:w="708" w:type="dxa"/>
            <w:vAlign w:val="center"/>
          </w:tcPr>
          <w:p w14:paraId="481A18C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C34F07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070328</w:t>
            </w:r>
          </w:p>
        </w:tc>
        <w:tc>
          <w:tcPr>
            <w:tcW w:w="992" w:type="dxa"/>
            <w:vAlign w:val="center"/>
          </w:tcPr>
          <w:p w14:paraId="05F905B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D5C9E63"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Stalas pratyboms</w:t>
            </w:r>
          </w:p>
        </w:tc>
        <w:tc>
          <w:tcPr>
            <w:tcW w:w="680" w:type="dxa"/>
            <w:vAlign w:val="center"/>
          </w:tcPr>
          <w:p w14:paraId="2535073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E61CAB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08AB18F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169,400</w:t>
            </w:r>
          </w:p>
        </w:tc>
        <w:tc>
          <w:tcPr>
            <w:tcW w:w="1247" w:type="dxa"/>
            <w:gridSpan w:val="2"/>
            <w:vAlign w:val="center"/>
          </w:tcPr>
          <w:p w14:paraId="26E881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169,40</w:t>
            </w:r>
          </w:p>
        </w:tc>
      </w:tr>
      <w:tr w:rsidR="002C1EA6" w:rsidRPr="0072115E" w14:paraId="1DD31742" w14:textId="77777777" w:rsidTr="0072115E">
        <w:trPr>
          <w:gridAfter w:val="1"/>
          <w:wAfter w:w="23" w:type="dxa"/>
          <w:jc w:val="center"/>
        </w:trPr>
        <w:tc>
          <w:tcPr>
            <w:tcW w:w="567" w:type="dxa"/>
            <w:vAlign w:val="center"/>
          </w:tcPr>
          <w:p w14:paraId="223049B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63</w:t>
            </w:r>
          </w:p>
        </w:tc>
        <w:tc>
          <w:tcPr>
            <w:tcW w:w="708" w:type="dxa"/>
            <w:vAlign w:val="center"/>
          </w:tcPr>
          <w:p w14:paraId="3189CBA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E56800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070328</w:t>
            </w:r>
          </w:p>
        </w:tc>
        <w:tc>
          <w:tcPr>
            <w:tcW w:w="992" w:type="dxa"/>
            <w:vAlign w:val="center"/>
          </w:tcPr>
          <w:p w14:paraId="277AC63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C1309D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Mokytojo stalas su stalčių bloku</w:t>
            </w:r>
          </w:p>
        </w:tc>
        <w:tc>
          <w:tcPr>
            <w:tcW w:w="680" w:type="dxa"/>
            <w:vAlign w:val="center"/>
          </w:tcPr>
          <w:p w14:paraId="716E53F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0987ED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654753B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475,530</w:t>
            </w:r>
          </w:p>
        </w:tc>
        <w:tc>
          <w:tcPr>
            <w:tcW w:w="1247" w:type="dxa"/>
            <w:gridSpan w:val="2"/>
            <w:vAlign w:val="center"/>
          </w:tcPr>
          <w:p w14:paraId="7C63DAF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475,53</w:t>
            </w:r>
          </w:p>
        </w:tc>
      </w:tr>
      <w:tr w:rsidR="002C1EA6" w:rsidRPr="0072115E" w14:paraId="309D4009" w14:textId="77777777" w:rsidTr="0072115E">
        <w:trPr>
          <w:gridAfter w:val="1"/>
          <w:wAfter w:w="23" w:type="dxa"/>
          <w:jc w:val="center"/>
        </w:trPr>
        <w:tc>
          <w:tcPr>
            <w:tcW w:w="567" w:type="dxa"/>
            <w:vAlign w:val="center"/>
          </w:tcPr>
          <w:p w14:paraId="4630125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64</w:t>
            </w:r>
          </w:p>
        </w:tc>
        <w:tc>
          <w:tcPr>
            <w:tcW w:w="708" w:type="dxa"/>
            <w:vAlign w:val="center"/>
          </w:tcPr>
          <w:p w14:paraId="3D3DA6B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131C36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070357</w:t>
            </w:r>
          </w:p>
        </w:tc>
        <w:tc>
          <w:tcPr>
            <w:tcW w:w="992" w:type="dxa"/>
            <w:vAlign w:val="center"/>
          </w:tcPr>
          <w:p w14:paraId="6D210E3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82C4E9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Kampinis stalas su stalčių bloku</w:t>
            </w:r>
          </w:p>
        </w:tc>
        <w:tc>
          <w:tcPr>
            <w:tcW w:w="680" w:type="dxa"/>
            <w:vAlign w:val="center"/>
          </w:tcPr>
          <w:p w14:paraId="46CFFC2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409435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6268BB3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475,530</w:t>
            </w:r>
          </w:p>
        </w:tc>
        <w:tc>
          <w:tcPr>
            <w:tcW w:w="1247" w:type="dxa"/>
            <w:gridSpan w:val="2"/>
            <w:vAlign w:val="center"/>
          </w:tcPr>
          <w:p w14:paraId="66E314A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1 426,59</w:t>
            </w:r>
          </w:p>
        </w:tc>
      </w:tr>
      <w:tr w:rsidR="002C1EA6" w:rsidRPr="0072115E" w14:paraId="4BF245D5" w14:textId="77777777" w:rsidTr="0072115E">
        <w:trPr>
          <w:gridAfter w:val="1"/>
          <w:wAfter w:w="23" w:type="dxa"/>
          <w:jc w:val="center"/>
        </w:trPr>
        <w:tc>
          <w:tcPr>
            <w:tcW w:w="567" w:type="dxa"/>
            <w:vAlign w:val="center"/>
          </w:tcPr>
          <w:p w14:paraId="1BAE778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65</w:t>
            </w:r>
          </w:p>
        </w:tc>
        <w:tc>
          <w:tcPr>
            <w:tcW w:w="708" w:type="dxa"/>
            <w:vAlign w:val="center"/>
          </w:tcPr>
          <w:p w14:paraId="0F2C633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4E7016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070437</w:t>
            </w:r>
          </w:p>
        </w:tc>
        <w:tc>
          <w:tcPr>
            <w:tcW w:w="992" w:type="dxa"/>
            <w:vAlign w:val="center"/>
          </w:tcPr>
          <w:p w14:paraId="1D2DD71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2A22F5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Grimo stalas</w:t>
            </w:r>
          </w:p>
        </w:tc>
        <w:tc>
          <w:tcPr>
            <w:tcW w:w="680" w:type="dxa"/>
            <w:vAlign w:val="center"/>
          </w:tcPr>
          <w:p w14:paraId="22FE816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8B74F1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4B62342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302,500</w:t>
            </w:r>
          </w:p>
        </w:tc>
        <w:tc>
          <w:tcPr>
            <w:tcW w:w="1247" w:type="dxa"/>
            <w:gridSpan w:val="2"/>
            <w:vAlign w:val="center"/>
          </w:tcPr>
          <w:p w14:paraId="1178376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r>
      <w:tr w:rsidR="002C1EA6" w:rsidRPr="0072115E" w14:paraId="6CD31467" w14:textId="77777777" w:rsidTr="0072115E">
        <w:trPr>
          <w:gridAfter w:val="1"/>
          <w:wAfter w:w="23" w:type="dxa"/>
          <w:jc w:val="center"/>
        </w:trPr>
        <w:tc>
          <w:tcPr>
            <w:tcW w:w="567" w:type="dxa"/>
            <w:vAlign w:val="center"/>
          </w:tcPr>
          <w:p w14:paraId="286DC6E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66</w:t>
            </w:r>
          </w:p>
        </w:tc>
        <w:tc>
          <w:tcPr>
            <w:tcW w:w="708" w:type="dxa"/>
            <w:vAlign w:val="center"/>
          </w:tcPr>
          <w:p w14:paraId="16758E6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6E4B52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070437</w:t>
            </w:r>
          </w:p>
        </w:tc>
        <w:tc>
          <w:tcPr>
            <w:tcW w:w="992" w:type="dxa"/>
            <w:vAlign w:val="center"/>
          </w:tcPr>
          <w:p w14:paraId="7F06415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E051B2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Sukirpimo stalas</w:t>
            </w:r>
          </w:p>
        </w:tc>
        <w:tc>
          <w:tcPr>
            <w:tcW w:w="680" w:type="dxa"/>
            <w:vAlign w:val="center"/>
          </w:tcPr>
          <w:p w14:paraId="14EF160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32C341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41D6A59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629AEF1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186EF40E" w14:textId="77777777" w:rsidTr="0072115E">
        <w:trPr>
          <w:gridAfter w:val="1"/>
          <w:wAfter w:w="23" w:type="dxa"/>
          <w:jc w:val="center"/>
        </w:trPr>
        <w:tc>
          <w:tcPr>
            <w:tcW w:w="567" w:type="dxa"/>
            <w:vAlign w:val="center"/>
          </w:tcPr>
          <w:p w14:paraId="78C2A57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67</w:t>
            </w:r>
          </w:p>
        </w:tc>
        <w:tc>
          <w:tcPr>
            <w:tcW w:w="708" w:type="dxa"/>
            <w:vAlign w:val="center"/>
          </w:tcPr>
          <w:p w14:paraId="5E52650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9FA8A3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070437</w:t>
            </w:r>
          </w:p>
        </w:tc>
        <w:tc>
          <w:tcPr>
            <w:tcW w:w="992" w:type="dxa"/>
            <w:vAlign w:val="center"/>
          </w:tcPr>
          <w:p w14:paraId="3B94730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90DF61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Stalai</w:t>
            </w:r>
          </w:p>
        </w:tc>
        <w:tc>
          <w:tcPr>
            <w:tcW w:w="680" w:type="dxa"/>
            <w:vAlign w:val="center"/>
          </w:tcPr>
          <w:p w14:paraId="37A59CD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77E42C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71D4133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6FF155A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1 452,00</w:t>
            </w:r>
          </w:p>
        </w:tc>
      </w:tr>
      <w:tr w:rsidR="002C1EA6" w:rsidRPr="0072115E" w14:paraId="7C81CEA0" w14:textId="77777777" w:rsidTr="0072115E">
        <w:trPr>
          <w:gridAfter w:val="1"/>
          <w:wAfter w:w="23" w:type="dxa"/>
          <w:jc w:val="center"/>
        </w:trPr>
        <w:tc>
          <w:tcPr>
            <w:tcW w:w="567" w:type="dxa"/>
            <w:vAlign w:val="center"/>
          </w:tcPr>
          <w:p w14:paraId="73958C9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68</w:t>
            </w:r>
          </w:p>
        </w:tc>
        <w:tc>
          <w:tcPr>
            <w:tcW w:w="708" w:type="dxa"/>
            <w:vAlign w:val="center"/>
          </w:tcPr>
          <w:p w14:paraId="4B3F259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092F10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070437</w:t>
            </w:r>
          </w:p>
        </w:tc>
        <w:tc>
          <w:tcPr>
            <w:tcW w:w="992" w:type="dxa"/>
            <w:vAlign w:val="center"/>
          </w:tcPr>
          <w:p w14:paraId="30361A4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699C84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Stalo teniso stalai</w:t>
            </w:r>
          </w:p>
        </w:tc>
        <w:tc>
          <w:tcPr>
            <w:tcW w:w="680" w:type="dxa"/>
            <w:vAlign w:val="center"/>
          </w:tcPr>
          <w:p w14:paraId="74A4A95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C00C01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73D57A8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605,000</w:t>
            </w:r>
          </w:p>
        </w:tc>
        <w:tc>
          <w:tcPr>
            <w:tcW w:w="1247" w:type="dxa"/>
            <w:gridSpan w:val="2"/>
            <w:vAlign w:val="center"/>
          </w:tcPr>
          <w:p w14:paraId="5FCAA7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1 210,00</w:t>
            </w:r>
          </w:p>
        </w:tc>
      </w:tr>
      <w:tr w:rsidR="002C1EA6" w:rsidRPr="0072115E" w14:paraId="78E27D3F" w14:textId="77777777" w:rsidTr="0072115E">
        <w:trPr>
          <w:gridAfter w:val="1"/>
          <w:wAfter w:w="23" w:type="dxa"/>
          <w:jc w:val="center"/>
        </w:trPr>
        <w:tc>
          <w:tcPr>
            <w:tcW w:w="567" w:type="dxa"/>
            <w:vAlign w:val="center"/>
          </w:tcPr>
          <w:p w14:paraId="1AE0C82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69</w:t>
            </w:r>
          </w:p>
        </w:tc>
        <w:tc>
          <w:tcPr>
            <w:tcW w:w="708" w:type="dxa"/>
            <w:vAlign w:val="center"/>
          </w:tcPr>
          <w:p w14:paraId="3C6BA66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8DCCC7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070450</w:t>
            </w:r>
          </w:p>
        </w:tc>
        <w:tc>
          <w:tcPr>
            <w:tcW w:w="992" w:type="dxa"/>
            <w:vAlign w:val="center"/>
          </w:tcPr>
          <w:p w14:paraId="199D9AE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E4D1C7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Minkštasuolis</w:t>
            </w:r>
          </w:p>
        </w:tc>
        <w:tc>
          <w:tcPr>
            <w:tcW w:w="680" w:type="dxa"/>
            <w:vAlign w:val="center"/>
          </w:tcPr>
          <w:p w14:paraId="7F49B4B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9A6556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0D28102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741,730</w:t>
            </w:r>
          </w:p>
        </w:tc>
        <w:tc>
          <w:tcPr>
            <w:tcW w:w="1247" w:type="dxa"/>
            <w:gridSpan w:val="2"/>
            <w:vAlign w:val="center"/>
          </w:tcPr>
          <w:p w14:paraId="54FFEAE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1 483,46</w:t>
            </w:r>
          </w:p>
        </w:tc>
      </w:tr>
      <w:tr w:rsidR="002C1EA6" w:rsidRPr="0072115E" w14:paraId="1627F59F" w14:textId="77777777" w:rsidTr="0072115E">
        <w:trPr>
          <w:gridAfter w:val="1"/>
          <w:wAfter w:w="23" w:type="dxa"/>
          <w:jc w:val="center"/>
        </w:trPr>
        <w:tc>
          <w:tcPr>
            <w:tcW w:w="567" w:type="dxa"/>
            <w:vAlign w:val="center"/>
          </w:tcPr>
          <w:p w14:paraId="23EBCCF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70</w:t>
            </w:r>
          </w:p>
        </w:tc>
        <w:tc>
          <w:tcPr>
            <w:tcW w:w="708" w:type="dxa"/>
            <w:vAlign w:val="center"/>
          </w:tcPr>
          <w:p w14:paraId="28236CA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20C611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070467</w:t>
            </w:r>
          </w:p>
        </w:tc>
        <w:tc>
          <w:tcPr>
            <w:tcW w:w="992" w:type="dxa"/>
            <w:vAlign w:val="center"/>
          </w:tcPr>
          <w:p w14:paraId="5FF4A29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70D62FA"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Virtuvėlė</w:t>
            </w:r>
          </w:p>
        </w:tc>
        <w:tc>
          <w:tcPr>
            <w:tcW w:w="680" w:type="dxa"/>
            <w:vAlign w:val="center"/>
          </w:tcPr>
          <w:p w14:paraId="679AE38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C18135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02AB44F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695,920</w:t>
            </w:r>
          </w:p>
        </w:tc>
        <w:tc>
          <w:tcPr>
            <w:tcW w:w="1247" w:type="dxa"/>
            <w:gridSpan w:val="2"/>
            <w:vAlign w:val="center"/>
          </w:tcPr>
          <w:p w14:paraId="7F8115A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695,92</w:t>
            </w:r>
          </w:p>
        </w:tc>
      </w:tr>
      <w:tr w:rsidR="002C1EA6" w:rsidRPr="0072115E" w14:paraId="7A56B330" w14:textId="77777777" w:rsidTr="0072115E">
        <w:trPr>
          <w:gridAfter w:val="1"/>
          <w:wAfter w:w="23" w:type="dxa"/>
          <w:jc w:val="center"/>
        </w:trPr>
        <w:tc>
          <w:tcPr>
            <w:tcW w:w="567" w:type="dxa"/>
            <w:vAlign w:val="center"/>
          </w:tcPr>
          <w:p w14:paraId="1606926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71</w:t>
            </w:r>
          </w:p>
        </w:tc>
        <w:tc>
          <w:tcPr>
            <w:tcW w:w="708" w:type="dxa"/>
            <w:vAlign w:val="center"/>
          </w:tcPr>
          <w:p w14:paraId="152C4C3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F75CEE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070467</w:t>
            </w:r>
          </w:p>
        </w:tc>
        <w:tc>
          <w:tcPr>
            <w:tcW w:w="992" w:type="dxa"/>
            <w:vAlign w:val="center"/>
          </w:tcPr>
          <w:p w14:paraId="458F285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00C7DA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Virtuvėlės komplektas su praustuve</w:t>
            </w:r>
          </w:p>
        </w:tc>
        <w:tc>
          <w:tcPr>
            <w:tcW w:w="680" w:type="dxa"/>
            <w:vAlign w:val="center"/>
          </w:tcPr>
          <w:p w14:paraId="1A3E6CC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7DEFB3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70580A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726,000</w:t>
            </w:r>
          </w:p>
        </w:tc>
        <w:tc>
          <w:tcPr>
            <w:tcW w:w="1247" w:type="dxa"/>
            <w:gridSpan w:val="2"/>
            <w:vAlign w:val="center"/>
          </w:tcPr>
          <w:p w14:paraId="7CA8FF4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04BCE27F" w14:textId="77777777" w:rsidTr="0072115E">
        <w:trPr>
          <w:gridAfter w:val="1"/>
          <w:wAfter w:w="23" w:type="dxa"/>
          <w:jc w:val="center"/>
        </w:trPr>
        <w:tc>
          <w:tcPr>
            <w:tcW w:w="567" w:type="dxa"/>
            <w:vAlign w:val="center"/>
          </w:tcPr>
          <w:p w14:paraId="6B253BA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w:t>
            </w:r>
          </w:p>
        </w:tc>
        <w:tc>
          <w:tcPr>
            <w:tcW w:w="708" w:type="dxa"/>
            <w:vAlign w:val="center"/>
          </w:tcPr>
          <w:p w14:paraId="0E6DB82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23E853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070467</w:t>
            </w:r>
          </w:p>
        </w:tc>
        <w:tc>
          <w:tcPr>
            <w:tcW w:w="992" w:type="dxa"/>
            <w:vAlign w:val="center"/>
          </w:tcPr>
          <w:p w14:paraId="538948A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4B5E97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Mini virtuvėlė</w:t>
            </w:r>
          </w:p>
        </w:tc>
        <w:tc>
          <w:tcPr>
            <w:tcW w:w="680" w:type="dxa"/>
            <w:vAlign w:val="center"/>
          </w:tcPr>
          <w:p w14:paraId="61C970A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7F3F0B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346676D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59EA188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73199538" w14:textId="77777777" w:rsidTr="0072115E">
        <w:trPr>
          <w:gridAfter w:val="1"/>
          <w:wAfter w:w="23" w:type="dxa"/>
          <w:jc w:val="center"/>
        </w:trPr>
        <w:tc>
          <w:tcPr>
            <w:tcW w:w="567" w:type="dxa"/>
            <w:vAlign w:val="center"/>
          </w:tcPr>
          <w:p w14:paraId="5D49CC9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73</w:t>
            </w:r>
          </w:p>
        </w:tc>
        <w:tc>
          <w:tcPr>
            <w:tcW w:w="708" w:type="dxa"/>
            <w:vAlign w:val="center"/>
          </w:tcPr>
          <w:p w14:paraId="733BC93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7A38B4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070486</w:t>
            </w:r>
          </w:p>
        </w:tc>
        <w:tc>
          <w:tcPr>
            <w:tcW w:w="992" w:type="dxa"/>
            <w:vAlign w:val="center"/>
          </w:tcPr>
          <w:p w14:paraId="3822776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D4BCA78"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Fotelis</w:t>
            </w:r>
          </w:p>
        </w:tc>
        <w:tc>
          <w:tcPr>
            <w:tcW w:w="680" w:type="dxa"/>
            <w:vAlign w:val="center"/>
          </w:tcPr>
          <w:p w14:paraId="7FA3107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DBBB23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14B1EF0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370,260</w:t>
            </w:r>
          </w:p>
        </w:tc>
        <w:tc>
          <w:tcPr>
            <w:tcW w:w="1247" w:type="dxa"/>
            <w:gridSpan w:val="2"/>
            <w:vAlign w:val="center"/>
          </w:tcPr>
          <w:p w14:paraId="092BDF1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3 702,60</w:t>
            </w:r>
          </w:p>
        </w:tc>
      </w:tr>
      <w:tr w:rsidR="002C1EA6" w:rsidRPr="0072115E" w14:paraId="1C021EE2" w14:textId="77777777" w:rsidTr="0072115E">
        <w:trPr>
          <w:gridAfter w:val="1"/>
          <w:wAfter w:w="23" w:type="dxa"/>
          <w:jc w:val="center"/>
        </w:trPr>
        <w:tc>
          <w:tcPr>
            <w:tcW w:w="567" w:type="dxa"/>
            <w:vAlign w:val="center"/>
          </w:tcPr>
          <w:p w14:paraId="377E83D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74</w:t>
            </w:r>
          </w:p>
        </w:tc>
        <w:tc>
          <w:tcPr>
            <w:tcW w:w="708" w:type="dxa"/>
            <w:vAlign w:val="center"/>
          </w:tcPr>
          <w:p w14:paraId="0B94008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7E440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070486</w:t>
            </w:r>
          </w:p>
        </w:tc>
        <w:tc>
          <w:tcPr>
            <w:tcW w:w="992" w:type="dxa"/>
            <w:vAlign w:val="center"/>
          </w:tcPr>
          <w:p w14:paraId="1A8402A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567508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Foteliai</w:t>
            </w:r>
          </w:p>
        </w:tc>
        <w:tc>
          <w:tcPr>
            <w:tcW w:w="680" w:type="dxa"/>
            <w:vAlign w:val="center"/>
          </w:tcPr>
          <w:p w14:paraId="778864C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68E8F5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661ECCC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370,260</w:t>
            </w:r>
          </w:p>
        </w:tc>
        <w:tc>
          <w:tcPr>
            <w:tcW w:w="1247" w:type="dxa"/>
            <w:gridSpan w:val="2"/>
            <w:vAlign w:val="center"/>
          </w:tcPr>
          <w:p w14:paraId="46A3FBD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1 481,04</w:t>
            </w:r>
          </w:p>
        </w:tc>
      </w:tr>
      <w:tr w:rsidR="002C1EA6" w:rsidRPr="0072115E" w14:paraId="2AE4C87E" w14:textId="77777777" w:rsidTr="0072115E">
        <w:trPr>
          <w:gridAfter w:val="1"/>
          <w:wAfter w:w="23" w:type="dxa"/>
          <w:jc w:val="center"/>
        </w:trPr>
        <w:tc>
          <w:tcPr>
            <w:tcW w:w="567" w:type="dxa"/>
            <w:vAlign w:val="center"/>
          </w:tcPr>
          <w:p w14:paraId="1867968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75</w:t>
            </w:r>
          </w:p>
        </w:tc>
        <w:tc>
          <w:tcPr>
            <w:tcW w:w="708" w:type="dxa"/>
            <w:vAlign w:val="center"/>
          </w:tcPr>
          <w:p w14:paraId="5906650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55E88E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070487</w:t>
            </w:r>
          </w:p>
        </w:tc>
        <w:tc>
          <w:tcPr>
            <w:tcW w:w="992" w:type="dxa"/>
            <w:vAlign w:val="center"/>
          </w:tcPr>
          <w:p w14:paraId="76B7953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BE4EDE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Sėdmaišis</w:t>
            </w:r>
          </w:p>
        </w:tc>
        <w:tc>
          <w:tcPr>
            <w:tcW w:w="680" w:type="dxa"/>
            <w:vAlign w:val="center"/>
          </w:tcPr>
          <w:p w14:paraId="1888496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F73F59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18,0000</w:t>
            </w:r>
          </w:p>
        </w:tc>
        <w:tc>
          <w:tcPr>
            <w:tcW w:w="1134" w:type="dxa"/>
            <w:gridSpan w:val="2"/>
            <w:vAlign w:val="center"/>
          </w:tcPr>
          <w:p w14:paraId="5EA081A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105,270</w:t>
            </w:r>
          </w:p>
        </w:tc>
        <w:tc>
          <w:tcPr>
            <w:tcW w:w="1247" w:type="dxa"/>
            <w:gridSpan w:val="2"/>
            <w:vAlign w:val="center"/>
          </w:tcPr>
          <w:p w14:paraId="4E9AFCE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1 894,86</w:t>
            </w:r>
          </w:p>
        </w:tc>
      </w:tr>
      <w:tr w:rsidR="002C1EA6" w:rsidRPr="0072115E" w14:paraId="1BBFB7B5" w14:textId="77777777" w:rsidTr="0072115E">
        <w:trPr>
          <w:gridAfter w:val="1"/>
          <w:wAfter w:w="23" w:type="dxa"/>
          <w:jc w:val="center"/>
        </w:trPr>
        <w:tc>
          <w:tcPr>
            <w:tcW w:w="567" w:type="dxa"/>
            <w:vAlign w:val="center"/>
          </w:tcPr>
          <w:p w14:paraId="25EC417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76</w:t>
            </w:r>
          </w:p>
        </w:tc>
        <w:tc>
          <w:tcPr>
            <w:tcW w:w="708" w:type="dxa"/>
            <w:vAlign w:val="center"/>
          </w:tcPr>
          <w:p w14:paraId="73978AA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7B00E0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070511</w:t>
            </w:r>
          </w:p>
        </w:tc>
        <w:tc>
          <w:tcPr>
            <w:tcW w:w="992" w:type="dxa"/>
            <w:vAlign w:val="center"/>
          </w:tcPr>
          <w:p w14:paraId="5815F94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E090C7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Gimnastikos sienelė su skersiniu prisitraukimams</w:t>
            </w:r>
          </w:p>
        </w:tc>
        <w:tc>
          <w:tcPr>
            <w:tcW w:w="680" w:type="dxa"/>
            <w:vAlign w:val="center"/>
          </w:tcPr>
          <w:p w14:paraId="1C30B5E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3BF5C5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2F469EB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193,600</w:t>
            </w:r>
          </w:p>
        </w:tc>
        <w:tc>
          <w:tcPr>
            <w:tcW w:w="1247" w:type="dxa"/>
            <w:gridSpan w:val="2"/>
            <w:vAlign w:val="center"/>
          </w:tcPr>
          <w:p w14:paraId="4343D14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1 161,60</w:t>
            </w:r>
          </w:p>
        </w:tc>
      </w:tr>
      <w:tr w:rsidR="002C1EA6" w:rsidRPr="0072115E" w14:paraId="1F62CD86" w14:textId="77777777" w:rsidTr="0072115E">
        <w:trPr>
          <w:gridAfter w:val="1"/>
          <w:wAfter w:w="23" w:type="dxa"/>
          <w:jc w:val="center"/>
        </w:trPr>
        <w:tc>
          <w:tcPr>
            <w:tcW w:w="567" w:type="dxa"/>
            <w:vAlign w:val="center"/>
          </w:tcPr>
          <w:p w14:paraId="24F74F5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77</w:t>
            </w:r>
          </w:p>
        </w:tc>
        <w:tc>
          <w:tcPr>
            <w:tcW w:w="708" w:type="dxa"/>
            <w:vAlign w:val="center"/>
          </w:tcPr>
          <w:p w14:paraId="3EAC1D2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BE7BC8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070511</w:t>
            </w:r>
          </w:p>
        </w:tc>
        <w:tc>
          <w:tcPr>
            <w:tcW w:w="992" w:type="dxa"/>
            <w:vAlign w:val="center"/>
          </w:tcPr>
          <w:p w14:paraId="34398DC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F01887A"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Gimnastikos sienelė</w:t>
            </w:r>
          </w:p>
        </w:tc>
        <w:tc>
          <w:tcPr>
            <w:tcW w:w="680" w:type="dxa"/>
            <w:vAlign w:val="center"/>
          </w:tcPr>
          <w:p w14:paraId="18DD811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4AE483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2D153F4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232A0DD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15B17379" w14:textId="77777777" w:rsidTr="0072115E">
        <w:trPr>
          <w:gridAfter w:val="1"/>
          <w:wAfter w:w="23" w:type="dxa"/>
          <w:jc w:val="center"/>
        </w:trPr>
        <w:tc>
          <w:tcPr>
            <w:tcW w:w="567" w:type="dxa"/>
            <w:vAlign w:val="center"/>
          </w:tcPr>
          <w:p w14:paraId="2C73594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78</w:t>
            </w:r>
          </w:p>
        </w:tc>
        <w:tc>
          <w:tcPr>
            <w:tcW w:w="708" w:type="dxa"/>
            <w:vAlign w:val="center"/>
          </w:tcPr>
          <w:p w14:paraId="6035038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CD66E1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093</w:t>
            </w:r>
          </w:p>
        </w:tc>
        <w:tc>
          <w:tcPr>
            <w:tcW w:w="992" w:type="dxa"/>
            <w:vAlign w:val="center"/>
          </w:tcPr>
          <w:p w14:paraId="7949A2A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8F27D53"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Kėdės</w:t>
            </w:r>
          </w:p>
        </w:tc>
        <w:tc>
          <w:tcPr>
            <w:tcW w:w="680" w:type="dxa"/>
            <w:vAlign w:val="center"/>
          </w:tcPr>
          <w:p w14:paraId="29BE8EB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E764A8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24,0000</w:t>
            </w:r>
          </w:p>
        </w:tc>
        <w:tc>
          <w:tcPr>
            <w:tcW w:w="1134" w:type="dxa"/>
            <w:gridSpan w:val="2"/>
            <w:vAlign w:val="center"/>
          </w:tcPr>
          <w:p w14:paraId="6B16693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101,640</w:t>
            </w:r>
          </w:p>
        </w:tc>
        <w:tc>
          <w:tcPr>
            <w:tcW w:w="1247" w:type="dxa"/>
            <w:gridSpan w:val="2"/>
            <w:vAlign w:val="center"/>
          </w:tcPr>
          <w:p w14:paraId="55CF886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2 439,36</w:t>
            </w:r>
          </w:p>
        </w:tc>
      </w:tr>
      <w:tr w:rsidR="002C1EA6" w:rsidRPr="0072115E" w14:paraId="43F70326" w14:textId="77777777" w:rsidTr="0072115E">
        <w:trPr>
          <w:gridAfter w:val="1"/>
          <w:wAfter w:w="23" w:type="dxa"/>
          <w:jc w:val="center"/>
        </w:trPr>
        <w:tc>
          <w:tcPr>
            <w:tcW w:w="567" w:type="dxa"/>
            <w:vAlign w:val="center"/>
          </w:tcPr>
          <w:p w14:paraId="53A7B36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79</w:t>
            </w:r>
          </w:p>
        </w:tc>
        <w:tc>
          <w:tcPr>
            <w:tcW w:w="708" w:type="dxa"/>
            <w:vAlign w:val="center"/>
          </w:tcPr>
          <w:p w14:paraId="639B984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32E4F7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093</w:t>
            </w:r>
          </w:p>
        </w:tc>
        <w:tc>
          <w:tcPr>
            <w:tcW w:w="992" w:type="dxa"/>
            <w:vAlign w:val="center"/>
          </w:tcPr>
          <w:p w14:paraId="02AB30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C5DF49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Kėdės su ratukais</w:t>
            </w:r>
          </w:p>
        </w:tc>
        <w:tc>
          <w:tcPr>
            <w:tcW w:w="680" w:type="dxa"/>
            <w:vAlign w:val="center"/>
          </w:tcPr>
          <w:p w14:paraId="3B7D880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9D9058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30,0000</w:t>
            </w:r>
          </w:p>
        </w:tc>
        <w:tc>
          <w:tcPr>
            <w:tcW w:w="1134" w:type="dxa"/>
            <w:gridSpan w:val="2"/>
            <w:vAlign w:val="center"/>
          </w:tcPr>
          <w:p w14:paraId="75B51B3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169,400</w:t>
            </w:r>
          </w:p>
        </w:tc>
        <w:tc>
          <w:tcPr>
            <w:tcW w:w="1247" w:type="dxa"/>
            <w:gridSpan w:val="2"/>
            <w:vAlign w:val="center"/>
          </w:tcPr>
          <w:p w14:paraId="3FE15E9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5 082,00</w:t>
            </w:r>
          </w:p>
        </w:tc>
      </w:tr>
      <w:tr w:rsidR="002C1EA6" w:rsidRPr="0072115E" w14:paraId="0643885C" w14:textId="77777777" w:rsidTr="0072115E">
        <w:trPr>
          <w:gridAfter w:val="1"/>
          <w:wAfter w:w="23" w:type="dxa"/>
          <w:jc w:val="center"/>
        </w:trPr>
        <w:tc>
          <w:tcPr>
            <w:tcW w:w="567" w:type="dxa"/>
            <w:vAlign w:val="center"/>
          </w:tcPr>
          <w:p w14:paraId="7640B46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80</w:t>
            </w:r>
          </w:p>
        </w:tc>
        <w:tc>
          <w:tcPr>
            <w:tcW w:w="708" w:type="dxa"/>
            <w:vAlign w:val="center"/>
          </w:tcPr>
          <w:p w14:paraId="2B55A6F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FF3199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093</w:t>
            </w:r>
          </w:p>
        </w:tc>
        <w:tc>
          <w:tcPr>
            <w:tcW w:w="992" w:type="dxa"/>
            <w:vAlign w:val="center"/>
          </w:tcPr>
          <w:p w14:paraId="7C2970B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CD746B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Kėdės su atlenkiamu staliuku</w:t>
            </w:r>
          </w:p>
        </w:tc>
        <w:tc>
          <w:tcPr>
            <w:tcW w:w="680" w:type="dxa"/>
            <w:vAlign w:val="center"/>
          </w:tcPr>
          <w:p w14:paraId="49C1F4D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0DB963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30,0000</w:t>
            </w:r>
          </w:p>
        </w:tc>
        <w:tc>
          <w:tcPr>
            <w:tcW w:w="1134" w:type="dxa"/>
            <w:gridSpan w:val="2"/>
            <w:vAlign w:val="center"/>
          </w:tcPr>
          <w:p w14:paraId="731E338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108,900</w:t>
            </w:r>
          </w:p>
        </w:tc>
        <w:tc>
          <w:tcPr>
            <w:tcW w:w="1247" w:type="dxa"/>
            <w:gridSpan w:val="2"/>
            <w:vAlign w:val="center"/>
          </w:tcPr>
          <w:p w14:paraId="68AB14A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3 267,00</w:t>
            </w:r>
          </w:p>
        </w:tc>
      </w:tr>
      <w:tr w:rsidR="002C1EA6" w:rsidRPr="0072115E" w14:paraId="1A6FF94E" w14:textId="77777777" w:rsidTr="0072115E">
        <w:trPr>
          <w:gridAfter w:val="1"/>
          <w:wAfter w:w="23" w:type="dxa"/>
          <w:jc w:val="center"/>
        </w:trPr>
        <w:tc>
          <w:tcPr>
            <w:tcW w:w="567" w:type="dxa"/>
            <w:vAlign w:val="center"/>
          </w:tcPr>
          <w:p w14:paraId="67D2EE6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81</w:t>
            </w:r>
          </w:p>
        </w:tc>
        <w:tc>
          <w:tcPr>
            <w:tcW w:w="708" w:type="dxa"/>
            <w:vAlign w:val="center"/>
          </w:tcPr>
          <w:p w14:paraId="22112CC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7F09B9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093</w:t>
            </w:r>
          </w:p>
        </w:tc>
        <w:tc>
          <w:tcPr>
            <w:tcW w:w="992" w:type="dxa"/>
            <w:vAlign w:val="center"/>
          </w:tcPr>
          <w:p w14:paraId="348D2DD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724905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Kėdės</w:t>
            </w:r>
          </w:p>
        </w:tc>
        <w:tc>
          <w:tcPr>
            <w:tcW w:w="680" w:type="dxa"/>
            <w:vAlign w:val="center"/>
          </w:tcPr>
          <w:p w14:paraId="40C1F70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C2F965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771,0000</w:t>
            </w:r>
          </w:p>
        </w:tc>
        <w:tc>
          <w:tcPr>
            <w:tcW w:w="1134" w:type="dxa"/>
            <w:gridSpan w:val="2"/>
            <w:vAlign w:val="center"/>
          </w:tcPr>
          <w:p w14:paraId="78A6B78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102,850</w:t>
            </w:r>
          </w:p>
        </w:tc>
        <w:tc>
          <w:tcPr>
            <w:tcW w:w="1247" w:type="dxa"/>
            <w:gridSpan w:val="2"/>
            <w:vAlign w:val="center"/>
          </w:tcPr>
          <w:p w14:paraId="2EDAC97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79 297,35</w:t>
            </w:r>
          </w:p>
        </w:tc>
      </w:tr>
      <w:tr w:rsidR="002C1EA6" w:rsidRPr="0072115E" w14:paraId="02667DE6" w14:textId="77777777" w:rsidTr="0072115E">
        <w:trPr>
          <w:gridAfter w:val="1"/>
          <w:wAfter w:w="23" w:type="dxa"/>
          <w:jc w:val="center"/>
        </w:trPr>
        <w:tc>
          <w:tcPr>
            <w:tcW w:w="567" w:type="dxa"/>
            <w:vAlign w:val="center"/>
          </w:tcPr>
          <w:p w14:paraId="54BBF0B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82</w:t>
            </w:r>
          </w:p>
        </w:tc>
        <w:tc>
          <w:tcPr>
            <w:tcW w:w="708" w:type="dxa"/>
            <w:vAlign w:val="center"/>
          </w:tcPr>
          <w:p w14:paraId="490E6BF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9514B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093</w:t>
            </w:r>
          </w:p>
        </w:tc>
        <w:tc>
          <w:tcPr>
            <w:tcW w:w="992" w:type="dxa"/>
            <w:vAlign w:val="center"/>
          </w:tcPr>
          <w:p w14:paraId="4EC2E85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6585F3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Kėdės su ratukais</w:t>
            </w:r>
          </w:p>
        </w:tc>
        <w:tc>
          <w:tcPr>
            <w:tcW w:w="680" w:type="dxa"/>
            <w:vAlign w:val="center"/>
          </w:tcPr>
          <w:p w14:paraId="2749CCB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53FA5D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05C9A0F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187,550</w:t>
            </w:r>
          </w:p>
        </w:tc>
        <w:tc>
          <w:tcPr>
            <w:tcW w:w="1247" w:type="dxa"/>
            <w:gridSpan w:val="2"/>
            <w:vAlign w:val="center"/>
          </w:tcPr>
          <w:p w14:paraId="232FF8B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1 875,50</w:t>
            </w:r>
          </w:p>
        </w:tc>
      </w:tr>
      <w:tr w:rsidR="002C1EA6" w:rsidRPr="0072115E" w14:paraId="670B956F" w14:textId="77777777" w:rsidTr="0072115E">
        <w:trPr>
          <w:gridAfter w:val="1"/>
          <w:wAfter w:w="23" w:type="dxa"/>
          <w:jc w:val="center"/>
        </w:trPr>
        <w:tc>
          <w:tcPr>
            <w:tcW w:w="567" w:type="dxa"/>
            <w:vAlign w:val="center"/>
          </w:tcPr>
          <w:p w14:paraId="30F8911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83</w:t>
            </w:r>
          </w:p>
        </w:tc>
        <w:tc>
          <w:tcPr>
            <w:tcW w:w="708" w:type="dxa"/>
            <w:vAlign w:val="center"/>
          </w:tcPr>
          <w:p w14:paraId="4AE3ADA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B88A46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093</w:t>
            </w:r>
          </w:p>
        </w:tc>
        <w:tc>
          <w:tcPr>
            <w:tcW w:w="992" w:type="dxa"/>
            <w:vAlign w:val="center"/>
          </w:tcPr>
          <w:p w14:paraId="6418A02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FC48E4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Kėdės</w:t>
            </w:r>
          </w:p>
        </w:tc>
        <w:tc>
          <w:tcPr>
            <w:tcW w:w="680" w:type="dxa"/>
            <w:vAlign w:val="center"/>
          </w:tcPr>
          <w:p w14:paraId="5292DD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740FD4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40,0000</w:t>
            </w:r>
          </w:p>
        </w:tc>
        <w:tc>
          <w:tcPr>
            <w:tcW w:w="1134" w:type="dxa"/>
            <w:gridSpan w:val="2"/>
            <w:vAlign w:val="center"/>
          </w:tcPr>
          <w:p w14:paraId="4341AE5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96,800</w:t>
            </w:r>
          </w:p>
        </w:tc>
        <w:tc>
          <w:tcPr>
            <w:tcW w:w="1247" w:type="dxa"/>
            <w:gridSpan w:val="2"/>
            <w:vAlign w:val="center"/>
          </w:tcPr>
          <w:p w14:paraId="49CA0AC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3 872,00</w:t>
            </w:r>
          </w:p>
        </w:tc>
      </w:tr>
      <w:tr w:rsidR="002C1EA6" w:rsidRPr="0072115E" w14:paraId="06B254CD" w14:textId="77777777" w:rsidTr="0072115E">
        <w:trPr>
          <w:gridAfter w:val="1"/>
          <w:wAfter w:w="23" w:type="dxa"/>
          <w:jc w:val="center"/>
        </w:trPr>
        <w:tc>
          <w:tcPr>
            <w:tcW w:w="567" w:type="dxa"/>
            <w:vAlign w:val="center"/>
          </w:tcPr>
          <w:p w14:paraId="42709ED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84</w:t>
            </w:r>
          </w:p>
        </w:tc>
        <w:tc>
          <w:tcPr>
            <w:tcW w:w="708" w:type="dxa"/>
            <w:vAlign w:val="center"/>
          </w:tcPr>
          <w:p w14:paraId="7589631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2AB0E7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1082</w:t>
            </w:r>
          </w:p>
        </w:tc>
        <w:tc>
          <w:tcPr>
            <w:tcW w:w="992" w:type="dxa"/>
            <w:vAlign w:val="center"/>
          </w:tcPr>
          <w:p w14:paraId="675601F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995E5F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spinta (paltams, striukėms)</w:t>
            </w:r>
          </w:p>
        </w:tc>
        <w:tc>
          <w:tcPr>
            <w:tcW w:w="680" w:type="dxa"/>
            <w:vAlign w:val="center"/>
          </w:tcPr>
          <w:p w14:paraId="36A476B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E6B54F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56A6BB8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222,640</w:t>
            </w:r>
          </w:p>
        </w:tc>
        <w:tc>
          <w:tcPr>
            <w:tcW w:w="1247" w:type="dxa"/>
            <w:gridSpan w:val="2"/>
            <w:vAlign w:val="center"/>
          </w:tcPr>
          <w:p w14:paraId="55750E4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445,28</w:t>
            </w:r>
          </w:p>
        </w:tc>
      </w:tr>
      <w:tr w:rsidR="002C1EA6" w:rsidRPr="0072115E" w14:paraId="587FE6FA" w14:textId="77777777" w:rsidTr="0072115E">
        <w:trPr>
          <w:gridAfter w:val="1"/>
          <w:wAfter w:w="23" w:type="dxa"/>
          <w:jc w:val="center"/>
        </w:trPr>
        <w:tc>
          <w:tcPr>
            <w:tcW w:w="567" w:type="dxa"/>
            <w:vAlign w:val="center"/>
          </w:tcPr>
          <w:p w14:paraId="026BF22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85</w:t>
            </w:r>
          </w:p>
        </w:tc>
        <w:tc>
          <w:tcPr>
            <w:tcW w:w="708" w:type="dxa"/>
            <w:vAlign w:val="center"/>
          </w:tcPr>
          <w:p w14:paraId="02346B3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001588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1082</w:t>
            </w:r>
          </w:p>
        </w:tc>
        <w:tc>
          <w:tcPr>
            <w:tcW w:w="992" w:type="dxa"/>
            <w:vAlign w:val="center"/>
          </w:tcPr>
          <w:p w14:paraId="3EACF03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B88A91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spinta</w:t>
            </w:r>
          </w:p>
        </w:tc>
        <w:tc>
          <w:tcPr>
            <w:tcW w:w="680" w:type="dxa"/>
            <w:vAlign w:val="center"/>
          </w:tcPr>
          <w:p w14:paraId="14CB2D1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18DE0D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34,0000</w:t>
            </w:r>
          </w:p>
        </w:tc>
        <w:tc>
          <w:tcPr>
            <w:tcW w:w="1134" w:type="dxa"/>
            <w:gridSpan w:val="2"/>
            <w:vAlign w:val="center"/>
          </w:tcPr>
          <w:p w14:paraId="4AF759E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222,640</w:t>
            </w:r>
          </w:p>
        </w:tc>
        <w:tc>
          <w:tcPr>
            <w:tcW w:w="1247" w:type="dxa"/>
            <w:gridSpan w:val="2"/>
            <w:vAlign w:val="center"/>
          </w:tcPr>
          <w:p w14:paraId="0E406C1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7 569,76</w:t>
            </w:r>
          </w:p>
        </w:tc>
      </w:tr>
      <w:tr w:rsidR="002C1EA6" w:rsidRPr="0072115E" w14:paraId="060B3E38" w14:textId="77777777" w:rsidTr="0072115E">
        <w:trPr>
          <w:gridAfter w:val="1"/>
          <w:wAfter w:w="23" w:type="dxa"/>
          <w:jc w:val="center"/>
        </w:trPr>
        <w:tc>
          <w:tcPr>
            <w:tcW w:w="567" w:type="dxa"/>
            <w:vAlign w:val="center"/>
          </w:tcPr>
          <w:p w14:paraId="3DCCF43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86</w:t>
            </w:r>
          </w:p>
        </w:tc>
        <w:tc>
          <w:tcPr>
            <w:tcW w:w="708" w:type="dxa"/>
            <w:vAlign w:val="center"/>
          </w:tcPr>
          <w:p w14:paraId="7AC2A5D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860451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1082</w:t>
            </w:r>
          </w:p>
        </w:tc>
        <w:tc>
          <w:tcPr>
            <w:tcW w:w="992" w:type="dxa"/>
            <w:vAlign w:val="center"/>
          </w:tcPr>
          <w:p w14:paraId="4046D75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8C13FC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spinta</w:t>
            </w:r>
          </w:p>
        </w:tc>
        <w:tc>
          <w:tcPr>
            <w:tcW w:w="680" w:type="dxa"/>
            <w:vAlign w:val="center"/>
          </w:tcPr>
          <w:p w14:paraId="28B9E26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E2F938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7,0000</w:t>
            </w:r>
          </w:p>
        </w:tc>
        <w:tc>
          <w:tcPr>
            <w:tcW w:w="1134" w:type="dxa"/>
            <w:gridSpan w:val="2"/>
            <w:vAlign w:val="center"/>
          </w:tcPr>
          <w:p w14:paraId="023AD95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26B1976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3 388,00</w:t>
            </w:r>
          </w:p>
        </w:tc>
      </w:tr>
      <w:tr w:rsidR="002C1EA6" w:rsidRPr="0072115E" w14:paraId="1E186EC9" w14:textId="77777777" w:rsidTr="0072115E">
        <w:trPr>
          <w:gridAfter w:val="1"/>
          <w:wAfter w:w="23" w:type="dxa"/>
          <w:jc w:val="center"/>
        </w:trPr>
        <w:tc>
          <w:tcPr>
            <w:tcW w:w="567" w:type="dxa"/>
            <w:vAlign w:val="center"/>
          </w:tcPr>
          <w:p w14:paraId="785E99F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87</w:t>
            </w:r>
          </w:p>
        </w:tc>
        <w:tc>
          <w:tcPr>
            <w:tcW w:w="708" w:type="dxa"/>
            <w:vAlign w:val="center"/>
          </w:tcPr>
          <w:p w14:paraId="6046B98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449686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1082</w:t>
            </w:r>
          </w:p>
        </w:tc>
        <w:tc>
          <w:tcPr>
            <w:tcW w:w="992" w:type="dxa"/>
            <w:vAlign w:val="center"/>
          </w:tcPr>
          <w:p w14:paraId="5F37463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68E273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spinta</w:t>
            </w:r>
          </w:p>
        </w:tc>
        <w:tc>
          <w:tcPr>
            <w:tcW w:w="680" w:type="dxa"/>
            <w:vAlign w:val="center"/>
          </w:tcPr>
          <w:p w14:paraId="7683446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4E3A13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4BADBD8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634D0DD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65B8E8BE" w14:textId="77777777" w:rsidTr="0072115E">
        <w:trPr>
          <w:gridAfter w:val="1"/>
          <w:wAfter w:w="23" w:type="dxa"/>
          <w:jc w:val="center"/>
        </w:trPr>
        <w:tc>
          <w:tcPr>
            <w:tcW w:w="567" w:type="dxa"/>
            <w:vAlign w:val="center"/>
          </w:tcPr>
          <w:p w14:paraId="2A5ED6A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88</w:t>
            </w:r>
          </w:p>
        </w:tc>
        <w:tc>
          <w:tcPr>
            <w:tcW w:w="708" w:type="dxa"/>
            <w:vAlign w:val="center"/>
          </w:tcPr>
          <w:p w14:paraId="135DC95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002E8E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1085</w:t>
            </w:r>
          </w:p>
        </w:tc>
        <w:tc>
          <w:tcPr>
            <w:tcW w:w="992" w:type="dxa"/>
            <w:vAlign w:val="center"/>
          </w:tcPr>
          <w:p w14:paraId="5AAE946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680181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Uždara spinta</w:t>
            </w:r>
          </w:p>
        </w:tc>
        <w:tc>
          <w:tcPr>
            <w:tcW w:w="680" w:type="dxa"/>
            <w:vAlign w:val="center"/>
          </w:tcPr>
          <w:p w14:paraId="2B2A3BE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E48A9E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40,0000</w:t>
            </w:r>
          </w:p>
        </w:tc>
        <w:tc>
          <w:tcPr>
            <w:tcW w:w="1134" w:type="dxa"/>
            <w:gridSpan w:val="2"/>
            <w:vAlign w:val="center"/>
          </w:tcPr>
          <w:p w14:paraId="14AB5B2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222,640</w:t>
            </w:r>
          </w:p>
        </w:tc>
        <w:tc>
          <w:tcPr>
            <w:tcW w:w="1247" w:type="dxa"/>
            <w:gridSpan w:val="2"/>
            <w:vAlign w:val="center"/>
          </w:tcPr>
          <w:p w14:paraId="0CD515F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8 905,60</w:t>
            </w:r>
          </w:p>
        </w:tc>
      </w:tr>
      <w:tr w:rsidR="002C1EA6" w:rsidRPr="0072115E" w14:paraId="4F3DE3D7" w14:textId="77777777" w:rsidTr="0072115E">
        <w:trPr>
          <w:gridAfter w:val="1"/>
          <w:wAfter w:w="23" w:type="dxa"/>
          <w:jc w:val="center"/>
        </w:trPr>
        <w:tc>
          <w:tcPr>
            <w:tcW w:w="567" w:type="dxa"/>
            <w:vAlign w:val="center"/>
          </w:tcPr>
          <w:p w14:paraId="01C5A17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89</w:t>
            </w:r>
          </w:p>
        </w:tc>
        <w:tc>
          <w:tcPr>
            <w:tcW w:w="708" w:type="dxa"/>
            <w:vAlign w:val="center"/>
          </w:tcPr>
          <w:p w14:paraId="15CFD69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167B3C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1085</w:t>
            </w:r>
          </w:p>
        </w:tc>
        <w:tc>
          <w:tcPr>
            <w:tcW w:w="992" w:type="dxa"/>
            <w:vAlign w:val="center"/>
          </w:tcPr>
          <w:p w14:paraId="626892C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0D328E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Uždara spinta</w:t>
            </w:r>
          </w:p>
        </w:tc>
        <w:tc>
          <w:tcPr>
            <w:tcW w:w="680" w:type="dxa"/>
            <w:vAlign w:val="center"/>
          </w:tcPr>
          <w:p w14:paraId="1FD49BC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A69F3A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0DB5CC0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1261DBE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4476FD19" w14:textId="77777777" w:rsidTr="0072115E">
        <w:trPr>
          <w:gridAfter w:val="1"/>
          <w:wAfter w:w="23" w:type="dxa"/>
          <w:jc w:val="center"/>
        </w:trPr>
        <w:tc>
          <w:tcPr>
            <w:tcW w:w="567" w:type="dxa"/>
            <w:vAlign w:val="center"/>
          </w:tcPr>
          <w:p w14:paraId="145A8E6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90</w:t>
            </w:r>
          </w:p>
        </w:tc>
        <w:tc>
          <w:tcPr>
            <w:tcW w:w="708" w:type="dxa"/>
            <w:vAlign w:val="center"/>
          </w:tcPr>
          <w:p w14:paraId="7116542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0A6EEE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1085</w:t>
            </w:r>
          </w:p>
        </w:tc>
        <w:tc>
          <w:tcPr>
            <w:tcW w:w="992" w:type="dxa"/>
            <w:vAlign w:val="center"/>
          </w:tcPr>
          <w:p w14:paraId="1F27D74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67AA3F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Uždara spinta</w:t>
            </w:r>
          </w:p>
        </w:tc>
        <w:tc>
          <w:tcPr>
            <w:tcW w:w="680" w:type="dxa"/>
            <w:vAlign w:val="center"/>
          </w:tcPr>
          <w:p w14:paraId="39F0687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6E5AFB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4494038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544,500</w:t>
            </w:r>
          </w:p>
        </w:tc>
        <w:tc>
          <w:tcPr>
            <w:tcW w:w="1247" w:type="dxa"/>
            <w:gridSpan w:val="2"/>
            <w:vAlign w:val="center"/>
          </w:tcPr>
          <w:p w14:paraId="7D586DB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1 089,00</w:t>
            </w:r>
          </w:p>
        </w:tc>
      </w:tr>
      <w:tr w:rsidR="002C1EA6" w:rsidRPr="0072115E" w14:paraId="3C236ABD" w14:textId="77777777" w:rsidTr="0072115E">
        <w:trPr>
          <w:gridAfter w:val="1"/>
          <w:wAfter w:w="23" w:type="dxa"/>
          <w:jc w:val="center"/>
        </w:trPr>
        <w:tc>
          <w:tcPr>
            <w:tcW w:w="567" w:type="dxa"/>
            <w:vAlign w:val="center"/>
          </w:tcPr>
          <w:p w14:paraId="23D8714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91</w:t>
            </w:r>
          </w:p>
        </w:tc>
        <w:tc>
          <w:tcPr>
            <w:tcW w:w="708" w:type="dxa"/>
            <w:vAlign w:val="center"/>
          </w:tcPr>
          <w:p w14:paraId="417EE91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CC1F77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1088</w:t>
            </w:r>
          </w:p>
        </w:tc>
        <w:tc>
          <w:tcPr>
            <w:tcW w:w="992" w:type="dxa"/>
            <w:vAlign w:val="center"/>
          </w:tcPr>
          <w:p w14:paraId="783E983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461907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Mobilus staliukas</w:t>
            </w:r>
          </w:p>
        </w:tc>
        <w:tc>
          <w:tcPr>
            <w:tcW w:w="680" w:type="dxa"/>
            <w:vAlign w:val="center"/>
          </w:tcPr>
          <w:p w14:paraId="7DEF875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927B5D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33791EB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489CA2E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6A389A5E" w14:textId="77777777" w:rsidTr="0072115E">
        <w:trPr>
          <w:gridAfter w:val="1"/>
          <w:wAfter w:w="23" w:type="dxa"/>
          <w:jc w:val="center"/>
        </w:trPr>
        <w:tc>
          <w:tcPr>
            <w:tcW w:w="567" w:type="dxa"/>
            <w:vAlign w:val="center"/>
          </w:tcPr>
          <w:p w14:paraId="35C2AC2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92</w:t>
            </w:r>
          </w:p>
        </w:tc>
        <w:tc>
          <w:tcPr>
            <w:tcW w:w="708" w:type="dxa"/>
            <w:vAlign w:val="center"/>
          </w:tcPr>
          <w:p w14:paraId="08541A2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D7D3CC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1088</w:t>
            </w:r>
          </w:p>
        </w:tc>
        <w:tc>
          <w:tcPr>
            <w:tcW w:w="992" w:type="dxa"/>
            <w:vAlign w:val="center"/>
          </w:tcPr>
          <w:p w14:paraId="6890EDD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B0030C3"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Mobilus staliukas</w:t>
            </w:r>
          </w:p>
        </w:tc>
        <w:tc>
          <w:tcPr>
            <w:tcW w:w="680" w:type="dxa"/>
            <w:vAlign w:val="center"/>
          </w:tcPr>
          <w:p w14:paraId="715B676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A9ACDF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7FDC0D7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302,500</w:t>
            </w:r>
          </w:p>
        </w:tc>
        <w:tc>
          <w:tcPr>
            <w:tcW w:w="1247" w:type="dxa"/>
            <w:gridSpan w:val="2"/>
            <w:vAlign w:val="center"/>
          </w:tcPr>
          <w:p w14:paraId="37FC6EE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302,50</w:t>
            </w:r>
          </w:p>
        </w:tc>
      </w:tr>
      <w:tr w:rsidR="002C1EA6" w:rsidRPr="0072115E" w14:paraId="04DB9D08" w14:textId="77777777" w:rsidTr="0072115E">
        <w:trPr>
          <w:gridAfter w:val="1"/>
          <w:wAfter w:w="23" w:type="dxa"/>
          <w:jc w:val="center"/>
        </w:trPr>
        <w:tc>
          <w:tcPr>
            <w:tcW w:w="567" w:type="dxa"/>
            <w:vAlign w:val="center"/>
          </w:tcPr>
          <w:p w14:paraId="1886F64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93</w:t>
            </w:r>
          </w:p>
        </w:tc>
        <w:tc>
          <w:tcPr>
            <w:tcW w:w="708" w:type="dxa"/>
            <w:vAlign w:val="center"/>
          </w:tcPr>
          <w:p w14:paraId="0CA3758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5E0DDE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1121</w:t>
            </w:r>
          </w:p>
        </w:tc>
        <w:tc>
          <w:tcPr>
            <w:tcW w:w="992" w:type="dxa"/>
            <w:vAlign w:val="center"/>
          </w:tcPr>
          <w:p w14:paraId="4EAD347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5C3965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Plautuvė</w:t>
            </w:r>
          </w:p>
        </w:tc>
        <w:tc>
          <w:tcPr>
            <w:tcW w:w="680" w:type="dxa"/>
            <w:vAlign w:val="center"/>
          </w:tcPr>
          <w:p w14:paraId="1B6AABB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64B7DB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7922288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2E79771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6316140A" w14:textId="77777777" w:rsidTr="0072115E">
        <w:trPr>
          <w:gridAfter w:val="1"/>
          <w:wAfter w:w="23" w:type="dxa"/>
          <w:jc w:val="center"/>
        </w:trPr>
        <w:tc>
          <w:tcPr>
            <w:tcW w:w="567" w:type="dxa"/>
            <w:vAlign w:val="center"/>
          </w:tcPr>
          <w:p w14:paraId="7823FB4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94</w:t>
            </w:r>
          </w:p>
        </w:tc>
        <w:tc>
          <w:tcPr>
            <w:tcW w:w="708" w:type="dxa"/>
            <w:vAlign w:val="center"/>
          </w:tcPr>
          <w:p w14:paraId="176C5FB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3A09F8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1121</w:t>
            </w:r>
          </w:p>
        </w:tc>
        <w:tc>
          <w:tcPr>
            <w:tcW w:w="992" w:type="dxa"/>
            <w:vAlign w:val="center"/>
          </w:tcPr>
          <w:p w14:paraId="341428A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467594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Praustuvas</w:t>
            </w:r>
          </w:p>
        </w:tc>
        <w:tc>
          <w:tcPr>
            <w:tcW w:w="680" w:type="dxa"/>
            <w:vAlign w:val="center"/>
          </w:tcPr>
          <w:p w14:paraId="0BD8691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84338B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15E4B82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02787B1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06D3A435" w14:textId="77777777" w:rsidTr="0072115E">
        <w:trPr>
          <w:gridAfter w:val="1"/>
          <w:wAfter w:w="23" w:type="dxa"/>
          <w:jc w:val="center"/>
        </w:trPr>
        <w:tc>
          <w:tcPr>
            <w:tcW w:w="567" w:type="dxa"/>
            <w:vAlign w:val="center"/>
          </w:tcPr>
          <w:p w14:paraId="610BADC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95</w:t>
            </w:r>
          </w:p>
        </w:tc>
        <w:tc>
          <w:tcPr>
            <w:tcW w:w="708" w:type="dxa"/>
            <w:vAlign w:val="center"/>
          </w:tcPr>
          <w:p w14:paraId="1817B77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0E52A5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1121</w:t>
            </w:r>
          </w:p>
        </w:tc>
        <w:tc>
          <w:tcPr>
            <w:tcW w:w="992" w:type="dxa"/>
            <w:vAlign w:val="center"/>
          </w:tcPr>
          <w:p w14:paraId="52961F9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447222C"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Praustuvė</w:t>
            </w:r>
          </w:p>
        </w:tc>
        <w:tc>
          <w:tcPr>
            <w:tcW w:w="680" w:type="dxa"/>
            <w:vAlign w:val="center"/>
          </w:tcPr>
          <w:p w14:paraId="17F6D9E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412970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08381FF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6C2FF4E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58AAB145" w14:textId="77777777" w:rsidTr="0072115E">
        <w:trPr>
          <w:gridAfter w:val="1"/>
          <w:wAfter w:w="23" w:type="dxa"/>
          <w:jc w:val="center"/>
        </w:trPr>
        <w:tc>
          <w:tcPr>
            <w:tcW w:w="567" w:type="dxa"/>
            <w:vAlign w:val="center"/>
          </w:tcPr>
          <w:p w14:paraId="004F27A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96</w:t>
            </w:r>
          </w:p>
        </w:tc>
        <w:tc>
          <w:tcPr>
            <w:tcW w:w="708" w:type="dxa"/>
            <w:vAlign w:val="center"/>
          </w:tcPr>
          <w:p w14:paraId="77B0CD1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4B8D7A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1121</w:t>
            </w:r>
          </w:p>
        </w:tc>
        <w:tc>
          <w:tcPr>
            <w:tcW w:w="992" w:type="dxa"/>
            <w:vAlign w:val="center"/>
          </w:tcPr>
          <w:p w14:paraId="52350F7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89FD34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Plautuvė</w:t>
            </w:r>
          </w:p>
        </w:tc>
        <w:tc>
          <w:tcPr>
            <w:tcW w:w="680" w:type="dxa"/>
            <w:vAlign w:val="center"/>
          </w:tcPr>
          <w:p w14:paraId="06790C5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CDBD66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48BDE57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544,500</w:t>
            </w:r>
          </w:p>
        </w:tc>
        <w:tc>
          <w:tcPr>
            <w:tcW w:w="1247" w:type="dxa"/>
            <w:gridSpan w:val="2"/>
            <w:vAlign w:val="center"/>
          </w:tcPr>
          <w:p w14:paraId="381A012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544,50</w:t>
            </w:r>
          </w:p>
        </w:tc>
      </w:tr>
      <w:tr w:rsidR="002C1EA6" w:rsidRPr="0072115E" w14:paraId="67EDC631" w14:textId="77777777" w:rsidTr="0072115E">
        <w:trPr>
          <w:gridAfter w:val="1"/>
          <w:wAfter w:w="23" w:type="dxa"/>
          <w:jc w:val="center"/>
        </w:trPr>
        <w:tc>
          <w:tcPr>
            <w:tcW w:w="567" w:type="dxa"/>
            <w:vAlign w:val="center"/>
          </w:tcPr>
          <w:p w14:paraId="275F933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97</w:t>
            </w:r>
          </w:p>
        </w:tc>
        <w:tc>
          <w:tcPr>
            <w:tcW w:w="708" w:type="dxa"/>
            <w:vAlign w:val="center"/>
          </w:tcPr>
          <w:p w14:paraId="189E5A3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DF828F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1121</w:t>
            </w:r>
          </w:p>
        </w:tc>
        <w:tc>
          <w:tcPr>
            <w:tcW w:w="992" w:type="dxa"/>
            <w:vAlign w:val="center"/>
          </w:tcPr>
          <w:p w14:paraId="0448EAB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C615DE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Praustuvė</w:t>
            </w:r>
          </w:p>
        </w:tc>
        <w:tc>
          <w:tcPr>
            <w:tcW w:w="680" w:type="dxa"/>
            <w:vAlign w:val="center"/>
          </w:tcPr>
          <w:p w14:paraId="3E5C1E3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EFFFFE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6E09AF5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629,200</w:t>
            </w:r>
          </w:p>
        </w:tc>
        <w:tc>
          <w:tcPr>
            <w:tcW w:w="1247" w:type="dxa"/>
            <w:gridSpan w:val="2"/>
            <w:vAlign w:val="center"/>
          </w:tcPr>
          <w:p w14:paraId="049875D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1 258,40</w:t>
            </w:r>
          </w:p>
        </w:tc>
      </w:tr>
      <w:tr w:rsidR="002C1EA6" w:rsidRPr="0072115E" w14:paraId="7A74F62A" w14:textId="77777777" w:rsidTr="0072115E">
        <w:trPr>
          <w:gridAfter w:val="1"/>
          <w:wAfter w:w="23" w:type="dxa"/>
          <w:jc w:val="center"/>
        </w:trPr>
        <w:tc>
          <w:tcPr>
            <w:tcW w:w="567" w:type="dxa"/>
            <w:vAlign w:val="center"/>
          </w:tcPr>
          <w:p w14:paraId="27D9472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98</w:t>
            </w:r>
          </w:p>
        </w:tc>
        <w:tc>
          <w:tcPr>
            <w:tcW w:w="708" w:type="dxa"/>
            <w:vAlign w:val="center"/>
          </w:tcPr>
          <w:p w14:paraId="558A841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DFA75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1171</w:t>
            </w:r>
          </w:p>
        </w:tc>
        <w:tc>
          <w:tcPr>
            <w:tcW w:w="992" w:type="dxa"/>
            <w:vAlign w:val="center"/>
          </w:tcPr>
          <w:p w14:paraId="4C6814A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FED7B0C"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Spintelės (dviejų lygių)</w:t>
            </w:r>
          </w:p>
        </w:tc>
        <w:tc>
          <w:tcPr>
            <w:tcW w:w="680" w:type="dxa"/>
            <w:vAlign w:val="center"/>
          </w:tcPr>
          <w:p w14:paraId="64966B8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9A7F0A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32,0000</w:t>
            </w:r>
          </w:p>
        </w:tc>
        <w:tc>
          <w:tcPr>
            <w:tcW w:w="1134" w:type="dxa"/>
            <w:gridSpan w:val="2"/>
            <w:vAlign w:val="center"/>
          </w:tcPr>
          <w:p w14:paraId="3AC85C5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121,000</w:t>
            </w:r>
          </w:p>
        </w:tc>
        <w:tc>
          <w:tcPr>
            <w:tcW w:w="1247" w:type="dxa"/>
            <w:gridSpan w:val="2"/>
            <w:vAlign w:val="center"/>
          </w:tcPr>
          <w:p w14:paraId="338B1A1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3 872,00</w:t>
            </w:r>
          </w:p>
        </w:tc>
      </w:tr>
      <w:tr w:rsidR="002C1EA6" w:rsidRPr="0072115E" w14:paraId="59000DBA" w14:textId="77777777" w:rsidTr="0072115E">
        <w:trPr>
          <w:gridAfter w:val="1"/>
          <w:wAfter w:w="23" w:type="dxa"/>
          <w:jc w:val="center"/>
        </w:trPr>
        <w:tc>
          <w:tcPr>
            <w:tcW w:w="567" w:type="dxa"/>
            <w:vAlign w:val="center"/>
          </w:tcPr>
          <w:p w14:paraId="7414953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99</w:t>
            </w:r>
          </w:p>
        </w:tc>
        <w:tc>
          <w:tcPr>
            <w:tcW w:w="708" w:type="dxa"/>
            <w:vAlign w:val="center"/>
          </w:tcPr>
          <w:p w14:paraId="54ADC88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9F2E9F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1171</w:t>
            </w:r>
          </w:p>
        </w:tc>
        <w:tc>
          <w:tcPr>
            <w:tcW w:w="992" w:type="dxa"/>
            <w:vAlign w:val="center"/>
          </w:tcPr>
          <w:p w14:paraId="67076DE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310B68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Spintelės (dviejų lygių)</w:t>
            </w:r>
          </w:p>
        </w:tc>
        <w:tc>
          <w:tcPr>
            <w:tcW w:w="680" w:type="dxa"/>
            <w:vAlign w:val="center"/>
          </w:tcPr>
          <w:p w14:paraId="5336161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CF9E55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24,0000</w:t>
            </w:r>
          </w:p>
        </w:tc>
        <w:tc>
          <w:tcPr>
            <w:tcW w:w="1134" w:type="dxa"/>
            <w:gridSpan w:val="2"/>
            <w:vAlign w:val="center"/>
          </w:tcPr>
          <w:p w14:paraId="79E01FE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423,500</w:t>
            </w:r>
          </w:p>
        </w:tc>
        <w:tc>
          <w:tcPr>
            <w:tcW w:w="1247" w:type="dxa"/>
            <w:gridSpan w:val="2"/>
            <w:vAlign w:val="center"/>
          </w:tcPr>
          <w:p w14:paraId="2634F74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10 164,00</w:t>
            </w:r>
          </w:p>
        </w:tc>
      </w:tr>
      <w:tr w:rsidR="002C1EA6" w:rsidRPr="0072115E" w14:paraId="57C3C5BF" w14:textId="77777777" w:rsidTr="0072115E">
        <w:trPr>
          <w:gridAfter w:val="1"/>
          <w:wAfter w:w="23" w:type="dxa"/>
          <w:jc w:val="center"/>
        </w:trPr>
        <w:tc>
          <w:tcPr>
            <w:tcW w:w="567" w:type="dxa"/>
            <w:vAlign w:val="center"/>
          </w:tcPr>
          <w:p w14:paraId="721B80B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w:t>
            </w:r>
          </w:p>
        </w:tc>
        <w:tc>
          <w:tcPr>
            <w:tcW w:w="708" w:type="dxa"/>
            <w:vAlign w:val="center"/>
          </w:tcPr>
          <w:p w14:paraId="2425FF1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0B8E78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1171</w:t>
            </w:r>
          </w:p>
        </w:tc>
        <w:tc>
          <w:tcPr>
            <w:tcW w:w="992" w:type="dxa"/>
            <w:vAlign w:val="center"/>
          </w:tcPr>
          <w:p w14:paraId="3096364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DAC0EC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Keturvietės spintelės su ištraukiamais suoliukais</w:t>
            </w:r>
          </w:p>
        </w:tc>
        <w:tc>
          <w:tcPr>
            <w:tcW w:w="680" w:type="dxa"/>
            <w:vAlign w:val="center"/>
          </w:tcPr>
          <w:p w14:paraId="1CC0378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51FB95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57,0000</w:t>
            </w:r>
          </w:p>
        </w:tc>
        <w:tc>
          <w:tcPr>
            <w:tcW w:w="1134" w:type="dxa"/>
            <w:gridSpan w:val="2"/>
            <w:vAlign w:val="center"/>
          </w:tcPr>
          <w:p w14:paraId="7D173E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309,760</w:t>
            </w:r>
          </w:p>
        </w:tc>
        <w:tc>
          <w:tcPr>
            <w:tcW w:w="1247" w:type="dxa"/>
            <w:gridSpan w:val="2"/>
            <w:vAlign w:val="center"/>
          </w:tcPr>
          <w:p w14:paraId="7FBB83F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17 656,32</w:t>
            </w:r>
          </w:p>
        </w:tc>
      </w:tr>
      <w:tr w:rsidR="002C1EA6" w:rsidRPr="0072115E" w14:paraId="297676B9" w14:textId="77777777" w:rsidTr="0072115E">
        <w:trPr>
          <w:gridAfter w:val="1"/>
          <w:wAfter w:w="23" w:type="dxa"/>
          <w:jc w:val="center"/>
        </w:trPr>
        <w:tc>
          <w:tcPr>
            <w:tcW w:w="567" w:type="dxa"/>
            <w:vAlign w:val="center"/>
          </w:tcPr>
          <w:p w14:paraId="0C8610D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101</w:t>
            </w:r>
          </w:p>
        </w:tc>
        <w:tc>
          <w:tcPr>
            <w:tcW w:w="708" w:type="dxa"/>
            <w:vAlign w:val="center"/>
          </w:tcPr>
          <w:p w14:paraId="0E40195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C19CCC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1174</w:t>
            </w:r>
          </w:p>
        </w:tc>
        <w:tc>
          <w:tcPr>
            <w:tcW w:w="992" w:type="dxa"/>
            <w:vAlign w:val="center"/>
          </w:tcPr>
          <w:p w14:paraId="14D2509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36A068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Pastatoma lentyna</w:t>
            </w:r>
          </w:p>
        </w:tc>
        <w:tc>
          <w:tcPr>
            <w:tcW w:w="680" w:type="dxa"/>
            <w:vAlign w:val="center"/>
          </w:tcPr>
          <w:p w14:paraId="7589047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47D358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5,0000</w:t>
            </w:r>
          </w:p>
        </w:tc>
        <w:tc>
          <w:tcPr>
            <w:tcW w:w="1134" w:type="dxa"/>
            <w:gridSpan w:val="2"/>
            <w:vAlign w:val="center"/>
          </w:tcPr>
          <w:p w14:paraId="727A5B7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556,600</w:t>
            </w:r>
          </w:p>
        </w:tc>
        <w:tc>
          <w:tcPr>
            <w:tcW w:w="1247" w:type="dxa"/>
            <w:gridSpan w:val="2"/>
            <w:vAlign w:val="center"/>
          </w:tcPr>
          <w:p w14:paraId="5B1400F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2 783,00</w:t>
            </w:r>
          </w:p>
        </w:tc>
      </w:tr>
      <w:tr w:rsidR="002C1EA6" w:rsidRPr="0072115E" w14:paraId="37391903" w14:textId="77777777" w:rsidTr="0072115E">
        <w:trPr>
          <w:gridAfter w:val="1"/>
          <w:wAfter w:w="23" w:type="dxa"/>
          <w:jc w:val="center"/>
        </w:trPr>
        <w:tc>
          <w:tcPr>
            <w:tcW w:w="567" w:type="dxa"/>
            <w:vAlign w:val="center"/>
          </w:tcPr>
          <w:p w14:paraId="40B5735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102</w:t>
            </w:r>
          </w:p>
        </w:tc>
        <w:tc>
          <w:tcPr>
            <w:tcW w:w="708" w:type="dxa"/>
            <w:vAlign w:val="center"/>
          </w:tcPr>
          <w:p w14:paraId="0C17C70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73AFDE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1174</w:t>
            </w:r>
          </w:p>
        </w:tc>
        <w:tc>
          <w:tcPr>
            <w:tcW w:w="992" w:type="dxa"/>
            <w:vAlign w:val="center"/>
          </w:tcPr>
          <w:p w14:paraId="7D2B871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9EB81F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Pastatoma lentyna</w:t>
            </w:r>
          </w:p>
        </w:tc>
        <w:tc>
          <w:tcPr>
            <w:tcW w:w="680" w:type="dxa"/>
            <w:vAlign w:val="center"/>
          </w:tcPr>
          <w:p w14:paraId="2AE4875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C29D6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0C27EBC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314,600</w:t>
            </w:r>
          </w:p>
        </w:tc>
        <w:tc>
          <w:tcPr>
            <w:tcW w:w="1247" w:type="dxa"/>
            <w:gridSpan w:val="2"/>
            <w:vAlign w:val="center"/>
          </w:tcPr>
          <w:p w14:paraId="728D711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629,20</w:t>
            </w:r>
          </w:p>
        </w:tc>
      </w:tr>
      <w:tr w:rsidR="002C1EA6" w:rsidRPr="0072115E" w14:paraId="5870328B" w14:textId="77777777" w:rsidTr="0072115E">
        <w:trPr>
          <w:gridAfter w:val="1"/>
          <w:wAfter w:w="23" w:type="dxa"/>
          <w:jc w:val="center"/>
        </w:trPr>
        <w:tc>
          <w:tcPr>
            <w:tcW w:w="567" w:type="dxa"/>
            <w:vAlign w:val="center"/>
          </w:tcPr>
          <w:p w14:paraId="248159D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103</w:t>
            </w:r>
          </w:p>
        </w:tc>
        <w:tc>
          <w:tcPr>
            <w:tcW w:w="708" w:type="dxa"/>
            <w:vAlign w:val="center"/>
          </w:tcPr>
          <w:p w14:paraId="1160471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5947A8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1174</w:t>
            </w:r>
          </w:p>
        </w:tc>
        <w:tc>
          <w:tcPr>
            <w:tcW w:w="992" w:type="dxa"/>
            <w:vAlign w:val="center"/>
          </w:tcPr>
          <w:p w14:paraId="1C2E3F5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541282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Pastatoma lentyna</w:t>
            </w:r>
          </w:p>
        </w:tc>
        <w:tc>
          <w:tcPr>
            <w:tcW w:w="680" w:type="dxa"/>
            <w:vAlign w:val="center"/>
          </w:tcPr>
          <w:p w14:paraId="1FAE2C7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7EBE7C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3028B4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471,900</w:t>
            </w:r>
          </w:p>
        </w:tc>
        <w:tc>
          <w:tcPr>
            <w:tcW w:w="1247" w:type="dxa"/>
            <w:gridSpan w:val="2"/>
            <w:vAlign w:val="center"/>
          </w:tcPr>
          <w:p w14:paraId="249738F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471,90</w:t>
            </w:r>
          </w:p>
        </w:tc>
      </w:tr>
      <w:tr w:rsidR="002C1EA6" w:rsidRPr="0072115E" w14:paraId="7A03714C" w14:textId="77777777" w:rsidTr="0072115E">
        <w:trPr>
          <w:gridAfter w:val="1"/>
          <w:wAfter w:w="23" w:type="dxa"/>
          <w:jc w:val="center"/>
        </w:trPr>
        <w:tc>
          <w:tcPr>
            <w:tcW w:w="567" w:type="dxa"/>
            <w:vAlign w:val="center"/>
          </w:tcPr>
          <w:p w14:paraId="634FD2C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lastRenderedPageBreak/>
              <w:t>104</w:t>
            </w:r>
          </w:p>
        </w:tc>
        <w:tc>
          <w:tcPr>
            <w:tcW w:w="708" w:type="dxa"/>
            <w:vAlign w:val="center"/>
          </w:tcPr>
          <w:p w14:paraId="0856767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80C4A7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1174</w:t>
            </w:r>
          </w:p>
        </w:tc>
        <w:tc>
          <w:tcPr>
            <w:tcW w:w="992" w:type="dxa"/>
            <w:vAlign w:val="center"/>
          </w:tcPr>
          <w:p w14:paraId="0A92764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FD045C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Pastatoma lentyna</w:t>
            </w:r>
          </w:p>
        </w:tc>
        <w:tc>
          <w:tcPr>
            <w:tcW w:w="680" w:type="dxa"/>
            <w:vAlign w:val="center"/>
          </w:tcPr>
          <w:p w14:paraId="6410CD4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3A050F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68501A8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6417A43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4BEF49D3" w14:textId="77777777" w:rsidTr="0072115E">
        <w:trPr>
          <w:gridAfter w:val="1"/>
          <w:wAfter w:w="23" w:type="dxa"/>
          <w:jc w:val="center"/>
        </w:trPr>
        <w:tc>
          <w:tcPr>
            <w:tcW w:w="567" w:type="dxa"/>
            <w:vAlign w:val="center"/>
          </w:tcPr>
          <w:p w14:paraId="711E6DF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105</w:t>
            </w:r>
          </w:p>
        </w:tc>
        <w:tc>
          <w:tcPr>
            <w:tcW w:w="708" w:type="dxa"/>
            <w:vAlign w:val="center"/>
          </w:tcPr>
          <w:p w14:paraId="376D723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CC3D84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1174</w:t>
            </w:r>
          </w:p>
        </w:tc>
        <w:tc>
          <w:tcPr>
            <w:tcW w:w="992" w:type="dxa"/>
            <w:vAlign w:val="center"/>
          </w:tcPr>
          <w:p w14:paraId="004D51B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144DA95"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Pastatoma lentyna</w:t>
            </w:r>
          </w:p>
        </w:tc>
        <w:tc>
          <w:tcPr>
            <w:tcW w:w="680" w:type="dxa"/>
            <w:vAlign w:val="center"/>
          </w:tcPr>
          <w:p w14:paraId="39825EB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977AF5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32,0000</w:t>
            </w:r>
          </w:p>
        </w:tc>
        <w:tc>
          <w:tcPr>
            <w:tcW w:w="1134" w:type="dxa"/>
            <w:gridSpan w:val="2"/>
            <w:vAlign w:val="center"/>
          </w:tcPr>
          <w:p w14:paraId="5F8EDD9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124,630</w:t>
            </w:r>
          </w:p>
        </w:tc>
        <w:tc>
          <w:tcPr>
            <w:tcW w:w="1247" w:type="dxa"/>
            <w:gridSpan w:val="2"/>
            <w:vAlign w:val="center"/>
          </w:tcPr>
          <w:p w14:paraId="06D8F30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3 988,16</w:t>
            </w:r>
          </w:p>
        </w:tc>
      </w:tr>
      <w:tr w:rsidR="002C1EA6" w:rsidRPr="0072115E" w14:paraId="71430674" w14:textId="77777777" w:rsidTr="0072115E">
        <w:trPr>
          <w:gridAfter w:val="1"/>
          <w:wAfter w:w="23" w:type="dxa"/>
          <w:jc w:val="center"/>
        </w:trPr>
        <w:tc>
          <w:tcPr>
            <w:tcW w:w="567" w:type="dxa"/>
            <w:vAlign w:val="center"/>
          </w:tcPr>
          <w:p w14:paraId="35F0030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106</w:t>
            </w:r>
          </w:p>
        </w:tc>
        <w:tc>
          <w:tcPr>
            <w:tcW w:w="708" w:type="dxa"/>
            <w:vAlign w:val="center"/>
          </w:tcPr>
          <w:p w14:paraId="53B152E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4C536B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1207</w:t>
            </w:r>
          </w:p>
        </w:tc>
        <w:tc>
          <w:tcPr>
            <w:tcW w:w="992" w:type="dxa"/>
            <w:vAlign w:val="center"/>
          </w:tcPr>
          <w:p w14:paraId="2CD0CE1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17E35D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Piešinių lentyna</w:t>
            </w:r>
          </w:p>
        </w:tc>
        <w:tc>
          <w:tcPr>
            <w:tcW w:w="680" w:type="dxa"/>
            <w:vAlign w:val="center"/>
          </w:tcPr>
          <w:p w14:paraId="41E581B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CAEB4F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7561D70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75,020</w:t>
            </w:r>
          </w:p>
        </w:tc>
        <w:tc>
          <w:tcPr>
            <w:tcW w:w="1247" w:type="dxa"/>
            <w:gridSpan w:val="2"/>
            <w:vAlign w:val="center"/>
          </w:tcPr>
          <w:p w14:paraId="4583EDB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300,08</w:t>
            </w:r>
          </w:p>
        </w:tc>
      </w:tr>
      <w:tr w:rsidR="002C1EA6" w:rsidRPr="0072115E" w14:paraId="5F90C00E" w14:textId="77777777" w:rsidTr="0072115E">
        <w:trPr>
          <w:gridAfter w:val="1"/>
          <w:wAfter w:w="23" w:type="dxa"/>
          <w:jc w:val="center"/>
        </w:trPr>
        <w:tc>
          <w:tcPr>
            <w:tcW w:w="567" w:type="dxa"/>
            <w:vAlign w:val="center"/>
          </w:tcPr>
          <w:p w14:paraId="335B77D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107</w:t>
            </w:r>
          </w:p>
        </w:tc>
        <w:tc>
          <w:tcPr>
            <w:tcW w:w="708" w:type="dxa"/>
            <w:vAlign w:val="center"/>
          </w:tcPr>
          <w:p w14:paraId="57115BE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00097B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41C95B0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4B574E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Kabyklos</w:t>
            </w:r>
          </w:p>
        </w:tc>
        <w:tc>
          <w:tcPr>
            <w:tcW w:w="680" w:type="dxa"/>
            <w:vAlign w:val="center"/>
          </w:tcPr>
          <w:p w14:paraId="2051C01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B422E5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34F84AC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c>
          <w:tcPr>
            <w:tcW w:w="1247" w:type="dxa"/>
            <w:gridSpan w:val="2"/>
            <w:vAlign w:val="center"/>
          </w:tcPr>
          <w:p w14:paraId="345943F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w:t>
            </w:r>
          </w:p>
        </w:tc>
      </w:tr>
      <w:tr w:rsidR="002C1EA6" w:rsidRPr="0072115E" w14:paraId="7437C9B9" w14:textId="77777777" w:rsidTr="0072115E">
        <w:trPr>
          <w:gridAfter w:val="1"/>
          <w:wAfter w:w="23" w:type="dxa"/>
          <w:jc w:val="center"/>
        </w:trPr>
        <w:tc>
          <w:tcPr>
            <w:tcW w:w="567" w:type="dxa"/>
            <w:vAlign w:val="center"/>
          </w:tcPr>
          <w:p w14:paraId="4F24BFD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108</w:t>
            </w:r>
          </w:p>
        </w:tc>
        <w:tc>
          <w:tcPr>
            <w:tcW w:w="708" w:type="dxa"/>
            <w:vAlign w:val="center"/>
          </w:tcPr>
          <w:p w14:paraId="4FDF698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8E0272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5A4AC51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17870A8"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Kabyklos rūbams</w:t>
            </w:r>
          </w:p>
        </w:tc>
        <w:tc>
          <w:tcPr>
            <w:tcW w:w="680" w:type="dxa"/>
            <w:vAlign w:val="center"/>
          </w:tcPr>
          <w:p w14:paraId="04869A5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ADB2BF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24,0000</w:t>
            </w:r>
          </w:p>
        </w:tc>
        <w:tc>
          <w:tcPr>
            <w:tcW w:w="1134" w:type="dxa"/>
            <w:gridSpan w:val="2"/>
            <w:vAlign w:val="center"/>
          </w:tcPr>
          <w:p w14:paraId="0532381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c>
          <w:tcPr>
            <w:tcW w:w="1247" w:type="dxa"/>
            <w:gridSpan w:val="2"/>
            <w:vAlign w:val="center"/>
          </w:tcPr>
          <w:p w14:paraId="729FB6E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1 452,00</w:t>
            </w:r>
          </w:p>
        </w:tc>
      </w:tr>
      <w:tr w:rsidR="002C1EA6" w:rsidRPr="0072115E" w14:paraId="7F1886BA" w14:textId="77777777" w:rsidTr="0072115E">
        <w:trPr>
          <w:gridAfter w:val="1"/>
          <w:wAfter w:w="23" w:type="dxa"/>
          <w:jc w:val="center"/>
        </w:trPr>
        <w:tc>
          <w:tcPr>
            <w:tcW w:w="567" w:type="dxa"/>
            <w:vAlign w:val="center"/>
          </w:tcPr>
          <w:p w14:paraId="1B42C54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109</w:t>
            </w:r>
          </w:p>
        </w:tc>
        <w:tc>
          <w:tcPr>
            <w:tcW w:w="708" w:type="dxa"/>
            <w:vAlign w:val="center"/>
          </w:tcPr>
          <w:p w14:paraId="6B9807F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277802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7D7B385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B2D774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Kabykla rūbams ir rankšluosčiams</w:t>
            </w:r>
          </w:p>
        </w:tc>
        <w:tc>
          <w:tcPr>
            <w:tcW w:w="680" w:type="dxa"/>
            <w:vAlign w:val="center"/>
          </w:tcPr>
          <w:p w14:paraId="1A470EE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313A1D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13347A7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5F4BEEE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575D78C2" w14:textId="77777777" w:rsidTr="0072115E">
        <w:trPr>
          <w:gridAfter w:val="1"/>
          <w:wAfter w:w="23" w:type="dxa"/>
          <w:jc w:val="center"/>
        </w:trPr>
        <w:tc>
          <w:tcPr>
            <w:tcW w:w="567" w:type="dxa"/>
            <w:vAlign w:val="center"/>
          </w:tcPr>
          <w:p w14:paraId="6AF58EF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110</w:t>
            </w:r>
          </w:p>
        </w:tc>
        <w:tc>
          <w:tcPr>
            <w:tcW w:w="708" w:type="dxa"/>
            <w:vAlign w:val="center"/>
          </w:tcPr>
          <w:p w14:paraId="697AB49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36F898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08FBFD7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637E758"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Kabyklos darbo aprangai</w:t>
            </w:r>
          </w:p>
        </w:tc>
        <w:tc>
          <w:tcPr>
            <w:tcW w:w="680" w:type="dxa"/>
            <w:vAlign w:val="center"/>
          </w:tcPr>
          <w:p w14:paraId="69B2F36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12FDD5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48,0000</w:t>
            </w:r>
          </w:p>
        </w:tc>
        <w:tc>
          <w:tcPr>
            <w:tcW w:w="1134" w:type="dxa"/>
            <w:gridSpan w:val="2"/>
            <w:vAlign w:val="center"/>
          </w:tcPr>
          <w:p w14:paraId="744ABA7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w:t>
            </w:r>
          </w:p>
        </w:tc>
        <w:tc>
          <w:tcPr>
            <w:tcW w:w="1247" w:type="dxa"/>
            <w:gridSpan w:val="2"/>
            <w:vAlign w:val="center"/>
          </w:tcPr>
          <w:p w14:paraId="71E0C7C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2 904,00</w:t>
            </w:r>
          </w:p>
        </w:tc>
      </w:tr>
      <w:tr w:rsidR="002C1EA6" w:rsidRPr="0072115E" w14:paraId="076AF6A1" w14:textId="77777777" w:rsidTr="0072115E">
        <w:trPr>
          <w:gridAfter w:val="1"/>
          <w:wAfter w:w="23" w:type="dxa"/>
          <w:jc w:val="center"/>
        </w:trPr>
        <w:tc>
          <w:tcPr>
            <w:tcW w:w="567" w:type="dxa"/>
            <w:vAlign w:val="center"/>
          </w:tcPr>
          <w:p w14:paraId="37EE855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111</w:t>
            </w:r>
          </w:p>
        </w:tc>
        <w:tc>
          <w:tcPr>
            <w:tcW w:w="708" w:type="dxa"/>
            <w:vAlign w:val="center"/>
          </w:tcPr>
          <w:p w14:paraId="547F274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D1307F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4E247C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8B6B2F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Kabyklos (20vnt) priešmokyklinėse grupėse</w:t>
            </w:r>
          </w:p>
        </w:tc>
        <w:tc>
          <w:tcPr>
            <w:tcW w:w="680" w:type="dxa"/>
            <w:vAlign w:val="center"/>
          </w:tcPr>
          <w:p w14:paraId="43FD98A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2D7465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47B17BF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7EEDE4A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6B850095" w14:textId="77777777" w:rsidTr="0072115E">
        <w:trPr>
          <w:gridAfter w:val="1"/>
          <w:wAfter w:w="23" w:type="dxa"/>
          <w:jc w:val="center"/>
        </w:trPr>
        <w:tc>
          <w:tcPr>
            <w:tcW w:w="567" w:type="dxa"/>
            <w:vAlign w:val="center"/>
          </w:tcPr>
          <w:p w14:paraId="2D84251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112</w:t>
            </w:r>
          </w:p>
        </w:tc>
        <w:tc>
          <w:tcPr>
            <w:tcW w:w="708" w:type="dxa"/>
            <w:vAlign w:val="center"/>
          </w:tcPr>
          <w:p w14:paraId="418F38A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E7CFD9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0C1A4A8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7AAC6E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kabykla</w:t>
            </w:r>
          </w:p>
        </w:tc>
        <w:tc>
          <w:tcPr>
            <w:tcW w:w="680" w:type="dxa"/>
            <w:vAlign w:val="center"/>
          </w:tcPr>
          <w:p w14:paraId="1D9CA6C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DB67EC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7D2B50E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363,000</w:t>
            </w:r>
          </w:p>
        </w:tc>
        <w:tc>
          <w:tcPr>
            <w:tcW w:w="1247" w:type="dxa"/>
            <w:gridSpan w:val="2"/>
            <w:vAlign w:val="center"/>
          </w:tcPr>
          <w:p w14:paraId="01CB338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r>
      <w:tr w:rsidR="002C1EA6" w:rsidRPr="0072115E" w14:paraId="57ECC57F" w14:textId="77777777" w:rsidTr="0072115E">
        <w:trPr>
          <w:gridAfter w:val="1"/>
          <w:wAfter w:w="23" w:type="dxa"/>
          <w:jc w:val="center"/>
        </w:trPr>
        <w:tc>
          <w:tcPr>
            <w:tcW w:w="567" w:type="dxa"/>
            <w:vAlign w:val="center"/>
          </w:tcPr>
          <w:p w14:paraId="687450F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113</w:t>
            </w:r>
          </w:p>
        </w:tc>
        <w:tc>
          <w:tcPr>
            <w:tcW w:w="708" w:type="dxa"/>
            <w:vAlign w:val="center"/>
          </w:tcPr>
          <w:p w14:paraId="5152CF7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0ED3FB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58B1967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FE5FE0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Kabyklos (20vnt) ikimokyklinėse grupėse</w:t>
            </w:r>
          </w:p>
        </w:tc>
        <w:tc>
          <w:tcPr>
            <w:tcW w:w="680" w:type="dxa"/>
            <w:vAlign w:val="center"/>
          </w:tcPr>
          <w:p w14:paraId="254EAE6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68676A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7F836D9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701104A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1 452,00</w:t>
            </w:r>
          </w:p>
        </w:tc>
      </w:tr>
      <w:tr w:rsidR="002C1EA6" w:rsidRPr="0072115E" w14:paraId="6A4D73E4" w14:textId="77777777" w:rsidTr="0072115E">
        <w:trPr>
          <w:gridAfter w:val="1"/>
          <w:wAfter w:w="23" w:type="dxa"/>
          <w:jc w:val="center"/>
        </w:trPr>
        <w:tc>
          <w:tcPr>
            <w:tcW w:w="567" w:type="dxa"/>
            <w:vAlign w:val="center"/>
          </w:tcPr>
          <w:p w14:paraId="31618D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114</w:t>
            </w:r>
          </w:p>
        </w:tc>
        <w:tc>
          <w:tcPr>
            <w:tcW w:w="708" w:type="dxa"/>
            <w:vAlign w:val="center"/>
          </w:tcPr>
          <w:p w14:paraId="068F83F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AC54DC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0E46937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4949FA3"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kabykla</w:t>
            </w:r>
          </w:p>
        </w:tc>
        <w:tc>
          <w:tcPr>
            <w:tcW w:w="680" w:type="dxa"/>
            <w:vAlign w:val="center"/>
          </w:tcPr>
          <w:p w14:paraId="14BD14C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4D29A4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0E74EE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121,000</w:t>
            </w:r>
          </w:p>
        </w:tc>
        <w:tc>
          <w:tcPr>
            <w:tcW w:w="1247" w:type="dxa"/>
            <w:gridSpan w:val="2"/>
            <w:vAlign w:val="center"/>
          </w:tcPr>
          <w:p w14:paraId="36E42AD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121,00</w:t>
            </w:r>
          </w:p>
        </w:tc>
      </w:tr>
      <w:tr w:rsidR="002C1EA6" w:rsidRPr="0072115E" w14:paraId="32365201" w14:textId="77777777" w:rsidTr="0072115E">
        <w:trPr>
          <w:gridAfter w:val="1"/>
          <w:wAfter w:w="23" w:type="dxa"/>
          <w:jc w:val="center"/>
        </w:trPr>
        <w:tc>
          <w:tcPr>
            <w:tcW w:w="567" w:type="dxa"/>
            <w:vAlign w:val="center"/>
          </w:tcPr>
          <w:p w14:paraId="3863EB9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115</w:t>
            </w:r>
          </w:p>
        </w:tc>
        <w:tc>
          <w:tcPr>
            <w:tcW w:w="708" w:type="dxa"/>
            <w:vAlign w:val="center"/>
          </w:tcPr>
          <w:p w14:paraId="6C51B9B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64DEA9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462C446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B48A55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Kabyklos (20vnt) lopšelio grupėse</w:t>
            </w:r>
          </w:p>
        </w:tc>
        <w:tc>
          <w:tcPr>
            <w:tcW w:w="680" w:type="dxa"/>
            <w:vAlign w:val="center"/>
          </w:tcPr>
          <w:p w14:paraId="1CFCD65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AB7ED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6D30400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6F15CBB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1F7DB687" w14:textId="77777777" w:rsidTr="0072115E">
        <w:trPr>
          <w:gridAfter w:val="1"/>
          <w:wAfter w:w="23" w:type="dxa"/>
          <w:jc w:val="center"/>
        </w:trPr>
        <w:tc>
          <w:tcPr>
            <w:tcW w:w="567" w:type="dxa"/>
            <w:vAlign w:val="center"/>
          </w:tcPr>
          <w:p w14:paraId="68F4AE5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116</w:t>
            </w:r>
          </w:p>
        </w:tc>
        <w:tc>
          <w:tcPr>
            <w:tcW w:w="708" w:type="dxa"/>
            <w:vAlign w:val="center"/>
          </w:tcPr>
          <w:p w14:paraId="0DD0AEA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9C9D46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1289</w:t>
            </w:r>
          </w:p>
        </w:tc>
        <w:tc>
          <w:tcPr>
            <w:tcW w:w="992" w:type="dxa"/>
            <w:vAlign w:val="center"/>
          </w:tcPr>
          <w:p w14:paraId="6EE5432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C4F59E2"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kabykla</w:t>
            </w:r>
          </w:p>
        </w:tc>
        <w:tc>
          <w:tcPr>
            <w:tcW w:w="680" w:type="dxa"/>
            <w:vAlign w:val="center"/>
          </w:tcPr>
          <w:p w14:paraId="3B381E0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2E4ADC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49ECD20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108,900</w:t>
            </w:r>
          </w:p>
        </w:tc>
        <w:tc>
          <w:tcPr>
            <w:tcW w:w="1247" w:type="dxa"/>
            <w:gridSpan w:val="2"/>
            <w:vAlign w:val="center"/>
          </w:tcPr>
          <w:p w14:paraId="1D429C9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108,90</w:t>
            </w:r>
          </w:p>
        </w:tc>
      </w:tr>
      <w:tr w:rsidR="002C1EA6" w:rsidRPr="0072115E" w14:paraId="019B955C" w14:textId="77777777" w:rsidTr="0072115E">
        <w:trPr>
          <w:gridAfter w:val="1"/>
          <w:wAfter w:w="23" w:type="dxa"/>
          <w:jc w:val="center"/>
        </w:trPr>
        <w:tc>
          <w:tcPr>
            <w:tcW w:w="567" w:type="dxa"/>
            <w:vAlign w:val="center"/>
          </w:tcPr>
          <w:p w14:paraId="34D02DF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117</w:t>
            </w:r>
          </w:p>
        </w:tc>
        <w:tc>
          <w:tcPr>
            <w:tcW w:w="708" w:type="dxa"/>
            <w:vAlign w:val="center"/>
          </w:tcPr>
          <w:p w14:paraId="317F22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5540D8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1362</w:t>
            </w:r>
          </w:p>
        </w:tc>
        <w:tc>
          <w:tcPr>
            <w:tcW w:w="992" w:type="dxa"/>
            <w:vAlign w:val="center"/>
          </w:tcPr>
          <w:p w14:paraId="34981CA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A8F410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Spinta pusiau uždara su lentynomis</w:t>
            </w:r>
          </w:p>
        </w:tc>
        <w:tc>
          <w:tcPr>
            <w:tcW w:w="680" w:type="dxa"/>
            <w:vAlign w:val="center"/>
          </w:tcPr>
          <w:p w14:paraId="74BD882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61CE9E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2,0000</w:t>
            </w:r>
          </w:p>
        </w:tc>
        <w:tc>
          <w:tcPr>
            <w:tcW w:w="1134" w:type="dxa"/>
            <w:gridSpan w:val="2"/>
            <w:vAlign w:val="center"/>
          </w:tcPr>
          <w:p w14:paraId="3E46238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605,000</w:t>
            </w:r>
          </w:p>
        </w:tc>
        <w:tc>
          <w:tcPr>
            <w:tcW w:w="1247" w:type="dxa"/>
            <w:gridSpan w:val="2"/>
            <w:vAlign w:val="center"/>
          </w:tcPr>
          <w:p w14:paraId="23CCC48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1 210,00</w:t>
            </w:r>
          </w:p>
        </w:tc>
      </w:tr>
      <w:tr w:rsidR="002C1EA6" w:rsidRPr="0072115E" w14:paraId="2AE5040E" w14:textId="77777777" w:rsidTr="0072115E">
        <w:trPr>
          <w:gridAfter w:val="1"/>
          <w:wAfter w:w="23" w:type="dxa"/>
          <w:jc w:val="center"/>
        </w:trPr>
        <w:tc>
          <w:tcPr>
            <w:tcW w:w="567" w:type="dxa"/>
            <w:vAlign w:val="center"/>
          </w:tcPr>
          <w:p w14:paraId="48BD8DA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118</w:t>
            </w:r>
          </w:p>
        </w:tc>
        <w:tc>
          <w:tcPr>
            <w:tcW w:w="708" w:type="dxa"/>
            <w:vAlign w:val="center"/>
          </w:tcPr>
          <w:p w14:paraId="2AEF8E4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3329DA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1362</w:t>
            </w:r>
          </w:p>
        </w:tc>
        <w:tc>
          <w:tcPr>
            <w:tcW w:w="992" w:type="dxa"/>
            <w:vAlign w:val="center"/>
          </w:tcPr>
          <w:p w14:paraId="07D6D14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7287BA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Spinta pusiau uždara su lentynomis</w:t>
            </w:r>
          </w:p>
        </w:tc>
        <w:tc>
          <w:tcPr>
            <w:tcW w:w="680" w:type="dxa"/>
            <w:vAlign w:val="center"/>
          </w:tcPr>
          <w:p w14:paraId="471D434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8AA29A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430C83A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52232F9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1 936,00</w:t>
            </w:r>
          </w:p>
        </w:tc>
      </w:tr>
      <w:tr w:rsidR="002C1EA6" w:rsidRPr="0072115E" w14:paraId="7F51345F" w14:textId="77777777" w:rsidTr="0072115E">
        <w:trPr>
          <w:gridAfter w:val="1"/>
          <w:wAfter w:w="23" w:type="dxa"/>
          <w:jc w:val="center"/>
        </w:trPr>
        <w:tc>
          <w:tcPr>
            <w:tcW w:w="567" w:type="dxa"/>
            <w:vAlign w:val="center"/>
          </w:tcPr>
          <w:p w14:paraId="2ED944E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119</w:t>
            </w:r>
          </w:p>
        </w:tc>
        <w:tc>
          <w:tcPr>
            <w:tcW w:w="708" w:type="dxa"/>
            <w:vAlign w:val="center"/>
          </w:tcPr>
          <w:p w14:paraId="60355E7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A768B9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1362</w:t>
            </w:r>
          </w:p>
        </w:tc>
        <w:tc>
          <w:tcPr>
            <w:tcW w:w="992" w:type="dxa"/>
            <w:vAlign w:val="center"/>
          </w:tcPr>
          <w:p w14:paraId="30D62A2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31CBFD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Spinta pusiau uždara su lentynomis</w:t>
            </w:r>
          </w:p>
        </w:tc>
        <w:tc>
          <w:tcPr>
            <w:tcW w:w="680" w:type="dxa"/>
            <w:vAlign w:val="center"/>
          </w:tcPr>
          <w:p w14:paraId="20F762A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D8FB30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64,0000</w:t>
            </w:r>
          </w:p>
        </w:tc>
        <w:tc>
          <w:tcPr>
            <w:tcW w:w="1134" w:type="dxa"/>
            <w:gridSpan w:val="2"/>
            <w:vAlign w:val="center"/>
          </w:tcPr>
          <w:p w14:paraId="1CD4B72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199,650</w:t>
            </w:r>
          </w:p>
        </w:tc>
        <w:tc>
          <w:tcPr>
            <w:tcW w:w="1247" w:type="dxa"/>
            <w:gridSpan w:val="2"/>
            <w:vAlign w:val="center"/>
          </w:tcPr>
          <w:p w14:paraId="27839E0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12 777,60</w:t>
            </w:r>
          </w:p>
        </w:tc>
      </w:tr>
      <w:tr w:rsidR="002C1EA6" w:rsidRPr="0072115E" w14:paraId="77E442E0" w14:textId="77777777" w:rsidTr="0072115E">
        <w:trPr>
          <w:gridAfter w:val="1"/>
          <w:wAfter w:w="23" w:type="dxa"/>
          <w:jc w:val="center"/>
        </w:trPr>
        <w:tc>
          <w:tcPr>
            <w:tcW w:w="567" w:type="dxa"/>
            <w:vAlign w:val="center"/>
          </w:tcPr>
          <w:p w14:paraId="6953209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w:t>
            </w:r>
          </w:p>
        </w:tc>
        <w:tc>
          <w:tcPr>
            <w:tcW w:w="708" w:type="dxa"/>
            <w:vAlign w:val="center"/>
          </w:tcPr>
          <w:p w14:paraId="35151E7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63F63A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1362</w:t>
            </w:r>
          </w:p>
        </w:tc>
        <w:tc>
          <w:tcPr>
            <w:tcW w:w="992" w:type="dxa"/>
            <w:vAlign w:val="center"/>
          </w:tcPr>
          <w:p w14:paraId="48DEA0A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FC64691"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Spinta pusiau uždara su lentynomis</w:t>
            </w:r>
          </w:p>
        </w:tc>
        <w:tc>
          <w:tcPr>
            <w:tcW w:w="680" w:type="dxa"/>
            <w:vAlign w:val="center"/>
          </w:tcPr>
          <w:p w14:paraId="148DF3F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4D5ACB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344FBBB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423,500</w:t>
            </w:r>
          </w:p>
        </w:tc>
        <w:tc>
          <w:tcPr>
            <w:tcW w:w="1247" w:type="dxa"/>
            <w:gridSpan w:val="2"/>
            <w:vAlign w:val="center"/>
          </w:tcPr>
          <w:p w14:paraId="71E1A0D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4 235,00</w:t>
            </w:r>
          </w:p>
        </w:tc>
      </w:tr>
      <w:tr w:rsidR="002C1EA6" w:rsidRPr="0072115E" w14:paraId="21E1C2C2" w14:textId="77777777" w:rsidTr="0072115E">
        <w:trPr>
          <w:gridAfter w:val="1"/>
          <w:wAfter w:w="23" w:type="dxa"/>
          <w:jc w:val="center"/>
        </w:trPr>
        <w:tc>
          <w:tcPr>
            <w:tcW w:w="567" w:type="dxa"/>
            <w:vAlign w:val="center"/>
          </w:tcPr>
          <w:p w14:paraId="0AE6857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121</w:t>
            </w:r>
          </w:p>
        </w:tc>
        <w:tc>
          <w:tcPr>
            <w:tcW w:w="708" w:type="dxa"/>
            <w:vAlign w:val="center"/>
          </w:tcPr>
          <w:p w14:paraId="4899C91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EC55CE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1488</w:t>
            </w:r>
          </w:p>
        </w:tc>
        <w:tc>
          <w:tcPr>
            <w:tcW w:w="992" w:type="dxa"/>
            <w:vAlign w:val="center"/>
          </w:tcPr>
          <w:p w14:paraId="048A4EC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8FC227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spintelės</w:t>
            </w:r>
          </w:p>
        </w:tc>
        <w:tc>
          <w:tcPr>
            <w:tcW w:w="680" w:type="dxa"/>
            <w:vAlign w:val="center"/>
          </w:tcPr>
          <w:p w14:paraId="0BC3461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5D639FF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276,0000</w:t>
            </w:r>
          </w:p>
        </w:tc>
        <w:tc>
          <w:tcPr>
            <w:tcW w:w="1134" w:type="dxa"/>
            <w:gridSpan w:val="2"/>
            <w:vAlign w:val="center"/>
          </w:tcPr>
          <w:p w14:paraId="51FBA90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121,000</w:t>
            </w:r>
          </w:p>
        </w:tc>
        <w:tc>
          <w:tcPr>
            <w:tcW w:w="1247" w:type="dxa"/>
            <w:gridSpan w:val="2"/>
            <w:vAlign w:val="center"/>
          </w:tcPr>
          <w:p w14:paraId="3E8F7E0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33 396,00</w:t>
            </w:r>
          </w:p>
        </w:tc>
      </w:tr>
      <w:tr w:rsidR="002C1EA6" w:rsidRPr="0072115E" w14:paraId="2C16A0CF" w14:textId="77777777" w:rsidTr="0072115E">
        <w:trPr>
          <w:gridAfter w:val="1"/>
          <w:wAfter w:w="23" w:type="dxa"/>
          <w:jc w:val="center"/>
        </w:trPr>
        <w:tc>
          <w:tcPr>
            <w:tcW w:w="567" w:type="dxa"/>
            <w:vAlign w:val="center"/>
          </w:tcPr>
          <w:p w14:paraId="6CF9508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122</w:t>
            </w:r>
          </w:p>
        </w:tc>
        <w:tc>
          <w:tcPr>
            <w:tcW w:w="708" w:type="dxa"/>
            <w:vAlign w:val="center"/>
          </w:tcPr>
          <w:p w14:paraId="339288B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794515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1488</w:t>
            </w:r>
          </w:p>
        </w:tc>
        <w:tc>
          <w:tcPr>
            <w:tcW w:w="992" w:type="dxa"/>
            <w:vAlign w:val="center"/>
          </w:tcPr>
          <w:p w14:paraId="3002380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602D0757"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Rūbų spinta grupės darbuotojams</w:t>
            </w:r>
          </w:p>
        </w:tc>
        <w:tc>
          <w:tcPr>
            <w:tcW w:w="680" w:type="dxa"/>
            <w:vAlign w:val="center"/>
          </w:tcPr>
          <w:p w14:paraId="3A7F6C6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56F409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12,0000</w:t>
            </w:r>
          </w:p>
        </w:tc>
        <w:tc>
          <w:tcPr>
            <w:tcW w:w="1134" w:type="dxa"/>
            <w:gridSpan w:val="2"/>
            <w:vAlign w:val="center"/>
          </w:tcPr>
          <w:p w14:paraId="580D435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216,590</w:t>
            </w:r>
          </w:p>
        </w:tc>
        <w:tc>
          <w:tcPr>
            <w:tcW w:w="1247" w:type="dxa"/>
            <w:gridSpan w:val="2"/>
            <w:vAlign w:val="center"/>
          </w:tcPr>
          <w:p w14:paraId="0FDCFE5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2 599,08</w:t>
            </w:r>
          </w:p>
        </w:tc>
      </w:tr>
      <w:tr w:rsidR="002C1EA6" w:rsidRPr="0072115E" w14:paraId="196B74F8" w14:textId="77777777" w:rsidTr="0072115E">
        <w:trPr>
          <w:gridAfter w:val="1"/>
          <w:wAfter w:w="23" w:type="dxa"/>
          <w:jc w:val="center"/>
        </w:trPr>
        <w:tc>
          <w:tcPr>
            <w:tcW w:w="567" w:type="dxa"/>
            <w:vAlign w:val="center"/>
          </w:tcPr>
          <w:p w14:paraId="7B23DE1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123</w:t>
            </w:r>
          </w:p>
        </w:tc>
        <w:tc>
          <w:tcPr>
            <w:tcW w:w="708" w:type="dxa"/>
            <w:vAlign w:val="center"/>
          </w:tcPr>
          <w:p w14:paraId="2A0B2D3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9D22DF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1515</w:t>
            </w:r>
          </w:p>
        </w:tc>
        <w:tc>
          <w:tcPr>
            <w:tcW w:w="992" w:type="dxa"/>
            <w:vAlign w:val="center"/>
          </w:tcPr>
          <w:p w14:paraId="5F3AED5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2AF3548"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Hibridinio mokymo įranga-1kompl.</w:t>
            </w:r>
          </w:p>
        </w:tc>
        <w:tc>
          <w:tcPr>
            <w:tcW w:w="680" w:type="dxa"/>
            <w:vAlign w:val="center"/>
          </w:tcPr>
          <w:p w14:paraId="469C0AD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B587AF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3C737EE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290,400</w:t>
            </w:r>
          </w:p>
        </w:tc>
        <w:tc>
          <w:tcPr>
            <w:tcW w:w="1247" w:type="dxa"/>
            <w:gridSpan w:val="2"/>
            <w:vAlign w:val="center"/>
          </w:tcPr>
          <w:p w14:paraId="35D7232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290,40</w:t>
            </w:r>
          </w:p>
        </w:tc>
      </w:tr>
      <w:tr w:rsidR="002C1EA6" w:rsidRPr="0072115E" w14:paraId="4350B506" w14:textId="77777777" w:rsidTr="0072115E">
        <w:trPr>
          <w:gridAfter w:val="1"/>
          <w:wAfter w:w="23" w:type="dxa"/>
          <w:jc w:val="center"/>
        </w:trPr>
        <w:tc>
          <w:tcPr>
            <w:tcW w:w="567" w:type="dxa"/>
            <w:vAlign w:val="center"/>
          </w:tcPr>
          <w:p w14:paraId="4A73089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124</w:t>
            </w:r>
          </w:p>
        </w:tc>
        <w:tc>
          <w:tcPr>
            <w:tcW w:w="708" w:type="dxa"/>
            <w:vAlign w:val="center"/>
          </w:tcPr>
          <w:p w14:paraId="3A1E438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612743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1574</w:t>
            </w:r>
          </w:p>
        </w:tc>
        <w:tc>
          <w:tcPr>
            <w:tcW w:w="992" w:type="dxa"/>
            <w:vAlign w:val="center"/>
          </w:tcPr>
          <w:p w14:paraId="7D01C68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829699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Stelažai</w:t>
            </w:r>
          </w:p>
        </w:tc>
        <w:tc>
          <w:tcPr>
            <w:tcW w:w="680" w:type="dxa"/>
            <w:vAlign w:val="center"/>
          </w:tcPr>
          <w:p w14:paraId="77C4327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CD03DE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1BE3450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653,400</w:t>
            </w:r>
          </w:p>
        </w:tc>
        <w:tc>
          <w:tcPr>
            <w:tcW w:w="1247" w:type="dxa"/>
            <w:gridSpan w:val="2"/>
            <w:vAlign w:val="center"/>
          </w:tcPr>
          <w:p w14:paraId="78DCA27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1 960,20</w:t>
            </w:r>
          </w:p>
        </w:tc>
      </w:tr>
      <w:tr w:rsidR="002C1EA6" w:rsidRPr="0072115E" w14:paraId="74BD3568" w14:textId="77777777" w:rsidTr="0072115E">
        <w:trPr>
          <w:gridAfter w:val="1"/>
          <w:wAfter w:w="23" w:type="dxa"/>
          <w:jc w:val="center"/>
        </w:trPr>
        <w:tc>
          <w:tcPr>
            <w:tcW w:w="567" w:type="dxa"/>
            <w:vAlign w:val="center"/>
          </w:tcPr>
          <w:p w14:paraId="0A3D774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125</w:t>
            </w:r>
          </w:p>
        </w:tc>
        <w:tc>
          <w:tcPr>
            <w:tcW w:w="708" w:type="dxa"/>
            <w:vAlign w:val="center"/>
          </w:tcPr>
          <w:p w14:paraId="7315BF4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458C50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1574</w:t>
            </w:r>
          </w:p>
        </w:tc>
        <w:tc>
          <w:tcPr>
            <w:tcW w:w="992" w:type="dxa"/>
            <w:vAlign w:val="center"/>
          </w:tcPr>
          <w:p w14:paraId="7C8AEE6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8E928A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Stelažai</w:t>
            </w:r>
          </w:p>
        </w:tc>
        <w:tc>
          <w:tcPr>
            <w:tcW w:w="680" w:type="dxa"/>
            <w:vAlign w:val="center"/>
          </w:tcPr>
          <w:p w14:paraId="23CA82D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B0A2DA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408708D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176ABC0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2 904,00</w:t>
            </w:r>
          </w:p>
        </w:tc>
      </w:tr>
      <w:tr w:rsidR="002C1EA6" w:rsidRPr="0072115E" w14:paraId="51E51F57" w14:textId="77777777" w:rsidTr="0072115E">
        <w:trPr>
          <w:gridAfter w:val="1"/>
          <w:wAfter w:w="23" w:type="dxa"/>
          <w:jc w:val="center"/>
        </w:trPr>
        <w:tc>
          <w:tcPr>
            <w:tcW w:w="567" w:type="dxa"/>
            <w:vAlign w:val="center"/>
          </w:tcPr>
          <w:p w14:paraId="19B6CC3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126</w:t>
            </w:r>
          </w:p>
        </w:tc>
        <w:tc>
          <w:tcPr>
            <w:tcW w:w="708" w:type="dxa"/>
            <w:vAlign w:val="center"/>
          </w:tcPr>
          <w:p w14:paraId="14C465E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D86B45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1574</w:t>
            </w:r>
          </w:p>
        </w:tc>
        <w:tc>
          <w:tcPr>
            <w:tcW w:w="992" w:type="dxa"/>
            <w:vAlign w:val="center"/>
          </w:tcPr>
          <w:p w14:paraId="43C19B3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56C617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Stelažai</w:t>
            </w:r>
          </w:p>
        </w:tc>
        <w:tc>
          <w:tcPr>
            <w:tcW w:w="680" w:type="dxa"/>
            <w:vAlign w:val="center"/>
          </w:tcPr>
          <w:p w14:paraId="59E5412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B00F39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4,0000</w:t>
            </w:r>
          </w:p>
        </w:tc>
        <w:tc>
          <w:tcPr>
            <w:tcW w:w="1134" w:type="dxa"/>
            <w:gridSpan w:val="2"/>
            <w:vAlign w:val="center"/>
          </w:tcPr>
          <w:p w14:paraId="7E8DEF2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726,000</w:t>
            </w:r>
          </w:p>
        </w:tc>
        <w:tc>
          <w:tcPr>
            <w:tcW w:w="1247" w:type="dxa"/>
            <w:gridSpan w:val="2"/>
            <w:vAlign w:val="center"/>
          </w:tcPr>
          <w:p w14:paraId="261D6CD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2 904,00</w:t>
            </w:r>
          </w:p>
        </w:tc>
      </w:tr>
      <w:tr w:rsidR="002C1EA6" w:rsidRPr="0072115E" w14:paraId="239AB747" w14:textId="77777777" w:rsidTr="0072115E">
        <w:trPr>
          <w:gridAfter w:val="1"/>
          <w:wAfter w:w="23" w:type="dxa"/>
          <w:jc w:val="center"/>
        </w:trPr>
        <w:tc>
          <w:tcPr>
            <w:tcW w:w="567" w:type="dxa"/>
            <w:vAlign w:val="center"/>
          </w:tcPr>
          <w:p w14:paraId="5DF01F0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127</w:t>
            </w:r>
          </w:p>
        </w:tc>
        <w:tc>
          <w:tcPr>
            <w:tcW w:w="708" w:type="dxa"/>
            <w:vAlign w:val="center"/>
          </w:tcPr>
          <w:p w14:paraId="5FE321E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2797F33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1574</w:t>
            </w:r>
          </w:p>
        </w:tc>
        <w:tc>
          <w:tcPr>
            <w:tcW w:w="992" w:type="dxa"/>
            <w:vAlign w:val="center"/>
          </w:tcPr>
          <w:p w14:paraId="0B5A07C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7E8463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Stelažai</w:t>
            </w:r>
          </w:p>
        </w:tc>
        <w:tc>
          <w:tcPr>
            <w:tcW w:w="680" w:type="dxa"/>
            <w:vAlign w:val="center"/>
          </w:tcPr>
          <w:p w14:paraId="44DB64C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FB71A1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w:t>
            </w:r>
          </w:p>
        </w:tc>
        <w:tc>
          <w:tcPr>
            <w:tcW w:w="1134" w:type="dxa"/>
            <w:gridSpan w:val="2"/>
            <w:vAlign w:val="center"/>
          </w:tcPr>
          <w:p w14:paraId="1E70A35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166,980</w:t>
            </w:r>
          </w:p>
        </w:tc>
        <w:tc>
          <w:tcPr>
            <w:tcW w:w="1247" w:type="dxa"/>
            <w:gridSpan w:val="2"/>
            <w:vAlign w:val="center"/>
          </w:tcPr>
          <w:p w14:paraId="6238442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166,98</w:t>
            </w:r>
          </w:p>
        </w:tc>
      </w:tr>
      <w:tr w:rsidR="002C1EA6" w:rsidRPr="0072115E" w14:paraId="188C7341" w14:textId="77777777" w:rsidTr="0072115E">
        <w:trPr>
          <w:gridAfter w:val="1"/>
          <w:wAfter w:w="23" w:type="dxa"/>
          <w:jc w:val="center"/>
        </w:trPr>
        <w:tc>
          <w:tcPr>
            <w:tcW w:w="567" w:type="dxa"/>
            <w:vAlign w:val="center"/>
          </w:tcPr>
          <w:p w14:paraId="0175D9F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128</w:t>
            </w:r>
          </w:p>
        </w:tc>
        <w:tc>
          <w:tcPr>
            <w:tcW w:w="708" w:type="dxa"/>
            <w:vAlign w:val="center"/>
          </w:tcPr>
          <w:p w14:paraId="2138856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06330C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1574</w:t>
            </w:r>
          </w:p>
        </w:tc>
        <w:tc>
          <w:tcPr>
            <w:tcW w:w="992" w:type="dxa"/>
            <w:vAlign w:val="center"/>
          </w:tcPr>
          <w:p w14:paraId="48538F5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8AE9F2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Stelažai</w:t>
            </w:r>
          </w:p>
        </w:tc>
        <w:tc>
          <w:tcPr>
            <w:tcW w:w="680" w:type="dxa"/>
            <w:vAlign w:val="center"/>
          </w:tcPr>
          <w:p w14:paraId="6E1DB46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49F981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799A396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580,800</w:t>
            </w:r>
          </w:p>
        </w:tc>
        <w:tc>
          <w:tcPr>
            <w:tcW w:w="1247" w:type="dxa"/>
            <w:gridSpan w:val="2"/>
            <w:vAlign w:val="center"/>
          </w:tcPr>
          <w:p w14:paraId="2C9984E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1 742,40</w:t>
            </w:r>
          </w:p>
        </w:tc>
      </w:tr>
      <w:tr w:rsidR="002C1EA6" w:rsidRPr="0072115E" w14:paraId="350FB83A" w14:textId="77777777" w:rsidTr="0072115E">
        <w:trPr>
          <w:gridAfter w:val="1"/>
          <w:wAfter w:w="23" w:type="dxa"/>
          <w:jc w:val="center"/>
        </w:trPr>
        <w:tc>
          <w:tcPr>
            <w:tcW w:w="567" w:type="dxa"/>
            <w:vAlign w:val="center"/>
          </w:tcPr>
          <w:p w14:paraId="5F2E363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129</w:t>
            </w:r>
          </w:p>
        </w:tc>
        <w:tc>
          <w:tcPr>
            <w:tcW w:w="708" w:type="dxa"/>
            <w:vAlign w:val="center"/>
          </w:tcPr>
          <w:p w14:paraId="0AE2BF4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7D03AA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1574</w:t>
            </w:r>
          </w:p>
        </w:tc>
        <w:tc>
          <w:tcPr>
            <w:tcW w:w="992" w:type="dxa"/>
            <w:vAlign w:val="center"/>
          </w:tcPr>
          <w:p w14:paraId="4A6776F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7E4C523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Stelažai</w:t>
            </w:r>
          </w:p>
        </w:tc>
        <w:tc>
          <w:tcPr>
            <w:tcW w:w="680" w:type="dxa"/>
            <w:vAlign w:val="center"/>
          </w:tcPr>
          <w:p w14:paraId="50FC3DA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7D56EB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6,0000</w:t>
            </w:r>
          </w:p>
        </w:tc>
        <w:tc>
          <w:tcPr>
            <w:tcW w:w="1134" w:type="dxa"/>
            <w:gridSpan w:val="2"/>
            <w:vAlign w:val="center"/>
          </w:tcPr>
          <w:p w14:paraId="5204DD1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356,950</w:t>
            </w:r>
          </w:p>
        </w:tc>
        <w:tc>
          <w:tcPr>
            <w:tcW w:w="1247" w:type="dxa"/>
            <w:gridSpan w:val="2"/>
            <w:vAlign w:val="center"/>
          </w:tcPr>
          <w:p w14:paraId="1FA26BD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2 141,70</w:t>
            </w:r>
          </w:p>
        </w:tc>
      </w:tr>
      <w:tr w:rsidR="002C1EA6" w:rsidRPr="0072115E" w14:paraId="058E2FBC" w14:textId="77777777" w:rsidTr="0072115E">
        <w:trPr>
          <w:gridAfter w:val="1"/>
          <w:wAfter w:w="23" w:type="dxa"/>
          <w:jc w:val="center"/>
        </w:trPr>
        <w:tc>
          <w:tcPr>
            <w:tcW w:w="567" w:type="dxa"/>
            <w:vAlign w:val="center"/>
          </w:tcPr>
          <w:p w14:paraId="371B477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130</w:t>
            </w:r>
          </w:p>
        </w:tc>
        <w:tc>
          <w:tcPr>
            <w:tcW w:w="708" w:type="dxa"/>
            <w:vAlign w:val="center"/>
          </w:tcPr>
          <w:p w14:paraId="2C9245A7"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0286D6D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2020130</w:t>
            </w:r>
          </w:p>
        </w:tc>
        <w:tc>
          <w:tcPr>
            <w:tcW w:w="992" w:type="dxa"/>
            <w:vAlign w:val="center"/>
          </w:tcPr>
          <w:p w14:paraId="09EC87F1"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5227E4DF"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Plastikinis suolas su kėdėmis (5 vietų)</w:t>
            </w:r>
          </w:p>
        </w:tc>
        <w:tc>
          <w:tcPr>
            <w:tcW w:w="680" w:type="dxa"/>
            <w:vAlign w:val="center"/>
          </w:tcPr>
          <w:p w14:paraId="5F8411F2"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68B164C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8,0000</w:t>
            </w:r>
          </w:p>
        </w:tc>
        <w:tc>
          <w:tcPr>
            <w:tcW w:w="1134" w:type="dxa"/>
            <w:gridSpan w:val="2"/>
            <w:vAlign w:val="center"/>
          </w:tcPr>
          <w:p w14:paraId="787312E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484,000</w:t>
            </w:r>
          </w:p>
        </w:tc>
        <w:tc>
          <w:tcPr>
            <w:tcW w:w="1247" w:type="dxa"/>
            <w:gridSpan w:val="2"/>
            <w:vAlign w:val="center"/>
          </w:tcPr>
          <w:p w14:paraId="71A9437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3 872,00</w:t>
            </w:r>
          </w:p>
        </w:tc>
      </w:tr>
      <w:tr w:rsidR="002C1EA6" w:rsidRPr="0072115E" w14:paraId="2ECCBA44" w14:textId="77777777" w:rsidTr="0072115E">
        <w:trPr>
          <w:gridAfter w:val="1"/>
          <w:wAfter w:w="23" w:type="dxa"/>
          <w:jc w:val="center"/>
        </w:trPr>
        <w:tc>
          <w:tcPr>
            <w:tcW w:w="567" w:type="dxa"/>
            <w:vAlign w:val="center"/>
          </w:tcPr>
          <w:p w14:paraId="3AC9EA6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131</w:t>
            </w:r>
          </w:p>
        </w:tc>
        <w:tc>
          <w:tcPr>
            <w:tcW w:w="708" w:type="dxa"/>
            <w:vAlign w:val="center"/>
          </w:tcPr>
          <w:p w14:paraId="6F31761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78C049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2020236</w:t>
            </w:r>
          </w:p>
        </w:tc>
        <w:tc>
          <w:tcPr>
            <w:tcW w:w="992" w:type="dxa"/>
            <w:vAlign w:val="center"/>
          </w:tcPr>
          <w:p w14:paraId="319892D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545D2E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2-jų durų rūbų spintelės</w:t>
            </w:r>
          </w:p>
        </w:tc>
        <w:tc>
          <w:tcPr>
            <w:tcW w:w="680" w:type="dxa"/>
            <w:vAlign w:val="center"/>
          </w:tcPr>
          <w:p w14:paraId="22B842A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11E2DC7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473161A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4C7B3C7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726,00</w:t>
            </w:r>
          </w:p>
        </w:tc>
      </w:tr>
      <w:tr w:rsidR="002C1EA6" w:rsidRPr="0072115E" w14:paraId="4594FE79" w14:textId="77777777" w:rsidTr="0072115E">
        <w:trPr>
          <w:gridAfter w:val="1"/>
          <w:wAfter w:w="23" w:type="dxa"/>
          <w:jc w:val="center"/>
        </w:trPr>
        <w:tc>
          <w:tcPr>
            <w:tcW w:w="567" w:type="dxa"/>
            <w:vAlign w:val="center"/>
          </w:tcPr>
          <w:p w14:paraId="7F128C4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132</w:t>
            </w:r>
          </w:p>
        </w:tc>
        <w:tc>
          <w:tcPr>
            <w:tcW w:w="708" w:type="dxa"/>
            <w:vAlign w:val="center"/>
          </w:tcPr>
          <w:p w14:paraId="059C8E3C"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620952C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2020324</w:t>
            </w:r>
          </w:p>
        </w:tc>
        <w:tc>
          <w:tcPr>
            <w:tcW w:w="992" w:type="dxa"/>
            <w:vAlign w:val="center"/>
          </w:tcPr>
          <w:p w14:paraId="1ABAC630"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0A51E400"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Kamštinis stendas</w:t>
            </w:r>
          </w:p>
        </w:tc>
        <w:tc>
          <w:tcPr>
            <w:tcW w:w="680" w:type="dxa"/>
            <w:vAlign w:val="center"/>
          </w:tcPr>
          <w:p w14:paraId="02A48F3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E1637AB"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92,0000</w:t>
            </w:r>
          </w:p>
        </w:tc>
        <w:tc>
          <w:tcPr>
            <w:tcW w:w="1134" w:type="dxa"/>
            <w:gridSpan w:val="2"/>
            <w:vAlign w:val="center"/>
          </w:tcPr>
          <w:p w14:paraId="3562986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36,300</w:t>
            </w:r>
          </w:p>
        </w:tc>
        <w:tc>
          <w:tcPr>
            <w:tcW w:w="1247" w:type="dxa"/>
            <w:gridSpan w:val="2"/>
            <w:vAlign w:val="center"/>
          </w:tcPr>
          <w:p w14:paraId="227D8CF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3 339,60</w:t>
            </w:r>
          </w:p>
        </w:tc>
      </w:tr>
      <w:tr w:rsidR="002C1EA6" w:rsidRPr="0072115E" w14:paraId="370AD562" w14:textId="77777777" w:rsidTr="0072115E">
        <w:trPr>
          <w:gridAfter w:val="1"/>
          <w:wAfter w:w="23" w:type="dxa"/>
          <w:jc w:val="center"/>
        </w:trPr>
        <w:tc>
          <w:tcPr>
            <w:tcW w:w="567" w:type="dxa"/>
            <w:vAlign w:val="center"/>
          </w:tcPr>
          <w:p w14:paraId="7FF34AA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133</w:t>
            </w:r>
          </w:p>
        </w:tc>
        <w:tc>
          <w:tcPr>
            <w:tcW w:w="708" w:type="dxa"/>
            <w:vAlign w:val="center"/>
          </w:tcPr>
          <w:p w14:paraId="3383318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4B0FA12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2020435</w:t>
            </w:r>
          </w:p>
        </w:tc>
        <w:tc>
          <w:tcPr>
            <w:tcW w:w="992" w:type="dxa"/>
            <w:vAlign w:val="center"/>
          </w:tcPr>
          <w:p w14:paraId="31A5DC8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43095FC9"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Vežimėlis kėdėms sandėliuoti (telpa 14 kėdžių)</w:t>
            </w:r>
          </w:p>
        </w:tc>
        <w:tc>
          <w:tcPr>
            <w:tcW w:w="680" w:type="dxa"/>
            <w:vAlign w:val="center"/>
          </w:tcPr>
          <w:p w14:paraId="59AC85D3"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4A96C765"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23,0000</w:t>
            </w:r>
          </w:p>
        </w:tc>
        <w:tc>
          <w:tcPr>
            <w:tcW w:w="1134" w:type="dxa"/>
            <w:gridSpan w:val="2"/>
            <w:vAlign w:val="center"/>
          </w:tcPr>
          <w:p w14:paraId="156C3C12"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148,830</w:t>
            </w:r>
          </w:p>
        </w:tc>
        <w:tc>
          <w:tcPr>
            <w:tcW w:w="1247" w:type="dxa"/>
            <w:gridSpan w:val="2"/>
            <w:vAlign w:val="center"/>
          </w:tcPr>
          <w:p w14:paraId="744931DD"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3 423,09</w:t>
            </w:r>
          </w:p>
        </w:tc>
      </w:tr>
      <w:tr w:rsidR="002C1EA6" w:rsidRPr="0072115E" w14:paraId="4EB202CC" w14:textId="77777777" w:rsidTr="0072115E">
        <w:trPr>
          <w:gridAfter w:val="1"/>
          <w:wAfter w:w="23" w:type="dxa"/>
          <w:jc w:val="center"/>
        </w:trPr>
        <w:tc>
          <w:tcPr>
            <w:tcW w:w="567" w:type="dxa"/>
            <w:vAlign w:val="center"/>
          </w:tcPr>
          <w:p w14:paraId="35A8F23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134</w:t>
            </w:r>
          </w:p>
        </w:tc>
        <w:tc>
          <w:tcPr>
            <w:tcW w:w="708" w:type="dxa"/>
            <w:vAlign w:val="center"/>
          </w:tcPr>
          <w:p w14:paraId="2D61B54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1874113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2020480</w:t>
            </w:r>
          </w:p>
        </w:tc>
        <w:tc>
          <w:tcPr>
            <w:tcW w:w="992" w:type="dxa"/>
            <w:vAlign w:val="center"/>
          </w:tcPr>
          <w:p w14:paraId="37C5ACE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586AA54"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Kompiuteriniai stalai</w:t>
            </w:r>
          </w:p>
        </w:tc>
        <w:tc>
          <w:tcPr>
            <w:tcW w:w="680" w:type="dxa"/>
            <w:vAlign w:val="center"/>
          </w:tcPr>
          <w:p w14:paraId="0A4129E4"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00F0CD5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10,0000</w:t>
            </w:r>
          </w:p>
        </w:tc>
        <w:tc>
          <w:tcPr>
            <w:tcW w:w="1134" w:type="dxa"/>
            <w:gridSpan w:val="2"/>
            <w:vAlign w:val="center"/>
          </w:tcPr>
          <w:p w14:paraId="310287A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504,570</w:t>
            </w:r>
          </w:p>
        </w:tc>
        <w:tc>
          <w:tcPr>
            <w:tcW w:w="1247" w:type="dxa"/>
            <w:gridSpan w:val="2"/>
            <w:vAlign w:val="center"/>
          </w:tcPr>
          <w:p w14:paraId="491BE87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5 045,70</w:t>
            </w:r>
          </w:p>
        </w:tc>
      </w:tr>
      <w:tr w:rsidR="002C1EA6" w:rsidRPr="0072115E" w14:paraId="0F39BD18" w14:textId="77777777" w:rsidTr="0072115E">
        <w:trPr>
          <w:gridAfter w:val="1"/>
          <w:wAfter w:w="23" w:type="dxa"/>
          <w:jc w:val="center"/>
        </w:trPr>
        <w:tc>
          <w:tcPr>
            <w:tcW w:w="567" w:type="dxa"/>
            <w:vAlign w:val="center"/>
          </w:tcPr>
          <w:p w14:paraId="1E221AF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135</w:t>
            </w:r>
          </w:p>
        </w:tc>
        <w:tc>
          <w:tcPr>
            <w:tcW w:w="708" w:type="dxa"/>
            <w:vAlign w:val="center"/>
          </w:tcPr>
          <w:p w14:paraId="1D701FF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7186F1B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2020480</w:t>
            </w:r>
          </w:p>
        </w:tc>
        <w:tc>
          <w:tcPr>
            <w:tcW w:w="992" w:type="dxa"/>
            <w:vAlign w:val="center"/>
          </w:tcPr>
          <w:p w14:paraId="60F4C38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28FE63EB"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Laboratoriniai stalai (su elektra, vandentiekiu, ...</w:t>
            </w:r>
          </w:p>
        </w:tc>
        <w:tc>
          <w:tcPr>
            <w:tcW w:w="680" w:type="dxa"/>
            <w:vAlign w:val="center"/>
          </w:tcPr>
          <w:p w14:paraId="424BFF98"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7899402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8,0000</w:t>
            </w:r>
          </w:p>
        </w:tc>
        <w:tc>
          <w:tcPr>
            <w:tcW w:w="1134" w:type="dxa"/>
            <w:gridSpan w:val="2"/>
            <w:vAlign w:val="center"/>
          </w:tcPr>
          <w:p w14:paraId="2A3F4BD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350,900</w:t>
            </w:r>
          </w:p>
        </w:tc>
        <w:tc>
          <w:tcPr>
            <w:tcW w:w="1247" w:type="dxa"/>
            <w:gridSpan w:val="2"/>
            <w:vAlign w:val="center"/>
          </w:tcPr>
          <w:p w14:paraId="594D8D7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2 807,20</w:t>
            </w:r>
          </w:p>
        </w:tc>
      </w:tr>
      <w:tr w:rsidR="002C1EA6" w:rsidRPr="0072115E" w14:paraId="1A45C4FD" w14:textId="77777777" w:rsidTr="0072115E">
        <w:trPr>
          <w:gridAfter w:val="1"/>
          <w:wAfter w:w="23" w:type="dxa"/>
          <w:jc w:val="center"/>
        </w:trPr>
        <w:tc>
          <w:tcPr>
            <w:tcW w:w="567" w:type="dxa"/>
            <w:vAlign w:val="center"/>
          </w:tcPr>
          <w:p w14:paraId="3517FC8A"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136</w:t>
            </w:r>
          </w:p>
        </w:tc>
        <w:tc>
          <w:tcPr>
            <w:tcW w:w="708" w:type="dxa"/>
            <w:vAlign w:val="center"/>
          </w:tcPr>
          <w:p w14:paraId="74400429"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56EC846A"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2020480</w:t>
            </w:r>
          </w:p>
        </w:tc>
        <w:tc>
          <w:tcPr>
            <w:tcW w:w="992" w:type="dxa"/>
            <w:vAlign w:val="center"/>
          </w:tcPr>
          <w:p w14:paraId="4AA0C986"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155FEC8E"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Kompiuteriniai stalai</w:t>
            </w:r>
          </w:p>
        </w:tc>
        <w:tc>
          <w:tcPr>
            <w:tcW w:w="680" w:type="dxa"/>
            <w:vAlign w:val="center"/>
          </w:tcPr>
          <w:p w14:paraId="1C02B305"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2E9A797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30,0000</w:t>
            </w:r>
          </w:p>
        </w:tc>
        <w:tc>
          <w:tcPr>
            <w:tcW w:w="1134" w:type="dxa"/>
            <w:gridSpan w:val="2"/>
            <w:vAlign w:val="center"/>
          </w:tcPr>
          <w:p w14:paraId="7732C25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242,000</w:t>
            </w:r>
          </w:p>
        </w:tc>
        <w:tc>
          <w:tcPr>
            <w:tcW w:w="1247" w:type="dxa"/>
            <w:gridSpan w:val="2"/>
            <w:vAlign w:val="center"/>
          </w:tcPr>
          <w:p w14:paraId="715663F6"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7 260,00</w:t>
            </w:r>
          </w:p>
        </w:tc>
      </w:tr>
      <w:tr w:rsidR="002C1EA6" w:rsidRPr="0072115E" w14:paraId="36D53755" w14:textId="77777777" w:rsidTr="0072115E">
        <w:trPr>
          <w:gridAfter w:val="1"/>
          <w:wAfter w:w="23" w:type="dxa"/>
          <w:jc w:val="center"/>
        </w:trPr>
        <w:tc>
          <w:tcPr>
            <w:tcW w:w="567" w:type="dxa"/>
            <w:vAlign w:val="center"/>
          </w:tcPr>
          <w:p w14:paraId="01A2D1B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137</w:t>
            </w:r>
          </w:p>
        </w:tc>
        <w:tc>
          <w:tcPr>
            <w:tcW w:w="708" w:type="dxa"/>
            <w:vAlign w:val="center"/>
          </w:tcPr>
          <w:p w14:paraId="5E53141E"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070</w:t>
            </w:r>
          </w:p>
        </w:tc>
        <w:tc>
          <w:tcPr>
            <w:tcW w:w="738" w:type="dxa"/>
            <w:vAlign w:val="center"/>
          </w:tcPr>
          <w:p w14:paraId="3437B22B"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2020917</w:t>
            </w:r>
          </w:p>
        </w:tc>
        <w:tc>
          <w:tcPr>
            <w:tcW w:w="992" w:type="dxa"/>
            <w:vAlign w:val="center"/>
          </w:tcPr>
          <w:p w14:paraId="57BAF6CF"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2025-12-16</w:t>
            </w:r>
          </w:p>
        </w:tc>
        <w:tc>
          <w:tcPr>
            <w:tcW w:w="4876" w:type="dxa"/>
            <w:vAlign w:val="center"/>
          </w:tcPr>
          <w:p w14:paraId="3A9B3F36" w14:textId="77777777" w:rsidR="002C1EA6" w:rsidRPr="0072115E" w:rsidRDefault="00E90E61" w:rsidP="00352F72">
            <w:pPr>
              <w:spacing w:line="276" w:lineRule="auto"/>
              <w:rPr>
                <w:rFonts w:ascii="Arial" w:hAnsi="Arial" w:cs="Arial"/>
                <w:sz w:val="13"/>
                <w:szCs w:val="13"/>
                <w:lang w:val="lt-LT"/>
              </w:rPr>
            </w:pPr>
            <w:r w:rsidRPr="0072115E">
              <w:rPr>
                <w:rFonts w:ascii="Arial" w:hAnsi="Arial" w:cs="Arial"/>
                <w:sz w:val="13"/>
                <w:szCs w:val="13"/>
                <w:lang w:val="lt-LT"/>
              </w:rPr>
              <w:t>Pusiau uždara spinta su lentynomis</w:t>
            </w:r>
          </w:p>
        </w:tc>
        <w:tc>
          <w:tcPr>
            <w:tcW w:w="680" w:type="dxa"/>
            <w:vAlign w:val="center"/>
          </w:tcPr>
          <w:p w14:paraId="70D4D68D" w14:textId="77777777" w:rsidR="002C1EA6" w:rsidRPr="0072115E" w:rsidRDefault="00E90E61" w:rsidP="00352F72">
            <w:pPr>
              <w:spacing w:line="276" w:lineRule="auto"/>
              <w:jc w:val="center"/>
              <w:rPr>
                <w:rFonts w:ascii="Arial" w:hAnsi="Arial" w:cs="Arial"/>
                <w:sz w:val="13"/>
                <w:szCs w:val="13"/>
                <w:lang w:val="lt-LT"/>
              </w:rPr>
            </w:pPr>
            <w:r w:rsidRPr="0072115E">
              <w:rPr>
                <w:rFonts w:ascii="Arial" w:hAnsi="Arial" w:cs="Arial"/>
                <w:sz w:val="13"/>
                <w:szCs w:val="13"/>
                <w:lang w:val="lt-LT"/>
              </w:rPr>
              <w:t>vnt</w:t>
            </w:r>
          </w:p>
        </w:tc>
        <w:tc>
          <w:tcPr>
            <w:tcW w:w="1077" w:type="dxa"/>
            <w:gridSpan w:val="2"/>
            <w:vAlign w:val="center"/>
          </w:tcPr>
          <w:p w14:paraId="3037DA8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3,0000</w:t>
            </w:r>
          </w:p>
        </w:tc>
        <w:tc>
          <w:tcPr>
            <w:tcW w:w="1134" w:type="dxa"/>
            <w:gridSpan w:val="2"/>
            <w:vAlign w:val="center"/>
          </w:tcPr>
          <w:p w14:paraId="69C852D3"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250,470</w:t>
            </w:r>
          </w:p>
        </w:tc>
        <w:tc>
          <w:tcPr>
            <w:tcW w:w="1247" w:type="dxa"/>
            <w:gridSpan w:val="2"/>
            <w:vAlign w:val="center"/>
          </w:tcPr>
          <w:p w14:paraId="451E4F4E"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sz w:val="13"/>
                <w:szCs w:val="13"/>
                <w:lang w:val="lt-LT"/>
              </w:rPr>
              <w:t>751,41</w:t>
            </w:r>
          </w:p>
        </w:tc>
      </w:tr>
      <w:tr w:rsidR="002C1EA6" w:rsidRPr="0072115E" w14:paraId="2C2040F7" w14:textId="77777777" w:rsidTr="0072115E">
        <w:trPr>
          <w:jc w:val="center"/>
        </w:trPr>
        <w:tc>
          <w:tcPr>
            <w:tcW w:w="8584" w:type="dxa"/>
            <w:gridSpan w:val="7"/>
            <w:vAlign w:val="center"/>
          </w:tcPr>
          <w:p w14:paraId="2CB8831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Iš viso pagal grupę 06361</w:t>
            </w:r>
          </w:p>
        </w:tc>
        <w:tc>
          <w:tcPr>
            <w:tcW w:w="1077" w:type="dxa"/>
            <w:gridSpan w:val="2"/>
            <w:vAlign w:val="center"/>
          </w:tcPr>
          <w:p w14:paraId="3D8A8ABC"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84,0000</w:t>
            </w:r>
          </w:p>
        </w:tc>
        <w:tc>
          <w:tcPr>
            <w:tcW w:w="1134" w:type="dxa"/>
            <w:gridSpan w:val="2"/>
            <w:vAlign w:val="center"/>
          </w:tcPr>
          <w:p w14:paraId="06F925AB" w14:textId="77777777" w:rsidR="002C1EA6" w:rsidRPr="0072115E" w:rsidRDefault="002C1EA6" w:rsidP="00352F72">
            <w:pPr>
              <w:spacing w:line="276" w:lineRule="auto"/>
              <w:jc w:val="right"/>
              <w:rPr>
                <w:rFonts w:ascii="Arial" w:hAnsi="Arial" w:cs="Arial"/>
                <w:sz w:val="13"/>
                <w:szCs w:val="13"/>
                <w:lang w:val="lt-LT"/>
              </w:rPr>
            </w:pPr>
          </w:p>
        </w:tc>
        <w:tc>
          <w:tcPr>
            <w:tcW w:w="1247" w:type="dxa"/>
            <w:gridSpan w:val="2"/>
            <w:vAlign w:val="center"/>
          </w:tcPr>
          <w:p w14:paraId="1F26BCA8"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20 170,70</w:t>
            </w:r>
          </w:p>
        </w:tc>
      </w:tr>
      <w:tr w:rsidR="002C1EA6" w:rsidRPr="0072115E" w14:paraId="2BCACE99" w14:textId="77777777" w:rsidTr="0072115E">
        <w:trPr>
          <w:jc w:val="center"/>
        </w:trPr>
        <w:tc>
          <w:tcPr>
            <w:tcW w:w="8584" w:type="dxa"/>
            <w:gridSpan w:val="7"/>
            <w:vAlign w:val="center"/>
          </w:tcPr>
          <w:p w14:paraId="6C690597"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Iš viso pagal grupę 070</w:t>
            </w:r>
          </w:p>
        </w:tc>
        <w:tc>
          <w:tcPr>
            <w:tcW w:w="1077" w:type="dxa"/>
            <w:gridSpan w:val="2"/>
            <w:vAlign w:val="center"/>
          </w:tcPr>
          <w:p w14:paraId="14086519"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3 949,0000</w:t>
            </w:r>
          </w:p>
        </w:tc>
        <w:tc>
          <w:tcPr>
            <w:tcW w:w="1134" w:type="dxa"/>
            <w:gridSpan w:val="2"/>
            <w:vAlign w:val="center"/>
          </w:tcPr>
          <w:p w14:paraId="211B31A6" w14:textId="77777777" w:rsidR="002C1EA6" w:rsidRPr="0072115E" w:rsidRDefault="002C1EA6" w:rsidP="00352F72">
            <w:pPr>
              <w:spacing w:line="276" w:lineRule="auto"/>
              <w:jc w:val="right"/>
              <w:rPr>
                <w:rFonts w:ascii="Arial" w:hAnsi="Arial" w:cs="Arial"/>
                <w:sz w:val="13"/>
                <w:szCs w:val="13"/>
                <w:lang w:val="lt-LT"/>
              </w:rPr>
            </w:pPr>
          </w:p>
        </w:tc>
        <w:tc>
          <w:tcPr>
            <w:tcW w:w="1247" w:type="dxa"/>
            <w:gridSpan w:val="2"/>
            <w:vAlign w:val="center"/>
          </w:tcPr>
          <w:p w14:paraId="2B4C5E4F"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608 083,25</w:t>
            </w:r>
          </w:p>
        </w:tc>
      </w:tr>
      <w:tr w:rsidR="002C1EA6" w:rsidRPr="0072115E" w14:paraId="3F2636AE" w14:textId="77777777" w:rsidTr="0072115E">
        <w:trPr>
          <w:jc w:val="center"/>
        </w:trPr>
        <w:tc>
          <w:tcPr>
            <w:tcW w:w="8584" w:type="dxa"/>
            <w:gridSpan w:val="7"/>
            <w:vAlign w:val="center"/>
          </w:tcPr>
          <w:p w14:paraId="1E648B84"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Iš viso</w:t>
            </w:r>
          </w:p>
        </w:tc>
        <w:tc>
          <w:tcPr>
            <w:tcW w:w="1077" w:type="dxa"/>
            <w:gridSpan w:val="2"/>
            <w:vAlign w:val="center"/>
          </w:tcPr>
          <w:p w14:paraId="124908D1"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4 033,0000</w:t>
            </w:r>
          </w:p>
        </w:tc>
        <w:tc>
          <w:tcPr>
            <w:tcW w:w="1134" w:type="dxa"/>
            <w:gridSpan w:val="2"/>
            <w:vAlign w:val="center"/>
          </w:tcPr>
          <w:p w14:paraId="16E406CE" w14:textId="77777777" w:rsidR="002C1EA6" w:rsidRPr="0072115E" w:rsidRDefault="002C1EA6" w:rsidP="00352F72">
            <w:pPr>
              <w:spacing w:line="276" w:lineRule="auto"/>
              <w:jc w:val="right"/>
              <w:rPr>
                <w:rFonts w:ascii="Arial" w:hAnsi="Arial" w:cs="Arial"/>
                <w:sz w:val="13"/>
                <w:szCs w:val="13"/>
                <w:lang w:val="lt-LT"/>
              </w:rPr>
            </w:pPr>
          </w:p>
        </w:tc>
        <w:tc>
          <w:tcPr>
            <w:tcW w:w="1247" w:type="dxa"/>
            <w:gridSpan w:val="2"/>
            <w:vAlign w:val="center"/>
          </w:tcPr>
          <w:p w14:paraId="44E5CE40" w14:textId="77777777" w:rsidR="002C1EA6" w:rsidRPr="0072115E" w:rsidRDefault="00E90E61" w:rsidP="00352F72">
            <w:pPr>
              <w:spacing w:line="276" w:lineRule="auto"/>
              <w:jc w:val="right"/>
              <w:rPr>
                <w:rFonts w:ascii="Arial" w:hAnsi="Arial" w:cs="Arial"/>
                <w:sz w:val="13"/>
                <w:szCs w:val="13"/>
                <w:lang w:val="lt-LT"/>
              </w:rPr>
            </w:pPr>
            <w:r w:rsidRPr="0072115E">
              <w:rPr>
                <w:rFonts w:ascii="Arial" w:hAnsi="Arial" w:cs="Arial"/>
                <w:b/>
                <w:sz w:val="13"/>
                <w:szCs w:val="13"/>
                <w:lang w:val="lt-LT"/>
              </w:rPr>
              <w:t>628 253,95</w:t>
            </w:r>
          </w:p>
        </w:tc>
      </w:tr>
    </w:tbl>
    <w:p w14:paraId="380C8B5A" w14:textId="77777777" w:rsidR="002C1EA6" w:rsidRPr="0072115E" w:rsidRDefault="002C1EA6" w:rsidP="005025CA">
      <w:pPr>
        <w:rPr>
          <w:rFonts w:ascii="Arial" w:hAnsi="Arial" w:cs="Arial"/>
          <w:lang w:val="lt-LT"/>
        </w:rPr>
        <w:sectPr w:rsidR="002C1EA6" w:rsidRPr="0072115E" w:rsidSect="00352F72">
          <w:headerReference w:type="default" r:id="rId12"/>
          <w:pgSz w:w="16838" w:h="11906" w:orient="landscape"/>
          <w:pgMar w:top="567" w:right="567" w:bottom="567" w:left="567" w:header="720" w:footer="720" w:gutter="0"/>
          <w:pgNumType w:start="1"/>
          <w:cols w:space="720"/>
          <w:titlePg/>
          <w:docGrid w:linePitch="360"/>
        </w:sectPr>
      </w:pPr>
    </w:p>
    <w:p w14:paraId="544AC2E0" w14:textId="77777777" w:rsidR="002C1EA6" w:rsidRPr="0072115E" w:rsidRDefault="00E90E61" w:rsidP="00352F72">
      <w:pPr>
        <w:spacing w:after="240"/>
        <w:jc w:val="right"/>
        <w:rPr>
          <w:rFonts w:ascii="Arial" w:hAnsi="Arial" w:cs="Arial"/>
          <w:lang w:val="lt-LT"/>
        </w:rPr>
      </w:pPr>
      <w:r w:rsidRPr="0072115E">
        <w:rPr>
          <w:rFonts w:ascii="Arial" w:hAnsi="Arial" w:cs="Arial"/>
          <w:sz w:val="18"/>
          <w:lang w:val="lt-LT"/>
        </w:rPr>
        <w:t>Turto patikėjimo sutarties 3 priedas</w:t>
      </w:r>
    </w:p>
    <w:p w14:paraId="5322FAA5" w14:textId="77777777" w:rsidR="002C1EA6" w:rsidRPr="00811589" w:rsidRDefault="00E90E61" w:rsidP="00352F72">
      <w:pPr>
        <w:spacing w:after="120"/>
        <w:jc w:val="center"/>
        <w:rPr>
          <w:rFonts w:ascii="Arial" w:hAnsi="Arial" w:cs="Arial"/>
          <w:szCs w:val="24"/>
          <w:lang w:val="lt-LT"/>
        </w:rPr>
      </w:pPr>
      <w:r w:rsidRPr="00811589">
        <w:rPr>
          <w:rFonts w:ascii="Arial" w:hAnsi="Arial" w:cs="Arial"/>
          <w:b/>
          <w:szCs w:val="24"/>
          <w:lang w:val="lt-LT"/>
        </w:rPr>
        <w:t>TURTO PERDAVIMO IR PRIĖMIMO AKTO PROJEKTAS</w:t>
      </w:r>
    </w:p>
    <w:p w14:paraId="7FF65BA9" w14:textId="77777777" w:rsidR="002C1EA6" w:rsidRPr="00811589" w:rsidRDefault="00E90E61" w:rsidP="00352F72">
      <w:pPr>
        <w:spacing w:after="120"/>
        <w:jc w:val="center"/>
        <w:rPr>
          <w:rFonts w:ascii="Arial" w:hAnsi="Arial" w:cs="Arial"/>
          <w:szCs w:val="24"/>
          <w:lang w:val="lt-LT"/>
        </w:rPr>
      </w:pPr>
      <w:r w:rsidRPr="00811589">
        <w:rPr>
          <w:rFonts w:ascii="Arial" w:hAnsi="Arial" w:cs="Arial"/>
          <w:b/>
          <w:szCs w:val="24"/>
          <w:lang w:val="lt-LT"/>
        </w:rPr>
        <w:t>KLAIPĖDOS RAJONO SAVIVALDYBĖS ADMINISTRACIJA, kodas 188773688</w:t>
      </w:r>
    </w:p>
    <w:p w14:paraId="29276CCA" w14:textId="77777777" w:rsidR="002C1EA6" w:rsidRPr="00811589" w:rsidRDefault="00E90E61" w:rsidP="00352F72">
      <w:pPr>
        <w:spacing w:after="120"/>
        <w:jc w:val="center"/>
        <w:rPr>
          <w:rFonts w:ascii="Arial" w:hAnsi="Arial" w:cs="Arial"/>
          <w:szCs w:val="24"/>
          <w:lang w:val="lt-LT"/>
        </w:rPr>
      </w:pPr>
      <w:r w:rsidRPr="00811589">
        <w:rPr>
          <w:rFonts w:ascii="Arial" w:hAnsi="Arial" w:cs="Arial"/>
          <w:b/>
          <w:szCs w:val="24"/>
          <w:lang w:val="lt-LT"/>
        </w:rPr>
        <w:t>TURTO PERDAVIMO IR PRIĖMIMO AKTAS Nr. ______</w:t>
      </w:r>
    </w:p>
    <w:p w14:paraId="688547BD" w14:textId="77777777" w:rsidR="002C1EA6" w:rsidRPr="0072115E" w:rsidRDefault="00E90E61" w:rsidP="00352F72">
      <w:pPr>
        <w:spacing w:after="240"/>
        <w:jc w:val="center"/>
        <w:rPr>
          <w:rFonts w:ascii="Arial" w:hAnsi="Arial" w:cs="Arial"/>
          <w:lang w:val="lt-LT"/>
        </w:rPr>
      </w:pPr>
      <w:r w:rsidRPr="0072115E">
        <w:rPr>
          <w:rFonts w:ascii="Arial" w:hAnsi="Arial" w:cs="Arial"/>
          <w:lang w:val="lt-LT"/>
        </w:rPr>
        <w:t>2026 m. __________ __ d. Gargždai</w:t>
      </w:r>
    </w:p>
    <w:p w14:paraId="5C1E0D01" w14:textId="77777777" w:rsidR="002C1EA6" w:rsidRPr="0072115E" w:rsidRDefault="00E90E61" w:rsidP="00352F72">
      <w:pPr>
        <w:spacing w:after="120"/>
        <w:ind w:firstLine="567"/>
        <w:rPr>
          <w:rFonts w:ascii="Arial" w:hAnsi="Arial" w:cs="Arial"/>
          <w:lang w:val="lt-LT"/>
        </w:rPr>
      </w:pPr>
      <w:r w:rsidRPr="0072115E">
        <w:rPr>
          <w:rFonts w:ascii="Arial" w:hAnsi="Arial" w:cs="Arial"/>
          <w:lang w:val="lt-LT"/>
        </w:rPr>
        <w:t>Klaipėdos rajono savivaldybė, kodas 111103732, Klaipėdos g. 2, LT-96130 Gargždai, atstovaujama Klaipėdos rajono savivaldybės administracijos direktoriaus Jevgenijaus Bardausko, įgaliota Klaipėdos rajono savivaldybės tarybos 2026 m. __________ __ d. sprendimu Nr. T11-___ „Dėl Klaipėdos rajono savivaldybės ilgalaikio ir trumpalaikio materialiojo turto perdavimo UAB „Sip 3“ valdyti, naudoti ir disponuoti juo patikėjimo teise pagal partnerystės sutartį“ ir veikdama pagal 2026 m. __________ __ d. turto patikėjimo sutartį Nr. ______, perduoda, o UAB „Sip 3“, kodas 306154570, Krivių g. 48-31, Vilnius, atstovaujama direktoriaus Tomo Trumpos, priima valdyti, naudoti ir disponuoti juo patikėjimo teise Klaipėdos rajono savivaldybei nuosavybės teise priklausantį turtą:</w:t>
      </w:r>
    </w:p>
    <w:p w14:paraId="07E5B60F" w14:textId="378A6A71" w:rsidR="002C1EA6" w:rsidRPr="00811589" w:rsidRDefault="00E90E61" w:rsidP="00352F72">
      <w:pPr>
        <w:spacing w:after="120"/>
        <w:ind w:firstLine="567"/>
        <w:rPr>
          <w:rFonts w:ascii="Arial" w:hAnsi="Arial" w:cs="Arial"/>
          <w:color w:val="000000" w:themeColor="text1"/>
          <w:lang w:val="lt-LT"/>
        </w:rPr>
      </w:pPr>
      <w:r w:rsidRPr="0072115E">
        <w:rPr>
          <w:rFonts w:ascii="Arial" w:hAnsi="Arial" w:cs="Arial"/>
          <w:lang w:val="lt-LT"/>
        </w:rPr>
        <w:t xml:space="preserve">1. Ilgalaikį materialųjį turtą pagal Turto patikėjimo sutarties 1 priedą: bendra įsigijimo savikaina </w:t>
      </w:r>
      <w:r w:rsidR="0072115E" w:rsidRPr="0072115E">
        <w:rPr>
          <w:rFonts w:ascii="Arial" w:hAnsi="Arial" w:cs="Arial"/>
          <w:lang w:val="lt-LT"/>
        </w:rPr>
        <w:t>–</w:t>
      </w:r>
      <w:r w:rsidRPr="0072115E">
        <w:rPr>
          <w:rFonts w:ascii="Arial" w:hAnsi="Arial" w:cs="Arial"/>
          <w:lang w:val="lt-LT"/>
        </w:rPr>
        <w:t xml:space="preserve"> 18 512 759,96 Eur, sukauptas </w:t>
      </w:r>
      <w:r w:rsidRPr="00811589">
        <w:rPr>
          <w:rFonts w:ascii="Arial" w:hAnsi="Arial" w:cs="Arial"/>
          <w:color w:val="000000" w:themeColor="text1"/>
          <w:lang w:val="lt-LT"/>
        </w:rPr>
        <w:t xml:space="preserve">nusidėvėjimas </w:t>
      </w:r>
      <w:r w:rsidR="0072115E" w:rsidRPr="00811589">
        <w:rPr>
          <w:rFonts w:ascii="Arial" w:hAnsi="Arial" w:cs="Arial"/>
          <w:color w:val="000000" w:themeColor="text1"/>
          <w:lang w:val="lt-LT"/>
        </w:rPr>
        <w:t>–</w:t>
      </w:r>
      <w:r w:rsidRPr="00811589">
        <w:rPr>
          <w:rFonts w:ascii="Arial" w:hAnsi="Arial" w:cs="Arial"/>
          <w:color w:val="000000" w:themeColor="text1"/>
          <w:lang w:val="lt-LT"/>
        </w:rPr>
        <w:t xml:space="preserve"> </w:t>
      </w:r>
      <w:r w:rsidR="009D6CEF" w:rsidRPr="00811589">
        <w:rPr>
          <w:rFonts w:ascii="Arial" w:hAnsi="Arial" w:cs="Arial"/>
          <w:color w:val="000000" w:themeColor="text1"/>
          <w:lang w:val="lt-LT"/>
        </w:rPr>
        <w:t xml:space="preserve">344 133,49 </w:t>
      </w:r>
      <w:r w:rsidRPr="00811589">
        <w:rPr>
          <w:rFonts w:ascii="Arial" w:hAnsi="Arial" w:cs="Arial"/>
          <w:color w:val="000000" w:themeColor="text1"/>
          <w:lang w:val="lt-LT"/>
        </w:rPr>
        <w:t>Eur, likutinė vertė 2026-0</w:t>
      </w:r>
      <w:r w:rsidR="00811589" w:rsidRPr="00811589">
        <w:rPr>
          <w:rFonts w:ascii="Arial" w:hAnsi="Arial" w:cs="Arial"/>
          <w:color w:val="000000" w:themeColor="text1"/>
          <w:lang w:val="lt-LT"/>
        </w:rPr>
        <w:t>6</w:t>
      </w:r>
      <w:r w:rsidRPr="00811589">
        <w:rPr>
          <w:rFonts w:ascii="Arial" w:hAnsi="Arial" w:cs="Arial"/>
          <w:color w:val="000000" w:themeColor="text1"/>
          <w:lang w:val="lt-LT"/>
        </w:rPr>
        <w:t>-3</w:t>
      </w:r>
      <w:r w:rsidR="00811589" w:rsidRPr="00811589">
        <w:rPr>
          <w:rFonts w:ascii="Arial" w:hAnsi="Arial" w:cs="Arial"/>
          <w:color w:val="000000" w:themeColor="text1"/>
          <w:lang w:val="lt-LT"/>
        </w:rPr>
        <w:t>0</w:t>
      </w:r>
      <w:r w:rsidRPr="00811589">
        <w:rPr>
          <w:rFonts w:ascii="Arial" w:hAnsi="Arial" w:cs="Arial"/>
          <w:color w:val="000000" w:themeColor="text1"/>
          <w:lang w:val="lt-LT"/>
        </w:rPr>
        <w:t xml:space="preserve"> </w:t>
      </w:r>
      <w:r w:rsidR="0072115E" w:rsidRPr="00811589">
        <w:rPr>
          <w:rFonts w:ascii="Arial" w:hAnsi="Arial" w:cs="Arial"/>
          <w:color w:val="000000" w:themeColor="text1"/>
          <w:lang w:val="lt-LT"/>
        </w:rPr>
        <w:t>–</w:t>
      </w:r>
      <w:r w:rsidRPr="00811589">
        <w:rPr>
          <w:rFonts w:ascii="Arial" w:hAnsi="Arial" w:cs="Arial"/>
          <w:color w:val="000000" w:themeColor="text1"/>
          <w:lang w:val="lt-LT"/>
        </w:rPr>
        <w:t xml:space="preserve"> </w:t>
      </w:r>
      <w:r w:rsidR="00811589" w:rsidRPr="00811589">
        <w:rPr>
          <w:rFonts w:ascii="Arial" w:hAnsi="Arial" w:cs="Arial"/>
          <w:color w:val="000000" w:themeColor="text1"/>
          <w:lang w:val="lt-LT"/>
        </w:rPr>
        <w:t>18 168 626,47</w:t>
      </w:r>
      <w:r w:rsidRPr="00811589">
        <w:rPr>
          <w:rFonts w:ascii="Arial" w:hAnsi="Arial" w:cs="Arial"/>
          <w:color w:val="000000" w:themeColor="text1"/>
          <w:lang w:val="lt-LT"/>
        </w:rPr>
        <w:t>Eur.</w:t>
      </w:r>
    </w:p>
    <w:p w14:paraId="128616FF" w14:textId="06567870" w:rsidR="002C1EA6" w:rsidRPr="00811589" w:rsidRDefault="00E90E61" w:rsidP="00352F72">
      <w:pPr>
        <w:spacing w:after="120"/>
        <w:ind w:firstLine="567"/>
        <w:rPr>
          <w:rFonts w:ascii="Arial" w:hAnsi="Arial" w:cs="Arial"/>
          <w:color w:val="000000" w:themeColor="text1"/>
          <w:lang w:val="lt-LT"/>
        </w:rPr>
      </w:pPr>
      <w:r w:rsidRPr="00811589">
        <w:rPr>
          <w:rFonts w:ascii="Arial" w:hAnsi="Arial" w:cs="Arial"/>
          <w:color w:val="000000" w:themeColor="text1"/>
          <w:lang w:val="lt-LT"/>
        </w:rPr>
        <w:t xml:space="preserve">2. Trumpalaikį materialųjį turtą pagal Turto patikėjimo sutarties 2 priedą: bendras kiekis </w:t>
      </w:r>
      <w:r w:rsidR="0072115E" w:rsidRPr="00811589">
        <w:rPr>
          <w:rFonts w:ascii="Arial" w:hAnsi="Arial" w:cs="Arial"/>
          <w:color w:val="000000" w:themeColor="text1"/>
          <w:lang w:val="lt-LT"/>
        </w:rPr>
        <w:t>–</w:t>
      </w:r>
      <w:r w:rsidRPr="00811589">
        <w:rPr>
          <w:rFonts w:ascii="Arial" w:hAnsi="Arial" w:cs="Arial"/>
          <w:color w:val="000000" w:themeColor="text1"/>
          <w:lang w:val="lt-LT"/>
        </w:rPr>
        <w:t xml:space="preserve"> 4 033 vnt., bendra perduodamo turto suma </w:t>
      </w:r>
      <w:r w:rsidR="0072115E" w:rsidRPr="00811589">
        <w:rPr>
          <w:rFonts w:ascii="Arial" w:hAnsi="Arial" w:cs="Arial"/>
          <w:color w:val="000000" w:themeColor="text1"/>
          <w:lang w:val="lt-LT"/>
        </w:rPr>
        <w:t>–</w:t>
      </w:r>
      <w:r w:rsidRPr="00811589">
        <w:rPr>
          <w:rFonts w:ascii="Arial" w:hAnsi="Arial" w:cs="Arial"/>
          <w:color w:val="000000" w:themeColor="text1"/>
          <w:lang w:val="lt-LT"/>
        </w:rPr>
        <w:t xml:space="preserve"> 628 253,95 Eur.</w:t>
      </w:r>
    </w:p>
    <w:p w14:paraId="2F508890" w14:textId="303143F6" w:rsidR="002C1EA6" w:rsidRPr="0072115E" w:rsidRDefault="0072115E" w:rsidP="00352F72">
      <w:pPr>
        <w:spacing w:after="120"/>
        <w:ind w:firstLine="567"/>
        <w:rPr>
          <w:rFonts w:ascii="Arial" w:hAnsi="Arial" w:cs="Arial"/>
          <w:lang w:val="lt-LT"/>
        </w:rPr>
      </w:pPr>
      <w:r w:rsidRPr="0072115E">
        <w:rPr>
          <w:rFonts w:ascii="Arial" w:hAnsi="Arial" w:cs="Arial"/>
          <w:lang w:val="lt-LT"/>
        </w:rPr>
        <w:t>3</w:t>
      </w:r>
      <w:r w:rsidR="00E90E61" w:rsidRPr="0072115E">
        <w:rPr>
          <w:rFonts w:ascii="Arial" w:hAnsi="Arial" w:cs="Arial"/>
          <w:lang w:val="lt-LT"/>
        </w:rPr>
        <w:t>. UAB „Sip 3“ patvirtina, kad nuo šio akto pasirašymo momento perima faktinį turto valdymą, naudojimą ir disponavimą juo patikėjimo teise, įsipareigoja turtą naudoti tik pagal turto patikėjimo sutartį, Partnerystės sutartį ir teisės aktus, taip pat užtikrinti turto apsaugą, draudimą, priežiūrą ir atskirą apskaitą.</w:t>
      </w:r>
    </w:p>
    <w:p w14:paraId="3F93B84B" w14:textId="0F059DD8" w:rsidR="002C1EA6" w:rsidRPr="0072115E" w:rsidRDefault="0072115E" w:rsidP="00352F72">
      <w:pPr>
        <w:spacing w:after="120"/>
        <w:ind w:firstLine="567"/>
        <w:rPr>
          <w:rFonts w:ascii="Arial" w:hAnsi="Arial" w:cs="Arial"/>
          <w:lang w:val="lt-LT"/>
        </w:rPr>
      </w:pPr>
      <w:r w:rsidRPr="0072115E">
        <w:rPr>
          <w:rFonts w:ascii="Arial" w:hAnsi="Arial" w:cs="Arial"/>
          <w:lang w:val="lt-LT"/>
        </w:rPr>
        <w:t>4</w:t>
      </w:r>
      <w:r w:rsidR="00E90E61" w:rsidRPr="0072115E">
        <w:rPr>
          <w:rFonts w:ascii="Arial" w:hAnsi="Arial" w:cs="Arial"/>
          <w:lang w:val="lt-LT"/>
        </w:rPr>
        <w:t>. Šio akto pasirašymas neriboja Klaipėdos rajono savivaldybės teisės reikšti reikalavimus dėl paslėptų turto trūkumų, neatitikimų, žalos ar kitų Patikėtinio įsipareigojimų nevykdymo.</w:t>
      </w:r>
    </w:p>
    <w:p w14:paraId="477FA707" w14:textId="6B198AF4" w:rsidR="002C1EA6" w:rsidRPr="0072115E" w:rsidRDefault="00E90E61" w:rsidP="00352F72">
      <w:pPr>
        <w:spacing w:after="240"/>
        <w:ind w:firstLine="567"/>
        <w:rPr>
          <w:rFonts w:ascii="Arial" w:hAnsi="Arial" w:cs="Arial"/>
          <w:lang w:val="lt-LT"/>
        </w:rPr>
      </w:pPr>
      <w:r w:rsidRPr="0072115E">
        <w:rPr>
          <w:rFonts w:ascii="Arial" w:hAnsi="Arial" w:cs="Arial"/>
          <w:lang w:val="lt-LT"/>
        </w:rPr>
        <w:t>Šis aktas surašomas dviem egzemplioriais, po vieną turto perdavėjui ir turto perėmėjui.</w:t>
      </w:r>
    </w:p>
    <w:tbl>
      <w:tblPr>
        <w:tblW w:w="0" w:type="auto"/>
        <w:jc w:val="center"/>
        <w:tblLook w:val="04A0" w:firstRow="1" w:lastRow="0" w:firstColumn="1" w:lastColumn="0" w:noHBand="0" w:noVBand="1"/>
      </w:tblPr>
      <w:tblGrid>
        <w:gridCol w:w="4649"/>
        <w:gridCol w:w="4649"/>
      </w:tblGrid>
      <w:tr w:rsidR="002C1EA6" w:rsidRPr="00811589" w14:paraId="4B2A8CCB" w14:textId="77777777">
        <w:trPr>
          <w:jc w:val="center"/>
        </w:trPr>
        <w:tc>
          <w:tcPr>
            <w:tcW w:w="4649" w:type="dxa"/>
            <w:vAlign w:val="center"/>
          </w:tcPr>
          <w:p w14:paraId="073799A1" w14:textId="77777777" w:rsidR="002C1EA6" w:rsidRPr="00811589" w:rsidRDefault="00E90E61" w:rsidP="00352F72">
            <w:pPr>
              <w:spacing w:after="0"/>
              <w:rPr>
                <w:rFonts w:ascii="Arial" w:hAnsi="Arial" w:cs="Arial"/>
                <w:szCs w:val="28"/>
                <w:lang w:val="lt-LT"/>
              </w:rPr>
            </w:pPr>
            <w:r w:rsidRPr="00811589">
              <w:rPr>
                <w:rFonts w:ascii="Arial" w:hAnsi="Arial" w:cs="Arial"/>
                <w:b/>
                <w:szCs w:val="28"/>
                <w:lang w:val="lt-LT"/>
              </w:rPr>
              <w:t>Perdavė:</w:t>
            </w:r>
          </w:p>
        </w:tc>
        <w:tc>
          <w:tcPr>
            <w:tcW w:w="4649" w:type="dxa"/>
            <w:vAlign w:val="center"/>
          </w:tcPr>
          <w:p w14:paraId="7B0D600B" w14:textId="77777777" w:rsidR="002C1EA6" w:rsidRPr="00811589" w:rsidRDefault="00E90E61" w:rsidP="00352F72">
            <w:pPr>
              <w:spacing w:after="0"/>
              <w:rPr>
                <w:rFonts w:ascii="Arial" w:hAnsi="Arial" w:cs="Arial"/>
                <w:szCs w:val="28"/>
                <w:lang w:val="lt-LT"/>
              </w:rPr>
            </w:pPr>
            <w:r w:rsidRPr="00811589">
              <w:rPr>
                <w:rFonts w:ascii="Arial" w:hAnsi="Arial" w:cs="Arial"/>
                <w:b/>
                <w:szCs w:val="28"/>
                <w:lang w:val="lt-LT"/>
              </w:rPr>
              <w:t>Priėmė:</w:t>
            </w:r>
          </w:p>
        </w:tc>
      </w:tr>
      <w:tr w:rsidR="002C1EA6" w:rsidRPr="00811589" w14:paraId="1764AE55" w14:textId="77777777">
        <w:trPr>
          <w:jc w:val="center"/>
        </w:trPr>
        <w:tc>
          <w:tcPr>
            <w:tcW w:w="4649" w:type="dxa"/>
            <w:vAlign w:val="center"/>
          </w:tcPr>
          <w:p w14:paraId="3A6818E5" w14:textId="77777777" w:rsidR="002C1EA6" w:rsidRPr="00811589" w:rsidRDefault="00E90E61" w:rsidP="00352F72">
            <w:pPr>
              <w:spacing w:after="0"/>
              <w:rPr>
                <w:rFonts w:ascii="Arial" w:hAnsi="Arial" w:cs="Arial"/>
                <w:szCs w:val="28"/>
                <w:lang w:val="lt-LT"/>
              </w:rPr>
            </w:pPr>
            <w:r w:rsidRPr="00811589">
              <w:rPr>
                <w:rFonts w:ascii="Arial" w:hAnsi="Arial" w:cs="Arial"/>
                <w:szCs w:val="28"/>
                <w:lang w:val="lt-LT"/>
              </w:rPr>
              <w:t>_________________________</w:t>
            </w:r>
          </w:p>
        </w:tc>
        <w:tc>
          <w:tcPr>
            <w:tcW w:w="4649" w:type="dxa"/>
            <w:vAlign w:val="center"/>
          </w:tcPr>
          <w:p w14:paraId="468FD82A" w14:textId="77777777" w:rsidR="002C1EA6" w:rsidRPr="00811589" w:rsidRDefault="00E90E61" w:rsidP="00352F72">
            <w:pPr>
              <w:spacing w:after="0"/>
              <w:rPr>
                <w:rFonts w:ascii="Arial" w:hAnsi="Arial" w:cs="Arial"/>
                <w:szCs w:val="28"/>
                <w:lang w:val="lt-LT"/>
              </w:rPr>
            </w:pPr>
            <w:r w:rsidRPr="00811589">
              <w:rPr>
                <w:rFonts w:ascii="Arial" w:hAnsi="Arial" w:cs="Arial"/>
                <w:szCs w:val="28"/>
                <w:lang w:val="lt-LT"/>
              </w:rPr>
              <w:t>_________________________</w:t>
            </w:r>
          </w:p>
        </w:tc>
      </w:tr>
      <w:tr w:rsidR="002C1EA6" w:rsidRPr="00811589" w14:paraId="040AE3BB" w14:textId="77777777">
        <w:trPr>
          <w:jc w:val="center"/>
        </w:trPr>
        <w:tc>
          <w:tcPr>
            <w:tcW w:w="4649" w:type="dxa"/>
            <w:vAlign w:val="center"/>
          </w:tcPr>
          <w:p w14:paraId="0C80BC03" w14:textId="77777777" w:rsidR="002C1EA6" w:rsidRPr="00811589" w:rsidRDefault="00E90E61" w:rsidP="00352F72">
            <w:pPr>
              <w:spacing w:after="0"/>
              <w:rPr>
                <w:rFonts w:ascii="Arial" w:hAnsi="Arial" w:cs="Arial"/>
                <w:szCs w:val="28"/>
                <w:lang w:val="lt-LT"/>
              </w:rPr>
            </w:pPr>
            <w:r w:rsidRPr="00811589">
              <w:rPr>
                <w:rFonts w:ascii="Arial" w:hAnsi="Arial" w:cs="Arial"/>
                <w:szCs w:val="28"/>
                <w:lang w:val="lt-LT"/>
              </w:rPr>
              <w:t>Klaipėdos rajono savivaldybės administracijos direktorius</w:t>
            </w:r>
            <w:r w:rsidRPr="00811589">
              <w:rPr>
                <w:rFonts w:ascii="Arial" w:hAnsi="Arial" w:cs="Arial"/>
                <w:szCs w:val="28"/>
                <w:lang w:val="lt-LT"/>
              </w:rPr>
              <w:br/>
              <w:t>Jevgenijus Bardauskas</w:t>
            </w:r>
          </w:p>
        </w:tc>
        <w:tc>
          <w:tcPr>
            <w:tcW w:w="4649" w:type="dxa"/>
            <w:vAlign w:val="center"/>
          </w:tcPr>
          <w:p w14:paraId="41B97D5B" w14:textId="77777777" w:rsidR="002C1EA6" w:rsidRPr="00811589" w:rsidRDefault="00E90E61" w:rsidP="00352F72">
            <w:pPr>
              <w:spacing w:after="0"/>
              <w:rPr>
                <w:rFonts w:ascii="Arial" w:hAnsi="Arial" w:cs="Arial"/>
                <w:szCs w:val="28"/>
                <w:lang w:val="lt-LT"/>
              </w:rPr>
            </w:pPr>
            <w:r w:rsidRPr="00811589">
              <w:rPr>
                <w:rFonts w:ascii="Arial" w:hAnsi="Arial" w:cs="Arial"/>
                <w:szCs w:val="28"/>
                <w:lang w:val="lt-LT"/>
              </w:rPr>
              <w:t>UAB „Sip 3“ direktorius</w:t>
            </w:r>
            <w:r w:rsidRPr="00811589">
              <w:rPr>
                <w:rFonts w:ascii="Arial" w:hAnsi="Arial" w:cs="Arial"/>
                <w:szCs w:val="28"/>
                <w:lang w:val="lt-LT"/>
              </w:rPr>
              <w:br/>
              <w:t>Tomas Trumpa</w:t>
            </w:r>
          </w:p>
        </w:tc>
      </w:tr>
    </w:tbl>
    <w:p w14:paraId="30CF1DFA" w14:textId="77777777" w:rsidR="00E90E61" w:rsidRPr="0072115E" w:rsidRDefault="00E90E61" w:rsidP="005025CA">
      <w:pPr>
        <w:rPr>
          <w:rFonts w:ascii="Arial" w:hAnsi="Arial" w:cs="Arial"/>
          <w:lang w:val="lt-LT"/>
        </w:rPr>
      </w:pPr>
    </w:p>
    <w:sectPr w:rsidR="00E90E61" w:rsidRPr="0072115E" w:rsidSect="00352F72">
      <w:pgSz w:w="11906" w:h="16838"/>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129C3" w14:textId="77777777" w:rsidR="00F428CB" w:rsidRDefault="00F428CB" w:rsidP="005025CA">
      <w:pPr>
        <w:spacing w:after="0" w:line="240" w:lineRule="auto"/>
      </w:pPr>
      <w:r>
        <w:separator/>
      </w:r>
    </w:p>
  </w:endnote>
  <w:endnote w:type="continuationSeparator" w:id="0">
    <w:p w14:paraId="5CDD5327" w14:textId="77777777" w:rsidR="00F428CB" w:rsidRDefault="00F428CB" w:rsidP="00502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18E3" w14:textId="77777777" w:rsidR="00F428CB" w:rsidRDefault="00F428CB" w:rsidP="005025CA">
      <w:pPr>
        <w:spacing w:after="0" w:line="240" w:lineRule="auto"/>
      </w:pPr>
      <w:r>
        <w:separator/>
      </w:r>
    </w:p>
  </w:footnote>
  <w:footnote w:type="continuationSeparator" w:id="0">
    <w:p w14:paraId="7230CB21" w14:textId="77777777" w:rsidR="00F428CB" w:rsidRDefault="00F428CB" w:rsidP="00502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7159992"/>
      <w:docPartObj>
        <w:docPartGallery w:val="Page Numbers (Top of Page)"/>
        <w:docPartUnique/>
      </w:docPartObj>
    </w:sdtPr>
    <w:sdtEndPr/>
    <w:sdtContent>
      <w:p w14:paraId="6D93CCF0" w14:textId="1FB304E6" w:rsidR="005025CA" w:rsidRDefault="005025CA">
        <w:pPr>
          <w:pStyle w:val="Antrats"/>
          <w:jc w:val="center"/>
        </w:pPr>
        <w:r>
          <w:fldChar w:fldCharType="begin"/>
        </w:r>
        <w:r>
          <w:instrText>PAGE   \* MERGEFORMAT</w:instrText>
        </w:r>
        <w:r>
          <w:fldChar w:fldCharType="separate"/>
        </w:r>
        <w:r>
          <w:rPr>
            <w:lang w:val="lt-LT"/>
          </w:rPr>
          <w:t>2</w:t>
        </w:r>
        <w:r>
          <w:fldChar w:fldCharType="end"/>
        </w:r>
      </w:p>
    </w:sdtContent>
  </w:sdt>
  <w:p w14:paraId="3A7EDE19" w14:textId="77777777" w:rsidR="005025CA" w:rsidRDefault="005025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228128"/>
      <w:docPartObj>
        <w:docPartGallery w:val="Page Numbers (Top of Page)"/>
        <w:docPartUnique/>
      </w:docPartObj>
    </w:sdtPr>
    <w:sdtEndPr/>
    <w:sdtContent>
      <w:p w14:paraId="38D34CD4" w14:textId="77777777" w:rsidR="005025CA" w:rsidRDefault="005025CA">
        <w:pPr>
          <w:pStyle w:val="Antrats"/>
          <w:jc w:val="center"/>
        </w:pPr>
        <w:r>
          <w:fldChar w:fldCharType="begin"/>
        </w:r>
        <w:r>
          <w:instrText>PAGE   \* MERGEFORMAT</w:instrText>
        </w:r>
        <w:r>
          <w:fldChar w:fldCharType="separate"/>
        </w:r>
        <w:r>
          <w:rPr>
            <w:lang w:val="lt-LT"/>
          </w:rPr>
          <w:t>2</w:t>
        </w:r>
        <w:r>
          <w:fldChar w:fldCharType="end"/>
        </w:r>
      </w:p>
    </w:sdtContent>
  </w:sdt>
  <w:p w14:paraId="1D37298C" w14:textId="77777777" w:rsidR="005025CA" w:rsidRDefault="005025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53428745">
    <w:abstractNumId w:val="8"/>
  </w:num>
  <w:num w:numId="2" w16cid:durableId="5448026">
    <w:abstractNumId w:val="6"/>
  </w:num>
  <w:num w:numId="3" w16cid:durableId="795412835">
    <w:abstractNumId w:val="5"/>
  </w:num>
  <w:num w:numId="4" w16cid:durableId="1586109387">
    <w:abstractNumId w:val="4"/>
  </w:num>
  <w:num w:numId="5" w16cid:durableId="1948155405">
    <w:abstractNumId w:val="7"/>
  </w:num>
  <w:num w:numId="6" w16cid:durableId="56125669">
    <w:abstractNumId w:val="3"/>
  </w:num>
  <w:num w:numId="7" w16cid:durableId="253822248">
    <w:abstractNumId w:val="2"/>
  </w:num>
  <w:num w:numId="8" w16cid:durableId="1225021578">
    <w:abstractNumId w:val="1"/>
  </w:num>
  <w:num w:numId="9" w16cid:durableId="80294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EC2"/>
    <w:rsid w:val="00034616"/>
    <w:rsid w:val="0006063C"/>
    <w:rsid w:val="000712A7"/>
    <w:rsid w:val="00072BA9"/>
    <w:rsid w:val="000C37AC"/>
    <w:rsid w:val="000D4F32"/>
    <w:rsid w:val="000D5760"/>
    <w:rsid w:val="001416F9"/>
    <w:rsid w:val="0015074B"/>
    <w:rsid w:val="001C44BD"/>
    <w:rsid w:val="001D73DB"/>
    <w:rsid w:val="002517B8"/>
    <w:rsid w:val="00254D0D"/>
    <w:rsid w:val="0029639D"/>
    <w:rsid w:val="002C1EA6"/>
    <w:rsid w:val="002C5797"/>
    <w:rsid w:val="00326F90"/>
    <w:rsid w:val="00344871"/>
    <w:rsid w:val="00352F72"/>
    <w:rsid w:val="00413CBB"/>
    <w:rsid w:val="00485C97"/>
    <w:rsid w:val="005025CA"/>
    <w:rsid w:val="00526268"/>
    <w:rsid w:val="0072115E"/>
    <w:rsid w:val="0076510B"/>
    <w:rsid w:val="007A358F"/>
    <w:rsid w:val="00811589"/>
    <w:rsid w:val="008612F4"/>
    <w:rsid w:val="00896167"/>
    <w:rsid w:val="008B6729"/>
    <w:rsid w:val="008E7230"/>
    <w:rsid w:val="00967D77"/>
    <w:rsid w:val="00994F9D"/>
    <w:rsid w:val="00995028"/>
    <w:rsid w:val="009D6CEF"/>
    <w:rsid w:val="009E4665"/>
    <w:rsid w:val="00A90388"/>
    <w:rsid w:val="00AA1D8D"/>
    <w:rsid w:val="00AB3319"/>
    <w:rsid w:val="00AE7280"/>
    <w:rsid w:val="00B02E1E"/>
    <w:rsid w:val="00B47730"/>
    <w:rsid w:val="00B80F2F"/>
    <w:rsid w:val="00C00669"/>
    <w:rsid w:val="00C76E64"/>
    <w:rsid w:val="00CB0664"/>
    <w:rsid w:val="00CD199E"/>
    <w:rsid w:val="00D44537"/>
    <w:rsid w:val="00DE59DC"/>
    <w:rsid w:val="00E90E61"/>
    <w:rsid w:val="00F428CB"/>
    <w:rsid w:val="00FC693F"/>
    <w:rsid w:val="00FD04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061EA7"/>
  <w14:defaultImageDpi w14:val="300"/>
  <w15:docId w15:val="{876FF6E7-3B46-44C2-A317-0FA01B0FF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hAnsi="Times New Roman"/>
      <w:sz w:val="24"/>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ataisymai">
    <w:name w:val="Revision"/>
    <w:hidden/>
    <w:uiPriority w:val="99"/>
    <w:semiHidden/>
    <w:rsid w:val="00995028"/>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072BA9"/>
    <w:rPr>
      <w:sz w:val="16"/>
      <w:szCs w:val="16"/>
    </w:rPr>
  </w:style>
  <w:style w:type="paragraph" w:styleId="Komentarotekstas">
    <w:name w:val="annotation text"/>
    <w:basedOn w:val="prastasis"/>
    <w:link w:val="KomentarotekstasDiagrama"/>
    <w:uiPriority w:val="99"/>
    <w:unhideWhenUsed/>
    <w:rsid w:val="00072B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2BA9"/>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072BA9"/>
    <w:rPr>
      <w:b/>
      <w:bCs/>
    </w:rPr>
  </w:style>
  <w:style w:type="character" w:customStyle="1" w:styleId="KomentarotemaDiagrama">
    <w:name w:val="Komentaro tema Diagrama"/>
    <w:basedOn w:val="KomentarotekstasDiagrama"/>
    <w:link w:val="Komentarotema"/>
    <w:uiPriority w:val="99"/>
    <w:semiHidden/>
    <w:rsid w:val="00072BA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37C6D7E9C31A2448A5128D0E3A83042" ma:contentTypeVersion="17" ma:contentTypeDescription="Kurkite naują dokumentą." ma:contentTypeScope="" ma:versionID="eec6689720c2adac2b514ea35205a116">
  <xsd:schema xmlns:xsd="http://www.w3.org/2001/XMLSchema" xmlns:xs="http://www.w3.org/2001/XMLSchema" xmlns:p="http://schemas.microsoft.com/office/2006/metadata/properties" xmlns:ns2="9cb907ef-07f5-4ab0-859a-044ed55caae7" xmlns:ns3="443eae84-373f-421d-80aa-10103d80975b" targetNamespace="http://schemas.microsoft.com/office/2006/metadata/properties" ma:root="true" ma:fieldsID="ab51f994088d766a848825bb0865c6b0" ns2:_="" ns3:_="">
    <xsd:import namespace="9cb907ef-07f5-4ab0-859a-044ed55caae7"/>
    <xsd:import namespace="443eae84-373f-421d-80aa-10103d8097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b907ef-07f5-4ab0-859a-044ed55caa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8eb848d-185e-46c3-aee5-c3b30c08044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3eae84-373f-421d-80aa-10103d80975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b984bf04-9d16-48e1-897a-a91b56b40991}" ma:internalName="TaxCatchAll" ma:showField="CatchAllData" ma:web="443eae84-373f-421d-80aa-10103d8097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43eae84-373f-421d-80aa-10103d80975b" xsi:nil="true"/>
    <lcf76f155ced4ddcb4097134ff3c332f xmlns="9cb907ef-07f5-4ab0-859a-044ed55caae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30B949D-1C5D-46F6-A1C5-4C3B18EE5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b907ef-07f5-4ab0-859a-044ed55caae7"/>
    <ds:schemaRef ds:uri="443eae84-373f-421d-80aa-10103d8097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160C59-FB89-48FF-8D6F-389B95602091}">
  <ds:schemaRefs>
    <ds:schemaRef ds:uri="http://schemas.microsoft.com/sharepoint/v3/contenttype/forms"/>
  </ds:schemaRefs>
</ds:datastoreItem>
</file>

<file path=customXml/itemProps4.xml><?xml version="1.0" encoding="utf-8"?>
<ds:datastoreItem xmlns:ds="http://schemas.openxmlformats.org/officeDocument/2006/customXml" ds:itemID="{9DC381F7-7970-4087-9377-9AB6C531EE6C}">
  <ds:schemaRefs>
    <ds:schemaRef ds:uri="http://schemas.microsoft.com/office/2006/metadata/properties"/>
    <ds:schemaRef ds:uri="http://schemas.microsoft.com/office/infopath/2007/PartnerControls"/>
    <ds:schemaRef ds:uri="443eae84-373f-421d-80aa-10103d80975b"/>
    <ds:schemaRef ds:uri="9cb907ef-07f5-4ab0-859a-044ed55caae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27566</Words>
  <Characters>15714</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Šatkus</dc:creator>
  <cp:keywords/>
  <dc:description>generated by python-docx</dc:description>
  <cp:lastModifiedBy>Viktorija Bakšinskytė</cp:lastModifiedBy>
  <cp:revision>2</cp:revision>
  <dcterms:created xsi:type="dcterms:W3CDTF">2026-06-17T05:43:00Z</dcterms:created>
  <dcterms:modified xsi:type="dcterms:W3CDTF">2026-06-17T05:43:00Z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0x010100937C6D7E9C31A2448A5128D0E3A83042</vt:lpwstr>
  </property>
  <property fmtid="{D5CDD505-2E9C-101B-9397-08002B2CF9AE}" pid="3" name="MediaServiceImageTags">
    <vt:lpwstr/>
  </property>
</Properties>
</file>